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61F4" w:rsidRPr="005861F4" w:rsidRDefault="005861F4" w:rsidP="005861F4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0" w:name="bookmark0"/>
      <w:r w:rsidRPr="005861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Проверочные работы по литературному чтению</w:t>
      </w:r>
    </w:p>
    <w:p w:rsidR="005861F4" w:rsidRPr="005861F4" w:rsidRDefault="005861F4" w:rsidP="005861F4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861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 класс</w:t>
      </w:r>
    </w:p>
    <w:p w:rsidR="005861F4" w:rsidRDefault="005861F4" w:rsidP="00840C58">
      <w:pPr>
        <w:jc w:val="left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840C58" w:rsidRPr="005861F4" w:rsidRDefault="00840C58" w:rsidP="005861F4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861F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Тест по разделу «Жизнь дана на добрые дела»</w:t>
      </w:r>
      <w:bookmarkEnd w:id="0"/>
      <w:r w:rsidR="005861F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:rsidR="00AE1F1A" w:rsidRPr="005861F4" w:rsidRDefault="00AE1F1A" w:rsidP="00AE1F1A">
      <w:pP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</w:pPr>
      <w:r w:rsidRPr="005861F4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 xml:space="preserve">Цель: проверить знания учащихся по разделу; развивать творческие способности детей, фантазию, наблюдательность; прививать интерес к чтению.                        </w:t>
      </w:r>
    </w:p>
    <w:p w:rsidR="00AE1F1A" w:rsidRDefault="00AE1F1A" w:rsidP="00840C58">
      <w:pPr>
        <w:jc w:val="left"/>
        <w:rPr>
          <w:rFonts w:ascii="Times New Roman" w:eastAsia="Times New Roman" w:hAnsi="Times New Roman" w:cs="Times New Roman"/>
          <w:bCs/>
          <w:iCs/>
          <w:color w:val="000000"/>
          <w:sz w:val="20"/>
          <w:szCs w:val="20"/>
          <w:lang w:eastAsia="ru-RU"/>
        </w:rPr>
      </w:pPr>
    </w:p>
    <w:p w:rsidR="00840C58" w:rsidRPr="00AE1F1A" w:rsidRDefault="00840C58" w:rsidP="00840C58">
      <w:pPr>
        <w:jc w:val="lef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E1F1A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Вариант 1</w:t>
      </w:r>
    </w:p>
    <w:p w:rsidR="00840C58" w:rsidRPr="00AE1F1A" w:rsidRDefault="00840C58" w:rsidP="00840C58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F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</w:t>
      </w:r>
      <w:proofErr w:type="gramStart"/>
      <w:r w:rsidRPr="00AE1F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</w:t>
      </w:r>
      <w:proofErr w:type="gramEnd"/>
      <w:r w:rsidRPr="00AE1F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Pr="00AE1F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Прочитайте и найдите название произведения, которое указывает на раздел учебника.</w:t>
      </w:r>
    </w:p>
    <w:p w:rsidR="00840C58" w:rsidRPr="00AE1F1A" w:rsidRDefault="00840C58" w:rsidP="00840C58">
      <w:pPr>
        <w:numPr>
          <w:ilvl w:val="0"/>
          <w:numId w:val="1"/>
        </w:numPr>
        <w:jc w:val="lef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E1F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«Жизнь прожить - не поле перейти»</w:t>
      </w:r>
    </w:p>
    <w:p w:rsidR="00840C58" w:rsidRPr="00AE1F1A" w:rsidRDefault="00840C58" w:rsidP="00840C58">
      <w:pPr>
        <w:numPr>
          <w:ilvl w:val="0"/>
          <w:numId w:val="1"/>
        </w:numPr>
        <w:jc w:val="lef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E1F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«Жизнь дана не для зла»</w:t>
      </w:r>
    </w:p>
    <w:p w:rsidR="00840C58" w:rsidRPr="00AE1F1A" w:rsidRDefault="00840C58" w:rsidP="00840C58">
      <w:pPr>
        <w:numPr>
          <w:ilvl w:val="0"/>
          <w:numId w:val="1"/>
        </w:numPr>
        <w:jc w:val="lef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E1F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«Собирай по ягодке - наберешь кузовок»</w:t>
      </w:r>
    </w:p>
    <w:p w:rsidR="00840C58" w:rsidRPr="00AE1F1A" w:rsidRDefault="00840C58" w:rsidP="00840C58">
      <w:pPr>
        <w:numPr>
          <w:ilvl w:val="0"/>
          <w:numId w:val="1"/>
        </w:numPr>
        <w:jc w:val="lef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E1F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« </w:t>
      </w:r>
      <w:r w:rsidRPr="00AE1F1A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Что важнее</w:t>
      </w:r>
      <w:proofErr w:type="gramStart"/>
      <w:r w:rsidRPr="00AE1F1A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 ?</w:t>
      </w:r>
      <w:proofErr w:type="gramEnd"/>
      <w:r w:rsidRPr="00AE1F1A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»</w:t>
      </w:r>
    </w:p>
    <w:p w:rsidR="00840C58" w:rsidRPr="00AE1F1A" w:rsidRDefault="00840C58" w:rsidP="00840C58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F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</w:t>
      </w:r>
      <w:proofErr w:type="gramStart"/>
      <w:r w:rsidRPr="00AE1F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</w:t>
      </w:r>
      <w:proofErr w:type="gramEnd"/>
      <w:r w:rsidRPr="00AE1F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 Какой рассказ написал Н.Н. Носов?</w:t>
      </w:r>
    </w:p>
    <w:p w:rsidR="00840C58" w:rsidRPr="00AE1F1A" w:rsidRDefault="00840C58" w:rsidP="00840C58">
      <w:pPr>
        <w:numPr>
          <w:ilvl w:val="0"/>
          <w:numId w:val="2"/>
        </w:numPr>
        <w:jc w:val="lef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E1F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AE1F1A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«Трудная задача»</w:t>
      </w:r>
      <w:r w:rsidRPr="00AE1F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  <w:t>3)</w:t>
      </w:r>
      <w:r w:rsidRPr="00AE1F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  <w:t>«Через тридцать лет»</w:t>
      </w:r>
    </w:p>
    <w:p w:rsidR="00840C58" w:rsidRPr="00AE1F1A" w:rsidRDefault="00840C58" w:rsidP="00840C58">
      <w:pPr>
        <w:numPr>
          <w:ilvl w:val="0"/>
          <w:numId w:val="2"/>
        </w:numPr>
        <w:jc w:val="lef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E1F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«Сочинение»</w:t>
      </w:r>
      <w:r w:rsidRPr="00AE1F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</w:r>
      <w:r w:rsidRPr="00AE1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</w:t>
      </w:r>
      <w:r w:rsidRPr="00AE1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AE1F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«Что побеждает?»</w:t>
      </w:r>
    </w:p>
    <w:p w:rsidR="00840C58" w:rsidRPr="00AE1F1A" w:rsidRDefault="00840C58" w:rsidP="00840C58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F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</w:t>
      </w:r>
      <w:r w:rsidR="00AE1F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</w:t>
      </w:r>
      <w:r w:rsidRPr="00AE1F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 Какой рассказ написал Л. Каминский?</w:t>
      </w:r>
    </w:p>
    <w:p w:rsidR="00840C58" w:rsidRPr="00AE1F1A" w:rsidRDefault="00840C58" w:rsidP="00840C58">
      <w:pPr>
        <w:numPr>
          <w:ilvl w:val="0"/>
          <w:numId w:val="3"/>
        </w:numPr>
        <w:jc w:val="lef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E1F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«Что важнее?»</w:t>
      </w:r>
      <w:r w:rsidRPr="00AE1F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  <w:t>3)</w:t>
      </w:r>
      <w:r w:rsidRPr="00AE1F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  <w:t>«Огурцы»</w:t>
      </w:r>
    </w:p>
    <w:p w:rsidR="00840C58" w:rsidRPr="00AE1F1A" w:rsidRDefault="00840C58" w:rsidP="00840C58">
      <w:pPr>
        <w:numPr>
          <w:ilvl w:val="0"/>
          <w:numId w:val="3"/>
        </w:numPr>
        <w:jc w:val="lef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E1F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«Не надо врать»</w:t>
      </w:r>
      <w:r w:rsidRPr="00AE1F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</w:r>
      <w:r w:rsidRPr="00AE1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</w:t>
      </w:r>
      <w:r w:rsidRPr="00AE1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AE1F1A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«Сочинение»</w:t>
      </w:r>
    </w:p>
    <w:p w:rsidR="00840C58" w:rsidRPr="00AE1F1A" w:rsidRDefault="00840C58" w:rsidP="00840C58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F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</w:t>
      </w:r>
      <w:proofErr w:type="gramStart"/>
      <w:r w:rsidRPr="00AE1F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</w:t>
      </w:r>
      <w:proofErr w:type="gramEnd"/>
      <w:r w:rsidRPr="00AE1F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Pr="00AE1F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Из какого произведения данные строки?</w:t>
      </w:r>
    </w:p>
    <w:p w:rsidR="00840C58" w:rsidRPr="00AE1F1A" w:rsidRDefault="00840C58" w:rsidP="00840C58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«И я ничего не знал, что бывает в гимназиях. И первые три месяца ходил буквально как в тумане».</w:t>
      </w:r>
    </w:p>
    <w:p w:rsidR="00840C58" w:rsidRPr="00AE1F1A" w:rsidRDefault="00840C58" w:rsidP="00840C58">
      <w:pPr>
        <w:numPr>
          <w:ilvl w:val="0"/>
          <w:numId w:val="4"/>
        </w:numPr>
        <w:jc w:val="lef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E1F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«Жизнь дана на добрые дела»</w:t>
      </w:r>
    </w:p>
    <w:p w:rsidR="00840C58" w:rsidRPr="00AE1F1A" w:rsidRDefault="00840C58" w:rsidP="00840C58">
      <w:pPr>
        <w:numPr>
          <w:ilvl w:val="0"/>
          <w:numId w:val="4"/>
        </w:numPr>
        <w:jc w:val="lef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E1F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«Сочинение»</w:t>
      </w:r>
    </w:p>
    <w:p w:rsidR="00840C58" w:rsidRPr="00AE1F1A" w:rsidRDefault="00840C58" w:rsidP="00840C58">
      <w:pPr>
        <w:numPr>
          <w:ilvl w:val="0"/>
          <w:numId w:val="4"/>
        </w:numPr>
        <w:jc w:val="lef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E1F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AE1F1A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«Не надо врать</w:t>
      </w:r>
      <w:r w:rsidRPr="00AE1F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»</w:t>
      </w:r>
    </w:p>
    <w:p w:rsidR="00840C58" w:rsidRPr="00AE1F1A" w:rsidRDefault="00840C58" w:rsidP="00840C58">
      <w:pPr>
        <w:numPr>
          <w:ilvl w:val="0"/>
          <w:numId w:val="4"/>
        </w:numPr>
        <w:jc w:val="lef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E1F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«Что важнее?»</w:t>
      </w:r>
    </w:p>
    <w:p w:rsidR="00BD6FE8" w:rsidRPr="00AE1F1A" w:rsidRDefault="00BD6FE8" w:rsidP="00BD6FE8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F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А5</w:t>
      </w:r>
      <w:r w:rsidRPr="00AE1F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 Узнайте произведение по ключевым словам.</w:t>
      </w:r>
    </w:p>
    <w:p w:rsidR="00BD6FE8" w:rsidRPr="00AE1F1A" w:rsidRDefault="00BD6FE8" w:rsidP="00BD6FE8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Радио, задачник, песня, блоха, колокольчик.</w:t>
      </w:r>
    </w:p>
    <w:p w:rsidR="00BD6FE8" w:rsidRPr="00AE1F1A" w:rsidRDefault="002356AF" w:rsidP="002356AF">
      <w:pPr>
        <w:jc w:val="lef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E1F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1)</w:t>
      </w:r>
      <w:r w:rsidR="00BD6FE8" w:rsidRPr="00AE1F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«Где это видано, где это слыхано...»</w:t>
      </w:r>
    </w:p>
    <w:p w:rsidR="00BD6FE8" w:rsidRPr="00AE1F1A" w:rsidRDefault="002356AF" w:rsidP="002356AF">
      <w:pPr>
        <w:jc w:val="lef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E1F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2)</w:t>
      </w:r>
      <w:r w:rsidR="00BD6FE8" w:rsidRPr="00AE1F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BD6FE8" w:rsidRPr="00AE1F1A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«Трудная задача»</w:t>
      </w:r>
    </w:p>
    <w:p w:rsidR="00BD6FE8" w:rsidRPr="00AE1F1A" w:rsidRDefault="002356AF" w:rsidP="002356AF">
      <w:pPr>
        <w:jc w:val="lef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E1F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3)</w:t>
      </w:r>
      <w:r w:rsidR="00BD6FE8" w:rsidRPr="00AE1F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«Огурцы»</w:t>
      </w:r>
    </w:p>
    <w:p w:rsidR="00BD6FE8" w:rsidRPr="00AE1F1A" w:rsidRDefault="002356AF" w:rsidP="002356AF">
      <w:pPr>
        <w:jc w:val="lef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E1F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4)</w:t>
      </w:r>
      <w:r w:rsidR="00BD6FE8" w:rsidRPr="00AE1F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«Сочинение»</w:t>
      </w:r>
    </w:p>
    <w:p w:rsidR="00BD6FE8" w:rsidRPr="00AE1F1A" w:rsidRDefault="00BD6FE8" w:rsidP="00BD6FE8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F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</w:t>
      </w:r>
      <w:proofErr w:type="gramStart"/>
      <w:r w:rsidRPr="00AE1F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</w:t>
      </w:r>
      <w:proofErr w:type="gramEnd"/>
      <w:r w:rsidRPr="00AE1F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 Кто такой сатирик?</w:t>
      </w:r>
    </w:p>
    <w:p w:rsidR="00BD6FE8" w:rsidRPr="00AE1F1A" w:rsidRDefault="002356AF" w:rsidP="002356AF">
      <w:pPr>
        <w:jc w:val="left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AE1F1A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1)</w:t>
      </w:r>
      <w:r w:rsidR="00BD6FE8" w:rsidRPr="00AE1F1A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 Автор или исполнитель сатирических произведений</w:t>
      </w:r>
    </w:p>
    <w:p w:rsidR="00BD6FE8" w:rsidRPr="00AE1F1A" w:rsidRDefault="002356AF" w:rsidP="002356AF">
      <w:pPr>
        <w:jc w:val="lef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E1F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2)</w:t>
      </w:r>
      <w:r w:rsidR="00BD6FE8" w:rsidRPr="00AE1F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Сатирическое произведение</w:t>
      </w:r>
    </w:p>
    <w:p w:rsidR="00BD6FE8" w:rsidRPr="00AE1F1A" w:rsidRDefault="002356AF" w:rsidP="002356AF">
      <w:pPr>
        <w:jc w:val="lef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E1F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3)</w:t>
      </w:r>
      <w:r w:rsidR="00BD6FE8" w:rsidRPr="00AE1F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Человек, написавший статью в газету</w:t>
      </w:r>
    </w:p>
    <w:p w:rsidR="00BD6FE8" w:rsidRPr="00AE1F1A" w:rsidRDefault="002356AF" w:rsidP="002356AF">
      <w:pPr>
        <w:jc w:val="lef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E1F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4)</w:t>
      </w:r>
      <w:r w:rsidR="00BD6FE8" w:rsidRPr="00AE1F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Название книги</w:t>
      </w:r>
    </w:p>
    <w:p w:rsidR="00BD6FE8" w:rsidRPr="00AE1F1A" w:rsidRDefault="00BD6FE8" w:rsidP="00BD6FE8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F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</w:t>
      </w:r>
      <w:proofErr w:type="gramStart"/>
      <w:r w:rsidRPr="00AE1F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</w:t>
      </w:r>
      <w:proofErr w:type="gramEnd"/>
      <w:r w:rsidRPr="00AE1F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 Какому произведению подходит пословица?</w:t>
      </w:r>
    </w:p>
    <w:p w:rsidR="00BD6FE8" w:rsidRPr="00AE1F1A" w:rsidRDefault="00BD6FE8" w:rsidP="00BD6FE8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обмане далеко не уедешь.</w:t>
      </w:r>
    </w:p>
    <w:p w:rsidR="00BD6FE8" w:rsidRPr="00AE1F1A" w:rsidRDefault="002356AF" w:rsidP="002356AF">
      <w:pPr>
        <w:jc w:val="lef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E1F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1)</w:t>
      </w:r>
      <w:r w:rsidR="00BD6FE8" w:rsidRPr="00AE1F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В. </w:t>
      </w:r>
      <w:proofErr w:type="gramStart"/>
      <w:r w:rsidR="00BD6FE8" w:rsidRPr="00AE1F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Драгунский</w:t>
      </w:r>
      <w:proofErr w:type="gramEnd"/>
      <w:r w:rsidR="00BD6FE8" w:rsidRPr="00AE1F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«Где это видано, где это слыхано ...»</w:t>
      </w:r>
    </w:p>
    <w:p w:rsidR="00BD6FE8" w:rsidRPr="00AE1F1A" w:rsidRDefault="002356AF" w:rsidP="002356AF">
      <w:pPr>
        <w:jc w:val="lef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E1F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2)</w:t>
      </w:r>
      <w:r w:rsidR="00BD6FE8" w:rsidRPr="00AE1F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Притча «Что важнее?»</w:t>
      </w:r>
    </w:p>
    <w:p w:rsidR="00BD6FE8" w:rsidRPr="00AE1F1A" w:rsidRDefault="002356AF" w:rsidP="002356AF">
      <w:pPr>
        <w:jc w:val="lef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E1F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3)</w:t>
      </w:r>
      <w:r w:rsidR="00BD6FE8" w:rsidRPr="00AE1F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ММ </w:t>
      </w:r>
      <w:r w:rsidR="00BD6FE8" w:rsidRPr="00AE1F1A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Зощенко «Не надо врать»</w:t>
      </w:r>
    </w:p>
    <w:p w:rsidR="00BD6FE8" w:rsidRPr="00AE1F1A" w:rsidRDefault="002356AF" w:rsidP="002356AF">
      <w:pPr>
        <w:jc w:val="lef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E1F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4)</w:t>
      </w:r>
      <w:r w:rsidR="00BD6FE8" w:rsidRPr="00AE1F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Н.Н. Носов «Трудная задача»</w:t>
      </w:r>
    </w:p>
    <w:p w:rsidR="00BD6FE8" w:rsidRPr="00AE1F1A" w:rsidRDefault="00AE1F1A" w:rsidP="00BD6FE8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В3</w:t>
      </w:r>
      <w:r w:rsidR="00BD6FE8" w:rsidRPr="00AE1F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="00BD6FE8" w:rsidRPr="00AE1F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Продолжите слова героя, который дал себе слово всегда говорить правду.</w:t>
      </w:r>
    </w:p>
    <w:p w:rsidR="00BD6FE8" w:rsidRPr="00AE1F1A" w:rsidRDefault="00BD6FE8" w:rsidP="00BD6FE8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«И я действительно так всегда поступаю. Ах, это иногда бывает очень трудно, но зато у меня на сердце...»</w:t>
      </w:r>
    </w:p>
    <w:p w:rsidR="00BD6FE8" w:rsidRPr="00AE1F1A" w:rsidRDefault="002356AF" w:rsidP="002356AF">
      <w:pPr>
        <w:jc w:val="lef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E1F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1)</w:t>
      </w:r>
      <w:r w:rsidR="00BD6FE8" w:rsidRPr="00AE1F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... очень тоскливо</w:t>
      </w:r>
      <w:r w:rsidR="00BD6FE8" w:rsidRPr="00AE1F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  <w:t>3)... очень грустно</w:t>
      </w:r>
    </w:p>
    <w:p w:rsidR="00BD6FE8" w:rsidRPr="00AE1F1A" w:rsidRDefault="002356AF" w:rsidP="002356AF">
      <w:pPr>
        <w:jc w:val="lef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E1F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2)</w:t>
      </w:r>
      <w:r w:rsidR="00BD6FE8" w:rsidRPr="00AE1F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.. .радостно</w:t>
      </w:r>
      <w:r w:rsidR="00BD6FE8" w:rsidRPr="00AE1F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</w:r>
      <w:r w:rsidR="00E016B2" w:rsidRPr="00AE1F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     </w:t>
      </w:r>
      <w:r w:rsidR="00BD6FE8" w:rsidRPr="00AE1F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4)... </w:t>
      </w:r>
      <w:r w:rsidR="00BD6FE8" w:rsidRPr="00AE1F1A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весело</w:t>
      </w:r>
      <w:r w:rsidR="00BD6FE8" w:rsidRPr="00AE1F1A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и спокойно</w:t>
      </w:r>
    </w:p>
    <w:p w:rsidR="00BD6FE8" w:rsidRPr="00AE1F1A" w:rsidRDefault="00BD6FE8" w:rsidP="00BD6FE8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F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</w:t>
      </w:r>
      <w:proofErr w:type="gramStart"/>
      <w:r w:rsidRPr="00AE1F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</w:t>
      </w:r>
      <w:proofErr w:type="gramEnd"/>
      <w:r w:rsidRPr="00AE1F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Pr="00AE1F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Кто писал сочинение «Как я помогаю маме»?</w:t>
      </w:r>
    </w:p>
    <w:p w:rsidR="00BD6FE8" w:rsidRPr="00AE1F1A" w:rsidRDefault="00E016B2" w:rsidP="00E016B2">
      <w:pPr>
        <w:jc w:val="lef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E1F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1)</w:t>
      </w:r>
      <w:r w:rsidR="00BD6FE8" w:rsidRPr="00AE1F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Люся</w:t>
      </w:r>
      <w:r w:rsidR="00BD6FE8" w:rsidRPr="00AE1F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  <w:t>3)Леля</w:t>
      </w:r>
    </w:p>
    <w:p w:rsidR="00BD6FE8" w:rsidRPr="00AE1F1A" w:rsidRDefault="00E016B2" w:rsidP="00E016B2">
      <w:pPr>
        <w:jc w:val="lef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E1F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2)</w:t>
      </w:r>
      <w:r w:rsidR="00BD6FE8" w:rsidRPr="00AE1F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Оля</w:t>
      </w:r>
      <w:r w:rsidR="00BD6FE8" w:rsidRPr="00AE1F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  <w:t xml:space="preserve">4) </w:t>
      </w:r>
      <w:r w:rsidR="00BD6FE8" w:rsidRPr="00AE1F1A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Лена</w:t>
      </w:r>
    </w:p>
    <w:p w:rsidR="00BD6FE8" w:rsidRPr="00AE1F1A" w:rsidRDefault="00BD6FE8" w:rsidP="00BD6FE8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F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</w:t>
      </w:r>
      <w:proofErr w:type="gramStart"/>
      <w:r w:rsidRPr="00AE1F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</w:t>
      </w:r>
      <w:proofErr w:type="gramEnd"/>
      <w:r w:rsidRPr="00AE1F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Pr="00AE1F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Что важнее всего?</w:t>
      </w:r>
    </w:p>
    <w:p w:rsidR="00BD6FE8" w:rsidRPr="00AE1F1A" w:rsidRDefault="00E016B2" w:rsidP="00E016B2">
      <w:pPr>
        <w:jc w:val="lef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E1F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1)</w:t>
      </w:r>
      <w:r w:rsidR="00BD6FE8" w:rsidRPr="00AE1F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Здоровье</w:t>
      </w:r>
      <w:r w:rsidR="00BD6FE8" w:rsidRPr="00AE1F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  <w:t>3) Доброта</w:t>
      </w:r>
    </w:p>
    <w:p w:rsidR="00BD6FE8" w:rsidRPr="00AE1F1A" w:rsidRDefault="00E016B2" w:rsidP="00E016B2">
      <w:pPr>
        <w:jc w:val="lef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E1F1A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2)</w:t>
      </w:r>
      <w:r w:rsidR="00BD6FE8" w:rsidRPr="00AE1F1A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Любовь</w:t>
      </w:r>
      <w:r w:rsidR="00BD6FE8" w:rsidRPr="00AE1F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  <w:t>4) Счастье</w:t>
      </w:r>
    </w:p>
    <w:p w:rsidR="00BD6FE8" w:rsidRPr="00AE1F1A" w:rsidRDefault="00BD6FE8" w:rsidP="00BD6FE8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F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</w:t>
      </w:r>
      <w:proofErr w:type="gramStart"/>
      <w:r w:rsidRPr="00AE1F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</w:t>
      </w:r>
      <w:proofErr w:type="gramEnd"/>
      <w:r w:rsidRPr="00AE1F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Pr="00AE1F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Кто был писателем-сатириком? Он высмеивал недостатки, или, как он сам говорил, «печальные черты человеческих харак</w:t>
      </w:r>
      <w:r w:rsidRPr="00AE1F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softHyphen/>
        <w:t>теров».</w:t>
      </w:r>
    </w:p>
    <w:p w:rsidR="00BD6FE8" w:rsidRPr="00AE1F1A" w:rsidRDefault="00E016B2" w:rsidP="00E016B2">
      <w:pPr>
        <w:jc w:val="lef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E1F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>1)</w:t>
      </w:r>
      <w:r w:rsidR="00BD6FE8" w:rsidRPr="00AE1F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BD6FE8" w:rsidRPr="00AE1F1A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М.М. Зощенко</w:t>
      </w:r>
      <w:r w:rsidRPr="00AE1F1A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    </w:t>
      </w:r>
      <w:r w:rsidR="00BD6FE8" w:rsidRPr="00AE1F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  <w:t>3) Иван Федоров</w:t>
      </w:r>
    </w:p>
    <w:p w:rsidR="00BD6FE8" w:rsidRPr="00AE1F1A" w:rsidRDefault="00E016B2" w:rsidP="00E016B2">
      <w:pPr>
        <w:jc w:val="lef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E1F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2)</w:t>
      </w:r>
      <w:r w:rsidR="00BD6FE8" w:rsidRPr="00AE1F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В.Ю. Драгунский</w:t>
      </w:r>
      <w:r w:rsidR="00BD6FE8" w:rsidRPr="00AE1F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  <w:t>4) Н.Н. Носов</w:t>
      </w:r>
    </w:p>
    <w:p w:rsidR="00BD6FE8" w:rsidRPr="00AE1F1A" w:rsidRDefault="00BD6FE8" w:rsidP="00BD6FE8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F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СЗ.</w:t>
      </w:r>
      <w:r w:rsidRPr="00AE1F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Кто из писателей на вопрос: «Почему человек вдруг решает стать писателем?» — ответил так?</w:t>
      </w:r>
    </w:p>
    <w:p w:rsidR="00BD6FE8" w:rsidRPr="00AE1F1A" w:rsidRDefault="00BD6FE8" w:rsidP="00BD6FE8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«Стать писателем мне захотелось потому, что у меня была интересная жизнь и у меня было о чем порассказать людям</w:t>
      </w:r>
      <w:proofErr w:type="gramStart"/>
      <w:r w:rsidRPr="00AE1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.</w:t>
      </w:r>
      <w:proofErr w:type="gramEnd"/>
      <w:r w:rsidRPr="00AE1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 тому времени я уже за</w:t>
      </w:r>
      <w:r w:rsidRPr="00AE1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метил, что люди (даже взрослые) многого еще не понимают, а поскольку дети понимают еще меньше, то лучше писать для детей. Со временем дети вырастут, станут взрослыми, и им не нужно будет читать о том, о чем они уже прочитали в детстве. К тому же, по моим наблюдениям, дети гораздо</w:t>
      </w:r>
      <w:r w:rsidR="00E016B2" w:rsidRPr="00AE1F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серь</w:t>
      </w:r>
      <w:r w:rsidRPr="00AE1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езнее взрослых, и они не воображают о себе много, то есть не думают, что они все на свете уже постигли и им ничему не надо учиться».</w:t>
      </w:r>
    </w:p>
    <w:p w:rsidR="00BD6FE8" w:rsidRPr="00AE1F1A" w:rsidRDefault="00E016B2" w:rsidP="00E016B2">
      <w:pPr>
        <w:jc w:val="lef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E1F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1)</w:t>
      </w:r>
      <w:r w:rsidR="00BD6FE8" w:rsidRPr="00AE1F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BD6FE8" w:rsidRPr="00AE1F1A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Н.Н. Носов</w:t>
      </w:r>
      <w:r w:rsidR="00BD6FE8" w:rsidRPr="00AE1F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  <w:t>3)</w:t>
      </w:r>
      <w:r w:rsidR="00BD6FE8" w:rsidRPr="00AE1F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  <w:t>М.М. Зощенко</w:t>
      </w:r>
    </w:p>
    <w:p w:rsidR="00BD6FE8" w:rsidRPr="00AE1F1A" w:rsidRDefault="00E016B2" w:rsidP="00E016B2">
      <w:pPr>
        <w:jc w:val="lef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E1F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2)</w:t>
      </w:r>
      <w:r w:rsidR="00BD6FE8" w:rsidRPr="00AE1F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В.Ю. Драгунский</w:t>
      </w:r>
      <w:r w:rsidR="00BD6FE8" w:rsidRPr="00AE1F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  <w:t>4)</w:t>
      </w:r>
      <w:r w:rsidR="00BD6FE8" w:rsidRPr="00AE1F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</w:r>
      <w:r w:rsidR="00BD6FE8" w:rsidRPr="00AE1F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JI</w:t>
      </w:r>
      <w:r w:rsidR="00BD6FE8" w:rsidRPr="00AE1F1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. </w:t>
      </w:r>
      <w:r w:rsidR="00BD6FE8" w:rsidRPr="00AE1F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Каминский</w:t>
      </w:r>
    </w:p>
    <w:p w:rsidR="002356AF" w:rsidRPr="00AE1F1A" w:rsidRDefault="002356AF" w:rsidP="002356AF">
      <w:pPr>
        <w:jc w:val="lef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62258E" w:rsidRPr="00F533C1" w:rsidRDefault="0062258E" w:rsidP="0062258E">
      <w:pPr>
        <w:tabs>
          <w:tab w:val="left" w:pos="360"/>
          <w:tab w:val="left" w:pos="720"/>
          <w:tab w:val="left" w:pos="1440"/>
        </w:tabs>
        <w:ind w:left="1020" w:hanging="10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533C1">
        <w:rPr>
          <w:rFonts w:ascii="Times New Roman" w:hAnsi="Times New Roman" w:cs="Times New Roman"/>
          <w:b/>
          <w:sz w:val="24"/>
          <w:szCs w:val="24"/>
        </w:rPr>
        <w:t xml:space="preserve">Ключ к контрольно-измерительным материалам </w:t>
      </w:r>
    </w:p>
    <w:p w:rsidR="0062258E" w:rsidRPr="00F533C1" w:rsidRDefault="0062258E" w:rsidP="0062258E">
      <w:pPr>
        <w:tabs>
          <w:tab w:val="left" w:pos="360"/>
          <w:tab w:val="left" w:pos="720"/>
          <w:tab w:val="left" w:pos="1440"/>
        </w:tabs>
        <w:ind w:left="1020" w:hanging="1020"/>
        <w:rPr>
          <w:rFonts w:ascii="Times New Roman" w:hAnsi="Times New Roman" w:cs="Times New Roman"/>
          <w:b/>
          <w:sz w:val="24"/>
          <w:szCs w:val="24"/>
        </w:rPr>
      </w:pPr>
      <w:r w:rsidRPr="00F533C1">
        <w:rPr>
          <w:rFonts w:ascii="Times New Roman" w:hAnsi="Times New Roman" w:cs="Times New Roman"/>
          <w:b/>
          <w:sz w:val="24"/>
          <w:szCs w:val="24"/>
        </w:rPr>
        <w:t xml:space="preserve">Ответы к заданиям </w:t>
      </w:r>
      <w:r w:rsidRPr="00F533C1">
        <w:rPr>
          <w:rFonts w:ascii="Times New Roman" w:hAnsi="Times New Roman" w:cs="Times New Roman"/>
          <w:b/>
          <w:i/>
          <w:sz w:val="24"/>
          <w:szCs w:val="24"/>
        </w:rPr>
        <w:t>части</w:t>
      </w:r>
      <w:proofErr w:type="gramStart"/>
      <w:r w:rsidRPr="00F533C1">
        <w:rPr>
          <w:rFonts w:ascii="Times New Roman" w:hAnsi="Times New Roman" w:cs="Times New Roman"/>
          <w:b/>
          <w:i/>
          <w:sz w:val="24"/>
          <w:szCs w:val="24"/>
        </w:rPr>
        <w:t xml:space="preserve"> А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70"/>
        <w:gridCol w:w="870"/>
        <w:gridCol w:w="870"/>
        <w:gridCol w:w="870"/>
        <w:gridCol w:w="870"/>
      </w:tblGrid>
      <w:tr w:rsidR="0062258E" w:rsidRPr="00F533C1" w:rsidTr="00460B74">
        <w:tc>
          <w:tcPr>
            <w:tcW w:w="870" w:type="dxa"/>
          </w:tcPr>
          <w:p w:rsidR="0062258E" w:rsidRPr="00F533C1" w:rsidRDefault="0062258E" w:rsidP="00460B7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33C1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proofErr w:type="gramStart"/>
            <w:r w:rsidRPr="00F533C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proofErr w:type="gramEnd"/>
          </w:p>
        </w:tc>
        <w:tc>
          <w:tcPr>
            <w:tcW w:w="870" w:type="dxa"/>
          </w:tcPr>
          <w:p w:rsidR="0062258E" w:rsidRPr="00F533C1" w:rsidRDefault="0062258E" w:rsidP="00460B7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33C1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proofErr w:type="gramStart"/>
            <w:r w:rsidRPr="00F533C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proofErr w:type="gramEnd"/>
          </w:p>
        </w:tc>
        <w:tc>
          <w:tcPr>
            <w:tcW w:w="870" w:type="dxa"/>
          </w:tcPr>
          <w:p w:rsidR="0062258E" w:rsidRPr="00F533C1" w:rsidRDefault="0062258E" w:rsidP="00460B7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33C1">
              <w:rPr>
                <w:rFonts w:ascii="Times New Roman" w:hAnsi="Times New Roman" w:cs="Times New Roman"/>
                <w:b/>
                <w:sz w:val="24"/>
                <w:szCs w:val="24"/>
              </w:rPr>
              <w:t>А3</w:t>
            </w:r>
          </w:p>
        </w:tc>
        <w:tc>
          <w:tcPr>
            <w:tcW w:w="870" w:type="dxa"/>
          </w:tcPr>
          <w:p w:rsidR="0062258E" w:rsidRPr="00F533C1" w:rsidRDefault="0062258E" w:rsidP="00460B7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33C1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proofErr w:type="gramStart"/>
            <w:r w:rsidRPr="00F533C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proofErr w:type="gramEnd"/>
          </w:p>
        </w:tc>
        <w:tc>
          <w:tcPr>
            <w:tcW w:w="870" w:type="dxa"/>
          </w:tcPr>
          <w:p w:rsidR="0062258E" w:rsidRPr="00F533C1" w:rsidRDefault="0062258E" w:rsidP="00460B7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33C1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62258E" w:rsidRPr="00F533C1" w:rsidTr="00460B74">
        <w:tc>
          <w:tcPr>
            <w:tcW w:w="870" w:type="dxa"/>
          </w:tcPr>
          <w:p w:rsidR="0062258E" w:rsidRPr="00F533C1" w:rsidRDefault="0062258E" w:rsidP="00460B7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70" w:type="dxa"/>
          </w:tcPr>
          <w:p w:rsidR="0062258E" w:rsidRPr="00F533C1" w:rsidRDefault="0062258E" w:rsidP="00460B7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0" w:type="dxa"/>
          </w:tcPr>
          <w:p w:rsidR="0062258E" w:rsidRPr="00F533C1" w:rsidRDefault="0062258E" w:rsidP="00460B7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70" w:type="dxa"/>
          </w:tcPr>
          <w:p w:rsidR="0062258E" w:rsidRPr="00F533C1" w:rsidRDefault="0062258E" w:rsidP="00460B7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70" w:type="dxa"/>
          </w:tcPr>
          <w:p w:rsidR="0062258E" w:rsidRDefault="0062258E" w:rsidP="00460B7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62258E" w:rsidRPr="00F533C1" w:rsidRDefault="0062258E" w:rsidP="0062258E">
      <w:pPr>
        <w:tabs>
          <w:tab w:val="left" w:pos="360"/>
          <w:tab w:val="left" w:pos="720"/>
          <w:tab w:val="left" w:pos="1440"/>
        </w:tabs>
        <w:rPr>
          <w:rFonts w:ascii="Times New Roman" w:hAnsi="Times New Roman" w:cs="Times New Roman"/>
          <w:b/>
          <w:sz w:val="24"/>
          <w:szCs w:val="24"/>
        </w:rPr>
      </w:pPr>
      <w:r w:rsidRPr="00F533C1">
        <w:rPr>
          <w:rFonts w:ascii="Times New Roman" w:hAnsi="Times New Roman" w:cs="Times New Roman"/>
          <w:b/>
          <w:sz w:val="24"/>
          <w:szCs w:val="24"/>
        </w:rPr>
        <w:t xml:space="preserve">Ответы к заданиям </w:t>
      </w:r>
      <w:r w:rsidRPr="00F533C1">
        <w:rPr>
          <w:rFonts w:ascii="Times New Roman" w:hAnsi="Times New Roman" w:cs="Times New Roman"/>
          <w:b/>
          <w:i/>
          <w:sz w:val="24"/>
          <w:szCs w:val="24"/>
        </w:rPr>
        <w:t>части</w:t>
      </w:r>
      <w:proofErr w:type="gramStart"/>
      <w:r w:rsidRPr="00F533C1">
        <w:rPr>
          <w:rFonts w:ascii="Times New Roman" w:hAnsi="Times New Roman" w:cs="Times New Roman"/>
          <w:b/>
          <w:i/>
          <w:sz w:val="24"/>
          <w:szCs w:val="24"/>
        </w:rPr>
        <w:t xml:space="preserve"> В</w:t>
      </w:r>
      <w:proofErr w:type="gramEnd"/>
      <w:r w:rsidRPr="00F533C1">
        <w:rPr>
          <w:rFonts w:ascii="Times New Roman" w:hAnsi="Times New Roman" w:cs="Times New Roman"/>
          <w:sz w:val="24"/>
          <w:szCs w:val="24"/>
        </w:rPr>
        <w:tab/>
      </w:r>
      <w:r w:rsidRPr="00F533C1">
        <w:rPr>
          <w:rFonts w:ascii="Times New Roman" w:hAnsi="Times New Roman" w:cs="Times New Roman"/>
          <w:sz w:val="24"/>
          <w:szCs w:val="24"/>
        </w:rPr>
        <w:tab/>
      </w:r>
      <w:r w:rsidRPr="00F533C1">
        <w:rPr>
          <w:rFonts w:ascii="Times New Roman" w:hAnsi="Times New Roman" w:cs="Times New Roman"/>
          <w:sz w:val="24"/>
          <w:szCs w:val="24"/>
        </w:rPr>
        <w:tab/>
      </w:r>
    </w:p>
    <w:tbl>
      <w:tblPr>
        <w:tblW w:w="43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9"/>
        <w:gridCol w:w="1134"/>
        <w:gridCol w:w="1134"/>
        <w:gridCol w:w="1134"/>
      </w:tblGrid>
      <w:tr w:rsidR="0062258E" w:rsidRPr="00F533C1" w:rsidTr="0062258E">
        <w:tc>
          <w:tcPr>
            <w:tcW w:w="959" w:type="dxa"/>
          </w:tcPr>
          <w:p w:rsidR="0062258E" w:rsidRPr="00F533C1" w:rsidRDefault="0062258E" w:rsidP="00460B7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33C1">
              <w:rPr>
                <w:rFonts w:ascii="Times New Roman" w:hAnsi="Times New Roman" w:cs="Times New Roman"/>
                <w:b/>
                <w:sz w:val="24"/>
                <w:szCs w:val="24"/>
              </w:rPr>
              <w:t>В 1</w:t>
            </w:r>
          </w:p>
        </w:tc>
        <w:tc>
          <w:tcPr>
            <w:tcW w:w="1134" w:type="dxa"/>
          </w:tcPr>
          <w:p w:rsidR="0062258E" w:rsidRPr="00F533C1" w:rsidRDefault="0062258E" w:rsidP="00460B7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33C1">
              <w:rPr>
                <w:rFonts w:ascii="Times New Roman" w:hAnsi="Times New Roman" w:cs="Times New Roman"/>
                <w:b/>
                <w:sz w:val="24"/>
                <w:szCs w:val="24"/>
              </w:rPr>
              <w:t>В 2</w:t>
            </w:r>
          </w:p>
        </w:tc>
        <w:tc>
          <w:tcPr>
            <w:tcW w:w="1134" w:type="dxa"/>
          </w:tcPr>
          <w:p w:rsidR="0062258E" w:rsidRPr="00F533C1" w:rsidRDefault="0062258E" w:rsidP="00460B7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33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62258E" w:rsidRPr="00F533C1" w:rsidRDefault="0062258E" w:rsidP="00460B7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33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62258E" w:rsidRPr="00F533C1" w:rsidTr="0062258E">
        <w:tc>
          <w:tcPr>
            <w:tcW w:w="959" w:type="dxa"/>
          </w:tcPr>
          <w:p w:rsidR="0062258E" w:rsidRPr="00F533C1" w:rsidRDefault="0062258E" w:rsidP="00460B7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2258E" w:rsidRPr="00F533C1" w:rsidRDefault="0062258E" w:rsidP="00460B7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62258E" w:rsidRDefault="0062258E" w:rsidP="00460B7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62258E" w:rsidRDefault="0062258E" w:rsidP="00460B7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62258E" w:rsidRPr="00F533C1" w:rsidRDefault="0062258E" w:rsidP="0062258E">
      <w:pPr>
        <w:tabs>
          <w:tab w:val="left" w:pos="360"/>
          <w:tab w:val="left" w:pos="720"/>
          <w:tab w:val="left" w:pos="1440"/>
        </w:tabs>
        <w:rPr>
          <w:rFonts w:ascii="Times New Roman" w:hAnsi="Times New Roman" w:cs="Times New Roman"/>
          <w:b/>
          <w:sz w:val="24"/>
          <w:szCs w:val="24"/>
        </w:rPr>
      </w:pPr>
      <w:r w:rsidRPr="00F533C1">
        <w:rPr>
          <w:rFonts w:ascii="Times New Roman" w:hAnsi="Times New Roman" w:cs="Times New Roman"/>
          <w:b/>
          <w:sz w:val="24"/>
          <w:szCs w:val="24"/>
        </w:rPr>
        <w:t xml:space="preserve">Ответы к заданиям </w:t>
      </w:r>
      <w:r w:rsidRPr="00F533C1">
        <w:rPr>
          <w:rFonts w:ascii="Times New Roman" w:hAnsi="Times New Roman" w:cs="Times New Roman"/>
          <w:b/>
          <w:i/>
          <w:sz w:val="24"/>
          <w:szCs w:val="24"/>
        </w:rPr>
        <w:t>части</w:t>
      </w:r>
      <w:proofErr w:type="gramStart"/>
      <w:r w:rsidRPr="00F533C1">
        <w:rPr>
          <w:rFonts w:ascii="Times New Roman" w:hAnsi="Times New Roman" w:cs="Times New Roman"/>
          <w:b/>
          <w:i/>
          <w:sz w:val="24"/>
          <w:szCs w:val="24"/>
        </w:rPr>
        <w:t xml:space="preserve"> С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9"/>
        <w:gridCol w:w="1134"/>
        <w:gridCol w:w="1134"/>
      </w:tblGrid>
      <w:tr w:rsidR="0062258E" w:rsidRPr="00F533C1" w:rsidTr="0062258E">
        <w:tc>
          <w:tcPr>
            <w:tcW w:w="959" w:type="dxa"/>
          </w:tcPr>
          <w:p w:rsidR="0062258E" w:rsidRPr="00F533C1" w:rsidRDefault="0062258E" w:rsidP="00460B7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3C1">
              <w:rPr>
                <w:rFonts w:ascii="Times New Roman" w:hAnsi="Times New Roman" w:cs="Times New Roman"/>
                <w:b/>
                <w:sz w:val="24"/>
                <w:szCs w:val="24"/>
              </w:rPr>
              <w:t>С 1</w:t>
            </w:r>
          </w:p>
        </w:tc>
        <w:tc>
          <w:tcPr>
            <w:tcW w:w="1134" w:type="dxa"/>
          </w:tcPr>
          <w:p w:rsidR="0062258E" w:rsidRPr="00F533C1" w:rsidRDefault="0062258E" w:rsidP="00460B7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33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62258E" w:rsidRPr="00F533C1" w:rsidRDefault="0062258E" w:rsidP="00460B7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33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62258E" w:rsidRPr="00F533C1" w:rsidTr="0062258E">
        <w:tc>
          <w:tcPr>
            <w:tcW w:w="959" w:type="dxa"/>
          </w:tcPr>
          <w:p w:rsidR="0062258E" w:rsidRPr="00F533C1" w:rsidRDefault="0062258E" w:rsidP="00460B7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62258E" w:rsidRDefault="0062258E" w:rsidP="00460B7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2258E" w:rsidRDefault="0062258E" w:rsidP="00460B7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62258E" w:rsidRDefault="0062258E" w:rsidP="0062258E">
      <w:pPr>
        <w:rPr>
          <w:rFonts w:ascii="Times New Roman" w:eastAsia="Times New Roman" w:hAnsi="Times New Roman" w:cs="Times New Roman"/>
          <w:i/>
          <w:iCs/>
          <w:color w:val="000000"/>
          <w:spacing w:val="-10"/>
          <w:sz w:val="24"/>
          <w:szCs w:val="24"/>
          <w:lang w:eastAsia="ru-RU"/>
        </w:rPr>
      </w:pPr>
    </w:p>
    <w:p w:rsidR="0062258E" w:rsidRPr="00F452C4" w:rsidRDefault="0062258E" w:rsidP="0062258E">
      <w:pPr>
        <w:rPr>
          <w:rFonts w:ascii="Times New Roman" w:eastAsia="Times New Roman" w:hAnsi="Times New Roman" w:cs="Times New Roman"/>
          <w:b/>
          <w:iCs/>
          <w:color w:val="000000"/>
          <w:spacing w:val="-10"/>
          <w:sz w:val="24"/>
          <w:szCs w:val="24"/>
          <w:lang w:eastAsia="ru-RU"/>
        </w:rPr>
      </w:pPr>
      <w:r w:rsidRPr="00F452C4">
        <w:rPr>
          <w:rFonts w:ascii="Times New Roman" w:eastAsia="Times New Roman" w:hAnsi="Times New Roman" w:cs="Times New Roman"/>
          <w:b/>
          <w:iCs/>
          <w:color w:val="000000"/>
          <w:spacing w:val="-10"/>
          <w:sz w:val="24"/>
          <w:szCs w:val="24"/>
          <w:lang w:eastAsia="ru-RU"/>
        </w:rPr>
        <w:t>Критерии оценивания</w:t>
      </w:r>
    </w:p>
    <w:tbl>
      <w:tblPr>
        <w:tblStyle w:val="a4"/>
        <w:tblW w:w="0" w:type="auto"/>
        <w:tblLook w:val="04A0"/>
      </w:tblPr>
      <w:tblGrid>
        <w:gridCol w:w="1101"/>
        <w:gridCol w:w="8591"/>
      </w:tblGrid>
      <w:tr w:rsidR="0062258E" w:rsidRPr="00B9624E" w:rsidTr="00460B74">
        <w:tc>
          <w:tcPr>
            <w:tcW w:w="1101" w:type="dxa"/>
          </w:tcPr>
          <w:p w:rsidR="0062258E" w:rsidRDefault="0062258E" w:rsidP="00460B7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№ задания</w:t>
            </w:r>
          </w:p>
        </w:tc>
        <w:tc>
          <w:tcPr>
            <w:tcW w:w="8591" w:type="dxa"/>
          </w:tcPr>
          <w:p w:rsidR="0062258E" w:rsidRDefault="0062258E" w:rsidP="00460B7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0180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Критерии оценивания</w:t>
            </w:r>
          </w:p>
          <w:p w:rsidR="0062258E" w:rsidRPr="00B9624E" w:rsidRDefault="0062258E" w:rsidP="00460B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2258E" w:rsidRPr="001454D1" w:rsidTr="00460B74">
        <w:tc>
          <w:tcPr>
            <w:tcW w:w="1101" w:type="dxa"/>
          </w:tcPr>
          <w:p w:rsidR="0062258E" w:rsidRPr="00F84DE8" w:rsidRDefault="0062258E" w:rsidP="00460B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proofErr w:type="gramEnd"/>
          </w:p>
        </w:tc>
        <w:tc>
          <w:tcPr>
            <w:tcW w:w="8591" w:type="dxa"/>
          </w:tcPr>
          <w:p w:rsidR="0062258E" w:rsidRPr="001454D1" w:rsidRDefault="0062258E" w:rsidP="00460B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балл – задание выполнено правильно</w:t>
            </w:r>
          </w:p>
        </w:tc>
      </w:tr>
      <w:tr w:rsidR="0062258E" w:rsidRPr="001454D1" w:rsidTr="00460B74">
        <w:tc>
          <w:tcPr>
            <w:tcW w:w="1101" w:type="dxa"/>
          </w:tcPr>
          <w:p w:rsidR="0062258E" w:rsidRPr="00F84DE8" w:rsidRDefault="0062258E" w:rsidP="00460B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proofErr w:type="gramStart"/>
            <w:r w:rsidRPr="00F84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proofErr w:type="gramEnd"/>
          </w:p>
        </w:tc>
        <w:tc>
          <w:tcPr>
            <w:tcW w:w="8591" w:type="dxa"/>
          </w:tcPr>
          <w:p w:rsidR="0062258E" w:rsidRPr="001454D1" w:rsidRDefault="0062258E" w:rsidP="00460B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балл – задание выполнено правильно</w:t>
            </w:r>
          </w:p>
        </w:tc>
      </w:tr>
      <w:tr w:rsidR="0062258E" w:rsidRPr="003A6C2C" w:rsidTr="00460B74">
        <w:tc>
          <w:tcPr>
            <w:tcW w:w="1101" w:type="dxa"/>
          </w:tcPr>
          <w:p w:rsidR="0062258E" w:rsidRPr="00F84DE8" w:rsidRDefault="0062258E" w:rsidP="00460B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84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91" w:type="dxa"/>
          </w:tcPr>
          <w:p w:rsidR="0062258E" w:rsidRPr="003A6C2C" w:rsidRDefault="0062258E" w:rsidP="00460B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балл – задание выполнено правильно</w:t>
            </w:r>
          </w:p>
        </w:tc>
      </w:tr>
      <w:tr w:rsidR="0062258E" w:rsidRPr="00F21214" w:rsidTr="00460B74">
        <w:tc>
          <w:tcPr>
            <w:tcW w:w="1101" w:type="dxa"/>
          </w:tcPr>
          <w:p w:rsidR="0062258E" w:rsidRPr="00F84DE8" w:rsidRDefault="0062258E" w:rsidP="00460B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proofErr w:type="gramStart"/>
            <w:r w:rsidRPr="00F84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proofErr w:type="gramEnd"/>
          </w:p>
        </w:tc>
        <w:tc>
          <w:tcPr>
            <w:tcW w:w="8591" w:type="dxa"/>
          </w:tcPr>
          <w:p w:rsidR="0062258E" w:rsidRPr="00F21214" w:rsidRDefault="0062258E" w:rsidP="00460B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балл – задание выполнено правильно</w:t>
            </w:r>
          </w:p>
        </w:tc>
      </w:tr>
      <w:tr w:rsidR="0062258E" w:rsidRPr="00F21214" w:rsidTr="00460B74">
        <w:tc>
          <w:tcPr>
            <w:tcW w:w="1101" w:type="dxa"/>
          </w:tcPr>
          <w:p w:rsidR="0062258E" w:rsidRDefault="0062258E" w:rsidP="00460B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А5</w:t>
            </w:r>
          </w:p>
        </w:tc>
        <w:tc>
          <w:tcPr>
            <w:tcW w:w="8591" w:type="dxa"/>
          </w:tcPr>
          <w:p w:rsidR="0062258E" w:rsidRDefault="0062258E" w:rsidP="00460B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балл – задание выполнено правильно</w:t>
            </w:r>
          </w:p>
        </w:tc>
      </w:tr>
      <w:tr w:rsidR="0062258E" w:rsidRPr="00B9624E" w:rsidTr="00460B74">
        <w:tc>
          <w:tcPr>
            <w:tcW w:w="1101" w:type="dxa"/>
          </w:tcPr>
          <w:p w:rsidR="0062258E" w:rsidRPr="00F84DE8" w:rsidRDefault="0062258E" w:rsidP="00460B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proofErr w:type="gramEnd"/>
          </w:p>
        </w:tc>
        <w:tc>
          <w:tcPr>
            <w:tcW w:w="8591" w:type="dxa"/>
          </w:tcPr>
          <w:p w:rsidR="0062258E" w:rsidRPr="00B9624E" w:rsidRDefault="0062258E" w:rsidP="00460B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бал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задание выполнено правильно</w:t>
            </w:r>
          </w:p>
        </w:tc>
      </w:tr>
      <w:tr w:rsidR="0062258E" w:rsidRPr="00FB694C" w:rsidTr="00460B74">
        <w:tc>
          <w:tcPr>
            <w:tcW w:w="1101" w:type="dxa"/>
          </w:tcPr>
          <w:p w:rsidR="0062258E" w:rsidRPr="00F84DE8" w:rsidRDefault="0062258E" w:rsidP="00460B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proofErr w:type="gramEnd"/>
          </w:p>
        </w:tc>
        <w:tc>
          <w:tcPr>
            <w:tcW w:w="8591" w:type="dxa"/>
          </w:tcPr>
          <w:p w:rsidR="0062258E" w:rsidRPr="00FB694C" w:rsidRDefault="0062258E" w:rsidP="00460B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бал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задание выполнено правильно</w:t>
            </w:r>
          </w:p>
        </w:tc>
      </w:tr>
      <w:tr w:rsidR="0062258E" w:rsidRPr="00FB694C" w:rsidTr="00460B74">
        <w:tc>
          <w:tcPr>
            <w:tcW w:w="1101" w:type="dxa"/>
          </w:tcPr>
          <w:p w:rsidR="0062258E" w:rsidRDefault="0062258E" w:rsidP="00460B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В3</w:t>
            </w:r>
          </w:p>
        </w:tc>
        <w:tc>
          <w:tcPr>
            <w:tcW w:w="8591" w:type="dxa"/>
          </w:tcPr>
          <w:p w:rsidR="0062258E" w:rsidRDefault="0062258E" w:rsidP="00460B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бал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задание выполнено правильно</w:t>
            </w:r>
          </w:p>
        </w:tc>
      </w:tr>
      <w:tr w:rsidR="0062258E" w:rsidRPr="00FB694C" w:rsidTr="00460B74">
        <w:tc>
          <w:tcPr>
            <w:tcW w:w="1101" w:type="dxa"/>
          </w:tcPr>
          <w:p w:rsidR="0062258E" w:rsidRDefault="0062258E" w:rsidP="00460B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proofErr w:type="gramEnd"/>
          </w:p>
        </w:tc>
        <w:tc>
          <w:tcPr>
            <w:tcW w:w="8591" w:type="dxa"/>
          </w:tcPr>
          <w:p w:rsidR="0062258E" w:rsidRDefault="0062258E" w:rsidP="00460B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бал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задание выполнено правильно</w:t>
            </w:r>
          </w:p>
        </w:tc>
      </w:tr>
      <w:tr w:rsidR="0062258E" w:rsidTr="00460B74">
        <w:tc>
          <w:tcPr>
            <w:tcW w:w="1101" w:type="dxa"/>
          </w:tcPr>
          <w:p w:rsidR="0062258E" w:rsidRPr="00F84DE8" w:rsidRDefault="0062258E" w:rsidP="00460B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proofErr w:type="gramEnd"/>
          </w:p>
        </w:tc>
        <w:tc>
          <w:tcPr>
            <w:tcW w:w="8591" w:type="dxa"/>
          </w:tcPr>
          <w:p w:rsidR="0062258E" w:rsidRDefault="0062258E" w:rsidP="00460B7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балл - задание выполнено правильно</w:t>
            </w:r>
          </w:p>
        </w:tc>
      </w:tr>
      <w:tr w:rsidR="0062258E" w:rsidTr="00460B74">
        <w:tc>
          <w:tcPr>
            <w:tcW w:w="1101" w:type="dxa"/>
          </w:tcPr>
          <w:p w:rsidR="0062258E" w:rsidRDefault="0062258E" w:rsidP="00460B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proofErr w:type="gramEnd"/>
          </w:p>
        </w:tc>
        <w:tc>
          <w:tcPr>
            <w:tcW w:w="8591" w:type="dxa"/>
          </w:tcPr>
          <w:p w:rsidR="0062258E" w:rsidRDefault="0062258E" w:rsidP="00460B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балл - задание выполнено правильно</w:t>
            </w:r>
          </w:p>
        </w:tc>
      </w:tr>
      <w:tr w:rsidR="0062258E" w:rsidTr="00460B74">
        <w:tc>
          <w:tcPr>
            <w:tcW w:w="1101" w:type="dxa"/>
          </w:tcPr>
          <w:p w:rsidR="0062258E" w:rsidRDefault="0062258E" w:rsidP="00460B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С3</w:t>
            </w:r>
          </w:p>
        </w:tc>
        <w:tc>
          <w:tcPr>
            <w:tcW w:w="8591" w:type="dxa"/>
          </w:tcPr>
          <w:p w:rsidR="0062258E" w:rsidRDefault="0062258E" w:rsidP="00460B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балл - задание выполнено правильно</w:t>
            </w:r>
          </w:p>
        </w:tc>
      </w:tr>
      <w:tr w:rsidR="0062258E" w:rsidRPr="00B9624E" w:rsidTr="00460B74">
        <w:tc>
          <w:tcPr>
            <w:tcW w:w="1101" w:type="dxa"/>
          </w:tcPr>
          <w:p w:rsidR="0062258E" w:rsidRDefault="0062258E" w:rsidP="00460B7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91" w:type="dxa"/>
          </w:tcPr>
          <w:p w:rsidR="0062258E" w:rsidRPr="00622761" w:rsidRDefault="0062258E" w:rsidP="00460B7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11- 12</w:t>
            </w:r>
            <w:r w:rsidRPr="0062276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баллов – отметка «5»</w:t>
            </w:r>
          </w:p>
          <w:p w:rsidR="0062258E" w:rsidRPr="00622761" w:rsidRDefault="0062258E" w:rsidP="00460B7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9 - 10</w:t>
            </w:r>
            <w:r w:rsidRPr="0062276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баллов - отметка «4»</w:t>
            </w:r>
          </w:p>
          <w:p w:rsidR="0062258E" w:rsidRPr="00622761" w:rsidRDefault="0062258E" w:rsidP="00460B7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 – 8</w:t>
            </w:r>
            <w:r w:rsidRPr="0062276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баллов - отметка «3»</w:t>
            </w:r>
          </w:p>
          <w:p w:rsidR="0062258E" w:rsidRPr="00B9624E" w:rsidRDefault="005C5364" w:rsidP="00460B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Менее 7</w:t>
            </w:r>
            <w:r w:rsidR="0062258E" w:rsidRPr="0062276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баллов - отметка «2»</w:t>
            </w:r>
          </w:p>
        </w:tc>
      </w:tr>
    </w:tbl>
    <w:p w:rsidR="0062258E" w:rsidRDefault="0062258E" w:rsidP="0062258E">
      <w:pPr>
        <w:rPr>
          <w:rFonts w:ascii="Times New Roman" w:eastAsia="Times New Roman" w:hAnsi="Times New Roman" w:cs="Times New Roman"/>
          <w:i/>
          <w:iCs/>
          <w:color w:val="000000"/>
          <w:spacing w:val="-10"/>
          <w:sz w:val="24"/>
          <w:szCs w:val="24"/>
          <w:lang w:eastAsia="ru-RU"/>
        </w:rPr>
      </w:pPr>
    </w:p>
    <w:p w:rsidR="002356AF" w:rsidRPr="00AE1F1A" w:rsidRDefault="002356AF" w:rsidP="002356AF">
      <w:pPr>
        <w:jc w:val="lef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356AF" w:rsidRPr="00AE1F1A" w:rsidRDefault="002356AF" w:rsidP="005861F4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E1F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Тест по разделу «Жизнь дана на добрые дела»</w:t>
      </w:r>
      <w:r w:rsidR="005861F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:rsidR="002356AF" w:rsidRPr="00AE1F1A" w:rsidRDefault="002356AF" w:rsidP="002356AF">
      <w:pPr>
        <w:jc w:val="lef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BD6FE8" w:rsidRPr="00AE1F1A" w:rsidRDefault="00BD6FE8" w:rsidP="00BD6FE8">
      <w:pPr>
        <w:jc w:val="lef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E1F1A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Вариант 2</w:t>
      </w:r>
    </w:p>
    <w:p w:rsidR="00BD6FE8" w:rsidRPr="00AE1F1A" w:rsidRDefault="00BD6FE8" w:rsidP="00BD6FE8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F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</w:t>
      </w:r>
      <w:proofErr w:type="gramStart"/>
      <w:r w:rsidRPr="00AE1F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</w:t>
      </w:r>
      <w:proofErr w:type="gramEnd"/>
      <w:r w:rsidRPr="00AE1F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Pr="00AE1F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Кто является автором рассказа «Где это видано, где это слыхано...»?</w:t>
      </w:r>
    </w:p>
    <w:p w:rsidR="00BD6FE8" w:rsidRPr="00AE1F1A" w:rsidRDefault="00E016B2" w:rsidP="00E016B2">
      <w:pPr>
        <w:jc w:val="lef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E1F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1)</w:t>
      </w:r>
      <w:r w:rsidR="00BD6FE8" w:rsidRPr="00AE1F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М.М. Зощенко</w:t>
      </w:r>
      <w:r w:rsidR="00BD6FE8" w:rsidRPr="00AE1F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  <w:t>3)</w:t>
      </w:r>
      <w:r w:rsidR="00BD6FE8" w:rsidRPr="00AE1F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</w:r>
      <w:r w:rsidR="00BD6FE8" w:rsidRPr="00AE1F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JI</w:t>
      </w:r>
      <w:r w:rsidR="00BD6FE8" w:rsidRPr="00AE1F1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. </w:t>
      </w:r>
      <w:r w:rsidR="00BD6FE8" w:rsidRPr="00AE1F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Каминский</w:t>
      </w:r>
    </w:p>
    <w:p w:rsidR="00BD6FE8" w:rsidRPr="00AE1F1A" w:rsidRDefault="00E016B2" w:rsidP="00E016B2">
      <w:pPr>
        <w:jc w:val="lef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E1F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2)</w:t>
      </w:r>
      <w:r w:rsidR="00BD6FE8" w:rsidRPr="00AE1F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А.П. Платонов</w:t>
      </w:r>
      <w:r w:rsidR="00BD6FE8" w:rsidRPr="00AE1F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  <w:t>4)</w:t>
      </w:r>
      <w:r w:rsidR="00BD6FE8" w:rsidRPr="00AE1F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</w:r>
      <w:r w:rsidR="00BD6FE8" w:rsidRPr="00AE1F1A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В</w:t>
      </w:r>
      <w:r w:rsidR="00BD6FE8" w:rsidRPr="00AE1F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  <w:r w:rsidR="00BD6FE8" w:rsidRPr="00AE1F1A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Ю. Драгунский</w:t>
      </w:r>
    </w:p>
    <w:p w:rsidR="00BD6FE8" w:rsidRPr="00AE1F1A" w:rsidRDefault="00BD6FE8" w:rsidP="00BD6FE8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F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</w:t>
      </w:r>
      <w:proofErr w:type="gramStart"/>
      <w:r w:rsidRPr="00AE1F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</w:t>
      </w:r>
      <w:proofErr w:type="gramEnd"/>
      <w:r w:rsidRPr="00AE1F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Pr="00AE1F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Какой рассказ написал М.М. Зощенко?</w:t>
      </w:r>
    </w:p>
    <w:p w:rsidR="00BD6FE8" w:rsidRPr="00AE1F1A" w:rsidRDefault="00E016B2" w:rsidP="00E016B2">
      <w:pPr>
        <w:jc w:val="lef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E1F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1)</w:t>
      </w:r>
      <w:r w:rsidR="00BD6FE8" w:rsidRPr="00AE1F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«Телефон»</w:t>
      </w:r>
      <w:r w:rsidR="00BD6FE8" w:rsidRPr="00AE1F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  <w:t>3)</w:t>
      </w:r>
      <w:r w:rsidR="00BD6FE8" w:rsidRPr="00AE1F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  <w:t>«Трудная задача»</w:t>
      </w:r>
    </w:p>
    <w:p w:rsidR="00BD6FE8" w:rsidRPr="00AE1F1A" w:rsidRDefault="00E016B2" w:rsidP="00E016B2">
      <w:pPr>
        <w:jc w:val="lef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E1F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2)</w:t>
      </w:r>
      <w:r w:rsidR="00BD6FE8" w:rsidRPr="00AE1F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«Друг детства»</w:t>
      </w:r>
      <w:r w:rsidR="00BD6FE8" w:rsidRPr="00AE1F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  <w:t>4)</w:t>
      </w:r>
      <w:r w:rsidR="00BD6FE8" w:rsidRPr="00AE1F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  <w:t xml:space="preserve">« </w:t>
      </w:r>
      <w:r w:rsidR="00BD6FE8" w:rsidRPr="00AE1F1A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Через тридцать лет»</w:t>
      </w:r>
    </w:p>
    <w:p w:rsidR="00BD6FE8" w:rsidRPr="00AE1F1A" w:rsidRDefault="00BD6FE8" w:rsidP="00BD6FE8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F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</w:t>
      </w:r>
      <w:r w:rsidR="00AE1F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</w:t>
      </w:r>
      <w:r w:rsidRPr="00AE1F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 Какое произведение сатирическое?</w:t>
      </w:r>
    </w:p>
    <w:p w:rsidR="00BD6FE8" w:rsidRPr="00AE1F1A" w:rsidRDefault="00E016B2" w:rsidP="00E016B2">
      <w:pPr>
        <w:jc w:val="lef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E1F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>1)</w:t>
      </w:r>
      <w:r w:rsidR="00BD6FE8" w:rsidRPr="00AE1F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BD6FE8" w:rsidRPr="00AE1F1A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«Сочинение»</w:t>
      </w:r>
    </w:p>
    <w:p w:rsidR="00BD6FE8" w:rsidRPr="00AE1F1A" w:rsidRDefault="00E016B2" w:rsidP="00E016B2">
      <w:pPr>
        <w:jc w:val="lef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E1F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2)</w:t>
      </w:r>
      <w:r w:rsidR="00BD6FE8" w:rsidRPr="00AE1F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«Где это видано, где это слыхано...»</w:t>
      </w:r>
    </w:p>
    <w:p w:rsidR="00BD6FE8" w:rsidRPr="00AE1F1A" w:rsidRDefault="00E016B2" w:rsidP="00E016B2">
      <w:pPr>
        <w:jc w:val="lef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E1F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3)</w:t>
      </w:r>
      <w:r w:rsidR="00BD6FE8" w:rsidRPr="00AE1F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«Что побеждает?»</w:t>
      </w:r>
    </w:p>
    <w:p w:rsidR="00BD6FE8" w:rsidRPr="00AE1F1A" w:rsidRDefault="00E016B2" w:rsidP="00E016B2">
      <w:pPr>
        <w:jc w:val="lef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E1F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4)</w:t>
      </w:r>
      <w:r w:rsidR="00BD6FE8" w:rsidRPr="00AE1F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«Что важнее?»</w:t>
      </w:r>
    </w:p>
    <w:p w:rsidR="00BD6FE8" w:rsidRPr="00AE1F1A" w:rsidRDefault="00BD6FE8" w:rsidP="00BD6FE8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F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</w:t>
      </w:r>
      <w:proofErr w:type="gramStart"/>
      <w:r w:rsidRPr="00AE1F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</w:t>
      </w:r>
      <w:proofErr w:type="gramEnd"/>
      <w:r w:rsidRPr="00AE1F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Pr="00AE1F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Из какого произведения эти строки?</w:t>
      </w:r>
    </w:p>
    <w:p w:rsidR="00BD6FE8" w:rsidRPr="00AE1F1A" w:rsidRDefault="00BD6FE8" w:rsidP="00BD6FE8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«Один раз Павлик взял с собой Котьку на реку ловить рыбу. Но в этот день им не повезло: рыба совсем не клевала».</w:t>
      </w:r>
    </w:p>
    <w:p w:rsidR="00BD6FE8" w:rsidRPr="00AE1F1A" w:rsidRDefault="00E016B2" w:rsidP="00E016B2">
      <w:pPr>
        <w:jc w:val="lef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E1F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1)</w:t>
      </w:r>
      <w:r w:rsidR="00BD6FE8" w:rsidRPr="00AE1F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BD6FE8" w:rsidRPr="00AE1F1A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«Огурцы»</w:t>
      </w:r>
      <w:r w:rsidRPr="00AE1F1A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        </w:t>
      </w:r>
      <w:r w:rsidRPr="00AE1F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  <w:t>3)</w:t>
      </w:r>
      <w:r w:rsidR="00BD6FE8" w:rsidRPr="00AE1F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«Через тридцать лет»</w:t>
      </w:r>
    </w:p>
    <w:p w:rsidR="00BD6FE8" w:rsidRPr="00AE1F1A" w:rsidRDefault="00E016B2" w:rsidP="00E016B2">
      <w:pPr>
        <w:jc w:val="lef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E1F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2) «Трудная задача»</w:t>
      </w:r>
      <w:r w:rsidRPr="00AE1F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  <w:t>4)</w:t>
      </w:r>
      <w:r w:rsidR="00BD6FE8" w:rsidRPr="00AE1F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«Сочинение»</w:t>
      </w:r>
    </w:p>
    <w:p w:rsidR="00BD6FE8" w:rsidRPr="00AE1F1A" w:rsidRDefault="00BD6FE8" w:rsidP="00BD6FE8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F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А5</w:t>
      </w:r>
      <w:r w:rsidRPr="00AE1F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 Узнайте произведение по ключевым словам.</w:t>
      </w:r>
    </w:p>
    <w:p w:rsidR="00BD6FE8" w:rsidRPr="00AE1F1A" w:rsidRDefault="00BD6FE8" w:rsidP="00BD6FE8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Бильярд, шарик, подарки.</w:t>
      </w:r>
    </w:p>
    <w:p w:rsidR="00BD6FE8" w:rsidRPr="00AE1F1A" w:rsidRDefault="00E016B2" w:rsidP="00E016B2">
      <w:pPr>
        <w:jc w:val="lef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E1F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1)</w:t>
      </w:r>
      <w:r w:rsidR="00BD6FE8" w:rsidRPr="00AE1F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« </w:t>
      </w:r>
      <w:r w:rsidR="00BD6FE8" w:rsidRPr="00AE1F1A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Через тридцать лет»</w:t>
      </w:r>
      <w:r w:rsidRPr="00AE1F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  <w:t>3)</w:t>
      </w:r>
      <w:r w:rsidR="00BD6FE8" w:rsidRPr="00AE1F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«Не надо врать»</w:t>
      </w:r>
    </w:p>
    <w:p w:rsidR="00BD6FE8" w:rsidRPr="00AE1F1A" w:rsidRDefault="00E016B2" w:rsidP="00E016B2">
      <w:pPr>
        <w:jc w:val="lef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E1F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2) «Трудная задача»</w:t>
      </w:r>
      <w:r w:rsidRPr="00AE1F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  <w:t>4)</w:t>
      </w:r>
      <w:r w:rsidR="00BD6FE8" w:rsidRPr="00AE1F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«Огурцы»</w:t>
      </w:r>
    </w:p>
    <w:p w:rsidR="00BD6FE8" w:rsidRPr="00AE1F1A" w:rsidRDefault="00BD6FE8" w:rsidP="00BD6FE8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F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</w:t>
      </w:r>
      <w:proofErr w:type="gramStart"/>
      <w:r w:rsidRPr="00AE1F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</w:t>
      </w:r>
      <w:proofErr w:type="gramEnd"/>
      <w:r w:rsidRPr="00AE1F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 Что называют прозаическими произведениями?</w:t>
      </w:r>
    </w:p>
    <w:p w:rsidR="00BD6FE8" w:rsidRPr="00AE1F1A" w:rsidRDefault="00E016B2" w:rsidP="00E016B2">
      <w:pPr>
        <w:jc w:val="lef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E1F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1)</w:t>
      </w:r>
      <w:r w:rsidR="00BD6FE8" w:rsidRPr="00AE1F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Стихи</w:t>
      </w:r>
    </w:p>
    <w:p w:rsidR="00BD6FE8" w:rsidRPr="00AE1F1A" w:rsidRDefault="00E016B2" w:rsidP="00E016B2">
      <w:pPr>
        <w:jc w:val="lef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E1F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2)</w:t>
      </w:r>
      <w:r w:rsidR="00BD6FE8" w:rsidRPr="00AE1F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Все художественные тексты</w:t>
      </w:r>
    </w:p>
    <w:p w:rsidR="00BD6FE8" w:rsidRPr="00AE1F1A" w:rsidRDefault="00E016B2" w:rsidP="00E016B2">
      <w:pPr>
        <w:jc w:val="lef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E1F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3)</w:t>
      </w:r>
      <w:r w:rsidR="00BD6FE8" w:rsidRPr="00AE1F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BD6FE8" w:rsidRPr="00AE1F1A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Художественные тексты, которые не являются стихо</w:t>
      </w:r>
      <w:r w:rsidR="00BD6FE8" w:rsidRPr="00AE1F1A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softHyphen/>
        <w:t>творениями</w:t>
      </w:r>
    </w:p>
    <w:p w:rsidR="00BD6FE8" w:rsidRPr="00AE1F1A" w:rsidRDefault="00E016B2" w:rsidP="00E016B2">
      <w:pPr>
        <w:jc w:val="lef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E1F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4)</w:t>
      </w:r>
      <w:r w:rsidR="00BD6FE8" w:rsidRPr="00AE1F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Все веселые произведения</w:t>
      </w:r>
    </w:p>
    <w:p w:rsidR="00BD6FE8" w:rsidRPr="00AE1F1A" w:rsidRDefault="00BD6FE8" w:rsidP="00BD6FE8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F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</w:t>
      </w:r>
      <w:proofErr w:type="gramStart"/>
      <w:r w:rsidRPr="00AE1F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</w:t>
      </w:r>
      <w:proofErr w:type="gramEnd"/>
      <w:r w:rsidRPr="00AE1F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Pr="00AE1F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Какому произведению подходит пословица?</w:t>
      </w:r>
    </w:p>
    <w:p w:rsidR="00BD6FE8" w:rsidRPr="00AE1F1A" w:rsidRDefault="00BD6FE8" w:rsidP="00BD6FE8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какой семье любовь да совет, в той и горя нет.</w:t>
      </w:r>
    </w:p>
    <w:p w:rsidR="00BD6FE8" w:rsidRPr="00AE1F1A" w:rsidRDefault="00BD6FE8" w:rsidP="00BD6FE8">
      <w:pPr>
        <w:numPr>
          <w:ilvl w:val="0"/>
          <w:numId w:val="8"/>
        </w:numPr>
        <w:jc w:val="lef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E1F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Притча «Что побеждает?»</w:t>
      </w:r>
    </w:p>
    <w:p w:rsidR="00BD6FE8" w:rsidRPr="00AE1F1A" w:rsidRDefault="00BD6FE8" w:rsidP="00BD6FE8">
      <w:pPr>
        <w:numPr>
          <w:ilvl w:val="0"/>
          <w:numId w:val="8"/>
        </w:numPr>
        <w:jc w:val="lef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E1F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В.Ю. </w:t>
      </w:r>
      <w:proofErr w:type="gramStart"/>
      <w:r w:rsidRPr="00AE1F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Драгунский</w:t>
      </w:r>
      <w:proofErr w:type="gramEnd"/>
      <w:r w:rsidRPr="00AE1F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«Где это видано, где это слыхано...»</w:t>
      </w:r>
    </w:p>
    <w:p w:rsidR="00BD6FE8" w:rsidRPr="00AE1F1A" w:rsidRDefault="00BD6FE8" w:rsidP="00BD6FE8">
      <w:pPr>
        <w:numPr>
          <w:ilvl w:val="0"/>
          <w:numId w:val="8"/>
        </w:numPr>
        <w:jc w:val="lef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E1F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AE1F1A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Притча «Что важнее?»</w:t>
      </w:r>
    </w:p>
    <w:p w:rsidR="00BD6FE8" w:rsidRPr="00AE1F1A" w:rsidRDefault="00BD6FE8" w:rsidP="00BD6FE8">
      <w:pPr>
        <w:numPr>
          <w:ilvl w:val="0"/>
          <w:numId w:val="8"/>
        </w:numPr>
        <w:jc w:val="lef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E1F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М.М. Зощенко «Не надо врать»</w:t>
      </w:r>
    </w:p>
    <w:p w:rsidR="00BD6FE8" w:rsidRPr="00AE1F1A" w:rsidRDefault="00AE1F1A" w:rsidP="00BD6FE8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В3</w:t>
      </w:r>
      <w:r w:rsidR="00BD6FE8" w:rsidRPr="00AE1F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="00BD6FE8" w:rsidRPr="00AE1F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Из какого произведения этот отрывок?</w:t>
      </w:r>
    </w:p>
    <w:p w:rsidR="002356AF" w:rsidRPr="00AE1F1A" w:rsidRDefault="00BD6FE8" w:rsidP="002356AF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«Я стоял и смотрел, как он ест. Сам маленький, а сарделька толще его шеи. Он держал эту сардельку руками и ел прямо целой, не </w:t>
      </w:r>
      <w:r w:rsidR="002356AF" w:rsidRPr="00AE1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шкурка трещала и лопалась, когда он ее кусал, и оттуда брызгал горячий пахучий сок».</w:t>
      </w:r>
    </w:p>
    <w:p w:rsidR="002356AF" w:rsidRPr="00AE1F1A" w:rsidRDefault="00E016B2" w:rsidP="00E016B2">
      <w:pPr>
        <w:jc w:val="lef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E1F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1)</w:t>
      </w:r>
      <w:r w:rsidR="002356AF" w:rsidRPr="00AE1F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«Что побеждает?»</w:t>
      </w:r>
    </w:p>
    <w:p w:rsidR="002356AF" w:rsidRPr="00AE1F1A" w:rsidRDefault="00E016B2" w:rsidP="00E016B2">
      <w:pPr>
        <w:jc w:val="lef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E1F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2)</w:t>
      </w:r>
      <w:r w:rsidR="002356AF" w:rsidRPr="00AE1F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2356AF" w:rsidRPr="00AE1F1A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В.Ю. </w:t>
      </w:r>
      <w:proofErr w:type="gramStart"/>
      <w:r w:rsidR="002356AF" w:rsidRPr="00AE1F1A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Драгунский</w:t>
      </w:r>
      <w:proofErr w:type="gramEnd"/>
      <w:r w:rsidR="002356AF" w:rsidRPr="00AE1F1A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 «Где это видано, где это слыхано...»</w:t>
      </w:r>
    </w:p>
    <w:p w:rsidR="002356AF" w:rsidRPr="00AE1F1A" w:rsidRDefault="00E016B2" w:rsidP="00E016B2">
      <w:pPr>
        <w:jc w:val="lef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E1F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3)</w:t>
      </w:r>
      <w:r w:rsidR="002356AF" w:rsidRPr="00AE1F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«Что важнее?»</w:t>
      </w:r>
    </w:p>
    <w:p w:rsidR="002356AF" w:rsidRPr="00AE1F1A" w:rsidRDefault="00E016B2" w:rsidP="00E016B2">
      <w:pPr>
        <w:jc w:val="lef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E1F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4)</w:t>
      </w:r>
      <w:r w:rsidR="002356AF" w:rsidRPr="00AE1F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М. М. Зощенко «Не надо врать»</w:t>
      </w:r>
    </w:p>
    <w:p w:rsidR="002356AF" w:rsidRPr="00AE1F1A" w:rsidRDefault="002356AF" w:rsidP="002356AF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F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</w:t>
      </w:r>
      <w:proofErr w:type="gramStart"/>
      <w:r w:rsidRPr="00AE1F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</w:t>
      </w:r>
      <w:proofErr w:type="gramEnd"/>
      <w:r w:rsidRPr="00AE1F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 Закончите пословицу.</w:t>
      </w:r>
    </w:p>
    <w:p w:rsidR="002356AF" w:rsidRPr="00AE1F1A" w:rsidRDefault="002356AF" w:rsidP="002356AF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 любит не молодца</w:t>
      </w:r>
      <w:proofErr w:type="gramStart"/>
      <w:r w:rsidRPr="00AE1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,...</w:t>
      </w:r>
      <w:proofErr w:type="gramEnd"/>
    </w:p>
    <w:p w:rsidR="002356AF" w:rsidRPr="00AE1F1A" w:rsidRDefault="00E016B2" w:rsidP="00E016B2">
      <w:pPr>
        <w:jc w:val="lef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E1F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1)</w:t>
      </w:r>
      <w:r w:rsidR="002356AF" w:rsidRPr="00AE1F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...а работящего</w:t>
      </w:r>
      <w:r w:rsidR="002356AF" w:rsidRPr="00AE1F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  <w:t xml:space="preserve">3) ...а не </w:t>
      </w:r>
      <w:proofErr w:type="gramStart"/>
      <w:r w:rsidR="002356AF" w:rsidRPr="00AE1F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лодыря</w:t>
      </w:r>
      <w:proofErr w:type="gramEnd"/>
    </w:p>
    <w:p w:rsidR="002356AF" w:rsidRPr="00AE1F1A" w:rsidRDefault="00E016B2" w:rsidP="00E016B2">
      <w:pPr>
        <w:jc w:val="left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AE1F1A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2)</w:t>
      </w:r>
      <w:r w:rsidR="002356AF" w:rsidRPr="00AE1F1A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 ...а незалежливого</w:t>
      </w:r>
      <w:r w:rsidR="002356AF" w:rsidRPr="00AE1F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  <w:t>4)...а красавца</w:t>
      </w:r>
    </w:p>
    <w:p w:rsidR="002356AF" w:rsidRPr="00AE1F1A" w:rsidRDefault="002356AF" w:rsidP="002356AF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F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</w:t>
      </w:r>
      <w:proofErr w:type="gramStart"/>
      <w:r w:rsidRPr="00AE1F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</w:t>
      </w:r>
      <w:proofErr w:type="gramEnd"/>
      <w:r w:rsidRPr="00AE1F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Pr="00AE1F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Закончите предложение.</w:t>
      </w:r>
    </w:p>
    <w:p w:rsidR="002356AF" w:rsidRPr="00AE1F1A" w:rsidRDefault="002356AF" w:rsidP="002356AF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«А добрые, наоборот, живут крайне долго и отличаются...».</w:t>
      </w:r>
    </w:p>
    <w:p w:rsidR="002356AF" w:rsidRPr="00AE1F1A" w:rsidRDefault="00E016B2" w:rsidP="00E016B2">
      <w:pPr>
        <w:jc w:val="lef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E1F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1)</w:t>
      </w:r>
      <w:r w:rsidR="002356AF" w:rsidRPr="00AE1F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.. .своей добротой</w:t>
      </w:r>
      <w:r w:rsidR="002356AF" w:rsidRPr="00AE1F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  <w:t xml:space="preserve">3).. </w:t>
      </w:r>
      <w:r w:rsidR="002356AF" w:rsidRPr="00AE1F1A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.хорошим здоровьем</w:t>
      </w:r>
    </w:p>
    <w:p w:rsidR="002356AF" w:rsidRPr="00AE1F1A" w:rsidRDefault="00E016B2" w:rsidP="00E016B2">
      <w:pPr>
        <w:jc w:val="lef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E1F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2)</w:t>
      </w:r>
      <w:r w:rsidR="002356AF" w:rsidRPr="00AE1F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...своей смекалкой</w:t>
      </w:r>
      <w:r w:rsidR="002356AF" w:rsidRPr="00AE1F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  <w:t>4) ...своим трудолюбием</w:t>
      </w:r>
    </w:p>
    <w:p w:rsidR="002356AF" w:rsidRPr="00AE1F1A" w:rsidRDefault="002356AF" w:rsidP="002356AF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F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</w:t>
      </w:r>
      <w:proofErr w:type="gramStart"/>
      <w:r w:rsidRPr="00AE1F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</w:t>
      </w:r>
      <w:proofErr w:type="gramEnd"/>
      <w:r w:rsidRPr="00AE1F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 Кто написал много рассказов про себя и свою сестренку?</w:t>
      </w:r>
    </w:p>
    <w:p w:rsidR="002356AF" w:rsidRPr="00AE1F1A" w:rsidRDefault="00E016B2" w:rsidP="00E016B2">
      <w:pPr>
        <w:jc w:val="lef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E1F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1)</w:t>
      </w:r>
      <w:r w:rsidR="002356AF" w:rsidRPr="00AE1F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2356AF" w:rsidRPr="00AE1F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JI</w:t>
      </w:r>
      <w:r w:rsidR="002356AF" w:rsidRPr="00AE1F1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. </w:t>
      </w:r>
      <w:r w:rsidR="002356AF" w:rsidRPr="00AE1F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Каминский</w:t>
      </w:r>
      <w:r w:rsidR="002356AF" w:rsidRPr="00AE1F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  <w:t>3) Н.Н. Носов</w:t>
      </w:r>
    </w:p>
    <w:p w:rsidR="002356AF" w:rsidRPr="00AE1F1A" w:rsidRDefault="00E016B2" w:rsidP="00E016B2">
      <w:pPr>
        <w:jc w:val="lef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E1F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2)</w:t>
      </w:r>
      <w:r w:rsidR="002356AF" w:rsidRPr="00AE1F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В.Ю. Драгунский</w:t>
      </w:r>
      <w:r w:rsidR="002356AF" w:rsidRPr="00AE1F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  <w:t xml:space="preserve">4) </w:t>
      </w:r>
      <w:r w:rsidR="002356AF" w:rsidRPr="00AE1F1A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М.М. Зощенко</w:t>
      </w:r>
    </w:p>
    <w:p w:rsidR="002356AF" w:rsidRPr="00AE1F1A" w:rsidRDefault="002356AF" w:rsidP="002356AF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F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</w:t>
      </w:r>
      <w:r w:rsidR="00AE1F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</w:t>
      </w:r>
      <w:r w:rsidRPr="00AE1F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 О ком говорится в данном отрывке?</w:t>
      </w:r>
    </w:p>
    <w:p w:rsidR="002356AF" w:rsidRPr="00AE1F1A" w:rsidRDefault="002356AF" w:rsidP="002356AF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«Наверное, в 1961 году в нашей стране намного увеличилось число мальчиков, которым дали имя Денис. А произошло это потому, что в этом году вышла в свет первая книжка писателя “Он живой и светится”».</w:t>
      </w:r>
    </w:p>
    <w:p w:rsidR="002356AF" w:rsidRPr="00AE1F1A" w:rsidRDefault="00E016B2" w:rsidP="00E016B2">
      <w:pPr>
        <w:jc w:val="lef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E1F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1)</w:t>
      </w:r>
      <w:r w:rsidR="002356AF" w:rsidRPr="00AE1F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О Н.Н. Носове</w:t>
      </w:r>
      <w:r w:rsidR="002356AF" w:rsidRPr="00AE1F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  <w:t>3) О М.М. Зощенко</w:t>
      </w:r>
    </w:p>
    <w:p w:rsidR="002356AF" w:rsidRPr="00AE1F1A" w:rsidRDefault="00E016B2" w:rsidP="00E016B2">
      <w:pPr>
        <w:jc w:val="lef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E1F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</w:t>
      </w:r>
      <w:r w:rsidR="005C0D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AE1F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)</w:t>
      </w:r>
      <w:r w:rsidR="002356AF" w:rsidRPr="00AE1F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О </w:t>
      </w:r>
      <w:r w:rsidR="002356AF" w:rsidRPr="00AE1F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JI</w:t>
      </w:r>
      <w:r w:rsidR="002356AF" w:rsidRPr="00AE1F1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. </w:t>
      </w:r>
      <w:proofErr w:type="gramStart"/>
      <w:r w:rsidR="002356AF" w:rsidRPr="00AE1F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Каминском</w:t>
      </w:r>
      <w:proofErr w:type="gramEnd"/>
      <w:r w:rsidR="002356AF" w:rsidRPr="00AE1F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  <w:t xml:space="preserve">4) </w:t>
      </w:r>
      <w:r w:rsidR="002356AF" w:rsidRPr="00AE1F1A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О В.Ю. Драгунском</w:t>
      </w:r>
    </w:p>
    <w:p w:rsidR="00DB2D0A" w:rsidRPr="00AE1F1A" w:rsidRDefault="00DB2D0A" w:rsidP="00BD6FE8">
      <w:pPr>
        <w:rPr>
          <w:rFonts w:ascii="Times New Roman" w:hAnsi="Times New Roman" w:cs="Times New Roman"/>
          <w:sz w:val="24"/>
          <w:szCs w:val="24"/>
        </w:rPr>
      </w:pPr>
    </w:p>
    <w:p w:rsidR="0062258E" w:rsidRPr="00F533C1" w:rsidRDefault="0062258E" w:rsidP="0062258E">
      <w:pPr>
        <w:tabs>
          <w:tab w:val="left" w:pos="360"/>
          <w:tab w:val="left" w:pos="720"/>
          <w:tab w:val="left" w:pos="1440"/>
        </w:tabs>
        <w:ind w:left="1020" w:hanging="10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533C1">
        <w:rPr>
          <w:rFonts w:ascii="Times New Roman" w:hAnsi="Times New Roman" w:cs="Times New Roman"/>
          <w:b/>
          <w:sz w:val="24"/>
          <w:szCs w:val="24"/>
        </w:rPr>
        <w:t xml:space="preserve">Ключ к контрольно-измерительным материалам </w:t>
      </w:r>
    </w:p>
    <w:p w:rsidR="0062258E" w:rsidRPr="00F533C1" w:rsidRDefault="0062258E" w:rsidP="0062258E">
      <w:pPr>
        <w:tabs>
          <w:tab w:val="left" w:pos="360"/>
          <w:tab w:val="left" w:pos="720"/>
          <w:tab w:val="left" w:pos="1440"/>
        </w:tabs>
        <w:ind w:left="1020" w:hanging="1020"/>
        <w:rPr>
          <w:rFonts w:ascii="Times New Roman" w:hAnsi="Times New Roman" w:cs="Times New Roman"/>
          <w:b/>
          <w:sz w:val="24"/>
          <w:szCs w:val="24"/>
        </w:rPr>
      </w:pPr>
      <w:r w:rsidRPr="00F533C1">
        <w:rPr>
          <w:rFonts w:ascii="Times New Roman" w:hAnsi="Times New Roman" w:cs="Times New Roman"/>
          <w:b/>
          <w:sz w:val="24"/>
          <w:szCs w:val="24"/>
        </w:rPr>
        <w:t xml:space="preserve">Ответы к заданиям </w:t>
      </w:r>
      <w:r w:rsidRPr="00F533C1">
        <w:rPr>
          <w:rFonts w:ascii="Times New Roman" w:hAnsi="Times New Roman" w:cs="Times New Roman"/>
          <w:b/>
          <w:i/>
          <w:sz w:val="24"/>
          <w:szCs w:val="24"/>
        </w:rPr>
        <w:t>части</w:t>
      </w:r>
      <w:proofErr w:type="gramStart"/>
      <w:r w:rsidRPr="00F533C1">
        <w:rPr>
          <w:rFonts w:ascii="Times New Roman" w:hAnsi="Times New Roman" w:cs="Times New Roman"/>
          <w:b/>
          <w:i/>
          <w:sz w:val="24"/>
          <w:szCs w:val="24"/>
        </w:rPr>
        <w:t xml:space="preserve"> А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70"/>
        <w:gridCol w:w="870"/>
        <w:gridCol w:w="870"/>
        <w:gridCol w:w="870"/>
        <w:gridCol w:w="870"/>
      </w:tblGrid>
      <w:tr w:rsidR="0062258E" w:rsidRPr="00F533C1" w:rsidTr="00460B74">
        <w:tc>
          <w:tcPr>
            <w:tcW w:w="870" w:type="dxa"/>
          </w:tcPr>
          <w:p w:rsidR="0062258E" w:rsidRPr="00F533C1" w:rsidRDefault="0062258E" w:rsidP="00460B7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33C1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proofErr w:type="gramStart"/>
            <w:r w:rsidRPr="00F533C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proofErr w:type="gramEnd"/>
          </w:p>
        </w:tc>
        <w:tc>
          <w:tcPr>
            <w:tcW w:w="870" w:type="dxa"/>
          </w:tcPr>
          <w:p w:rsidR="0062258E" w:rsidRPr="00F533C1" w:rsidRDefault="0062258E" w:rsidP="00460B7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33C1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proofErr w:type="gramStart"/>
            <w:r w:rsidRPr="00F533C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proofErr w:type="gramEnd"/>
          </w:p>
        </w:tc>
        <w:tc>
          <w:tcPr>
            <w:tcW w:w="870" w:type="dxa"/>
          </w:tcPr>
          <w:p w:rsidR="0062258E" w:rsidRPr="00F533C1" w:rsidRDefault="0062258E" w:rsidP="00460B7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33C1">
              <w:rPr>
                <w:rFonts w:ascii="Times New Roman" w:hAnsi="Times New Roman" w:cs="Times New Roman"/>
                <w:b/>
                <w:sz w:val="24"/>
                <w:szCs w:val="24"/>
              </w:rPr>
              <w:t>А3</w:t>
            </w:r>
          </w:p>
        </w:tc>
        <w:tc>
          <w:tcPr>
            <w:tcW w:w="870" w:type="dxa"/>
          </w:tcPr>
          <w:p w:rsidR="0062258E" w:rsidRPr="00F533C1" w:rsidRDefault="0062258E" w:rsidP="00460B7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33C1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proofErr w:type="gramStart"/>
            <w:r w:rsidRPr="00F533C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proofErr w:type="gramEnd"/>
          </w:p>
        </w:tc>
        <w:tc>
          <w:tcPr>
            <w:tcW w:w="870" w:type="dxa"/>
          </w:tcPr>
          <w:p w:rsidR="0062258E" w:rsidRPr="00F533C1" w:rsidRDefault="0062258E" w:rsidP="00460B7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33C1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62258E" w:rsidRPr="00F533C1" w:rsidTr="00460B74">
        <w:tc>
          <w:tcPr>
            <w:tcW w:w="870" w:type="dxa"/>
          </w:tcPr>
          <w:p w:rsidR="0062258E" w:rsidRPr="00F533C1" w:rsidRDefault="0062258E" w:rsidP="00460B7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70" w:type="dxa"/>
          </w:tcPr>
          <w:p w:rsidR="0062258E" w:rsidRPr="00F533C1" w:rsidRDefault="0062258E" w:rsidP="00460B7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70" w:type="dxa"/>
          </w:tcPr>
          <w:p w:rsidR="0062258E" w:rsidRPr="00F533C1" w:rsidRDefault="0062258E" w:rsidP="00460B7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0" w:type="dxa"/>
          </w:tcPr>
          <w:p w:rsidR="0062258E" w:rsidRPr="00F533C1" w:rsidRDefault="0062258E" w:rsidP="00460B7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0" w:type="dxa"/>
          </w:tcPr>
          <w:p w:rsidR="0062258E" w:rsidRDefault="0062258E" w:rsidP="00460B7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62258E" w:rsidRPr="00F533C1" w:rsidRDefault="0062258E" w:rsidP="0062258E">
      <w:pPr>
        <w:tabs>
          <w:tab w:val="left" w:pos="360"/>
          <w:tab w:val="left" w:pos="720"/>
          <w:tab w:val="left" w:pos="1440"/>
        </w:tabs>
        <w:rPr>
          <w:rFonts w:ascii="Times New Roman" w:hAnsi="Times New Roman" w:cs="Times New Roman"/>
          <w:b/>
          <w:sz w:val="24"/>
          <w:szCs w:val="24"/>
        </w:rPr>
      </w:pPr>
      <w:r w:rsidRPr="00F533C1">
        <w:rPr>
          <w:rFonts w:ascii="Times New Roman" w:hAnsi="Times New Roman" w:cs="Times New Roman"/>
          <w:b/>
          <w:sz w:val="24"/>
          <w:szCs w:val="24"/>
        </w:rPr>
        <w:t xml:space="preserve">Ответы к заданиям </w:t>
      </w:r>
      <w:r w:rsidRPr="00F533C1">
        <w:rPr>
          <w:rFonts w:ascii="Times New Roman" w:hAnsi="Times New Roman" w:cs="Times New Roman"/>
          <w:b/>
          <w:i/>
          <w:sz w:val="24"/>
          <w:szCs w:val="24"/>
        </w:rPr>
        <w:t>части</w:t>
      </w:r>
      <w:proofErr w:type="gramStart"/>
      <w:r w:rsidRPr="00F533C1">
        <w:rPr>
          <w:rFonts w:ascii="Times New Roman" w:hAnsi="Times New Roman" w:cs="Times New Roman"/>
          <w:b/>
          <w:i/>
          <w:sz w:val="24"/>
          <w:szCs w:val="24"/>
        </w:rPr>
        <w:t xml:space="preserve"> В</w:t>
      </w:r>
      <w:proofErr w:type="gramEnd"/>
      <w:r w:rsidRPr="00F533C1">
        <w:rPr>
          <w:rFonts w:ascii="Times New Roman" w:hAnsi="Times New Roman" w:cs="Times New Roman"/>
          <w:sz w:val="24"/>
          <w:szCs w:val="24"/>
        </w:rPr>
        <w:tab/>
      </w:r>
      <w:r w:rsidRPr="00F533C1">
        <w:rPr>
          <w:rFonts w:ascii="Times New Roman" w:hAnsi="Times New Roman" w:cs="Times New Roman"/>
          <w:sz w:val="24"/>
          <w:szCs w:val="24"/>
        </w:rPr>
        <w:tab/>
      </w:r>
      <w:r w:rsidRPr="00F533C1">
        <w:rPr>
          <w:rFonts w:ascii="Times New Roman" w:hAnsi="Times New Roman" w:cs="Times New Roman"/>
          <w:sz w:val="24"/>
          <w:szCs w:val="24"/>
        </w:rPr>
        <w:tab/>
      </w:r>
    </w:p>
    <w:tbl>
      <w:tblPr>
        <w:tblW w:w="43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9"/>
        <w:gridCol w:w="1134"/>
        <w:gridCol w:w="1134"/>
        <w:gridCol w:w="1134"/>
      </w:tblGrid>
      <w:tr w:rsidR="0062258E" w:rsidRPr="00F533C1" w:rsidTr="00460B74">
        <w:tc>
          <w:tcPr>
            <w:tcW w:w="959" w:type="dxa"/>
          </w:tcPr>
          <w:p w:rsidR="0062258E" w:rsidRPr="00F533C1" w:rsidRDefault="0062258E" w:rsidP="00460B7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33C1">
              <w:rPr>
                <w:rFonts w:ascii="Times New Roman" w:hAnsi="Times New Roman" w:cs="Times New Roman"/>
                <w:b/>
                <w:sz w:val="24"/>
                <w:szCs w:val="24"/>
              </w:rPr>
              <w:t>В 1</w:t>
            </w:r>
          </w:p>
        </w:tc>
        <w:tc>
          <w:tcPr>
            <w:tcW w:w="1134" w:type="dxa"/>
          </w:tcPr>
          <w:p w:rsidR="0062258E" w:rsidRPr="00F533C1" w:rsidRDefault="0062258E" w:rsidP="00460B7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33C1">
              <w:rPr>
                <w:rFonts w:ascii="Times New Roman" w:hAnsi="Times New Roman" w:cs="Times New Roman"/>
                <w:b/>
                <w:sz w:val="24"/>
                <w:szCs w:val="24"/>
              </w:rPr>
              <w:t>В 2</w:t>
            </w:r>
          </w:p>
        </w:tc>
        <w:tc>
          <w:tcPr>
            <w:tcW w:w="1134" w:type="dxa"/>
          </w:tcPr>
          <w:p w:rsidR="0062258E" w:rsidRPr="00F533C1" w:rsidRDefault="0062258E" w:rsidP="00460B7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33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62258E" w:rsidRPr="00F533C1" w:rsidRDefault="0062258E" w:rsidP="00460B7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33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62258E" w:rsidRPr="00F533C1" w:rsidTr="00460B74">
        <w:tc>
          <w:tcPr>
            <w:tcW w:w="959" w:type="dxa"/>
          </w:tcPr>
          <w:p w:rsidR="0062258E" w:rsidRPr="00F533C1" w:rsidRDefault="0062258E" w:rsidP="00460B7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134" w:type="dxa"/>
          </w:tcPr>
          <w:p w:rsidR="0062258E" w:rsidRPr="00F533C1" w:rsidRDefault="0062258E" w:rsidP="00460B7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62258E" w:rsidRDefault="0062258E" w:rsidP="00460B7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62258E" w:rsidRDefault="0062258E" w:rsidP="00460B7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62258E" w:rsidRPr="00F533C1" w:rsidRDefault="0062258E" w:rsidP="0062258E">
      <w:pPr>
        <w:tabs>
          <w:tab w:val="left" w:pos="360"/>
          <w:tab w:val="left" w:pos="720"/>
          <w:tab w:val="left" w:pos="1440"/>
        </w:tabs>
        <w:rPr>
          <w:rFonts w:ascii="Times New Roman" w:hAnsi="Times New Roman" w:cs="Times New Roman"/>
          <w:b/>
          <w:sz w:val="24"/>
          <w:szCs w:val="24"/>
        </w:rPr>
      </w:pPr>
      <w:r w:rsidRPr="00F533C1">
        <w:rPr>
          <w:rFonts w:ascii="Times New Roman" w:hAnsi="Times New Roman" w:cs="Times New Roman"/>
          <w:b/>
          <w:sz w:val="24"/>
          <w:szCs w:val="24"/>
        </w:rPr>
        <w:t xml:space="preserve">Ответы к заданиям </w:t>
      </w:r>
      <w:r w:rsidRPr="00F533C1">
        <w:rPr>
          <w:rFonts w:ascii="Times New Roman" w:hAnsi="Times New Roman" w:cs="Times New Roman"/>
          <w:b/>
          <w:i/>
          <w:sz w:val="24"/>
          <w:szCs w:val="24"/>
        </w:rPr>
        <w:t>части</w:t>
      </w:r>
      <w:proofErr w:type="gramStart"/>
      <w:r w:rsidRPr="00F533C1">
        <w:rPr>
          <w:rFonts w:ascii="Times New Roman" w:hAnsi="Times New Roman" w:cs="Times New Roman"/>
          <w:b/>
          <w:i/>
          <w:sz w:val="24"/>
          <w:szCs w:val="24"/>
        </w:rPr>
        <w:t xml:space="preserve"> С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9"/>
        <w:gridCol w:w="1134"/>
        <w:gridCol w:w="1134"/>
      </w:tblGrid>
      <w:tr w:rsidR="0062258E" w:rsidRPr="00F533C1" w:rsidTr="00460B74">
        <w:tc>
          <w:tcPr>
            <w:tcW w:w="959" w:type="dxa"/>
          </w:tcPr>
          <w:p w:rsidR="0062258E" w:rsidRPr="00F533C1" w:rsidRDefault="0062258E" w:rsidP="00460B7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3C1">
              <w:rPr>
                <w:rFonts w:ascii="Times New Roman" w:hAnsi="Times New Roman" w:cs="Times New Roman"/>
                <w:b/>
                <w:sz w:val="24"/>
                <w:szCs w:val="24"/>
              </w:rPr>
              <w:t>С 1</w:t>
            </w:r>
          </w:p>
        </w:tc>
        <w:tc>
          <w:tcPr>
            <w:tcW w:w="1134" w:type="dxa"/>
          </w:tcPr>
          <w:p w:rsidR="0062258E" w:rsidRPr="00F533C1" w:rsidRDefault="0062258E" w:rsidP="00460B7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33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62258E" w:rsidRPr="00F533C1" w:rsidRDefault="0062258E" w:rsidP="00460B7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33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62258E" w:rsidRPr="00F533C1" w:rsidTr="00460B74">
        <w:tc>
          <w:tcPr>
            <w:tcW w:w="959" w:type="dxa"/>
          </w:tcPr>
          <w:p w:rsidR="0062258E" w:rsidRPr="00F533C1" w:rsidRDefault="0062258E" w:rsidP="00460B7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62258E" w:rsidRDefault="0062258E" w:rsidP="00460B7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62258E" w:rsidRDefault="0062258E" w:rsidP="00460B7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62258E" w:rsidRDefault="0062258E" w:rsidP="0062258E">
      <w:pPr>
        <w:rPr>
          <w:rFonts w:ascii="Times New Roman" w:eastAsia="Times New Roman" w:hAnsi="Times New Roman" w:cs="Times New Roman"/>
          <w:i/>
          <w:iCs/>
          <w:color w:val="000000"/>
          <w:spacing w:val="-10"/>
          <w:sz w:val="24"/>
          <w:szCs w:val="24"/>
          <w:lang w:eastAsia="ru-RU"/>
        </w:rPr>
      </w:pPr>
    </w:p>
    <w:p w:rsidR="0062258E" w:rsidRPr="00F452C4" w:rsidRDefault="0062258E" w:rsidP="0062258E">
      <w:pPr>
        <w:rPr>
          <w:rFonts w:ascii="Times New Roman" w:eastAsia="Times New Roman" w:hAnsi="Times New Roman" w:cs="Times New Roman"/>
          <w:b/>
          <w:iCs/>
          <w:color w:val="000000"/>
          <w:spacing w:val="-10"/>
          <w:sz w:val="24"/>
          <w:szCs w:val="24"/>
          <w:lang w:eastAsia="ru-RU"/>
        </w:rPr>
      </w:pPr>
      <w:r w:rsidRPr="00F452C4">
        <w:rPr>
          <w:rFonts w:ascii="Times New Roman" w:eastAsia="Times New Roman" w:hAnsi="Times New Roman" w:cs="Times New Roman"/>
          <w:b/>
          <w:iCs/>
          <w:color w:val="000000"/>
          <w:spacing w:val="-10"/>
          <w:sz w:val="24"/>
          <w:szCs w:val="24"/>
          <w:lang w:eastAsia="ru-RU"/>
        </w:rPr>
        <w:t>Критерии оценивания</w:t>
      </w:r>
    </w:p>
    <w:tbl>
      <w:tblPr>
        <w:tblStyle w:val="a4"/>
        <w:tblW w:w="0" w:type="auto"/>
        <w:tblLook w:val="04A0"/>
      </w:tblPr>
      <w:tblGrid>
        <w:gridCol w:w="1101"/>
        <w:gridCol w:w="8591"/>
      </w:tblGrid>
      <w:tr w:rsidR="0062258E" w:rsidRPr="00B9624E" w:rsidTr="00460B74">
        <w:tc>
          <w:tcPr>
            <w:tcW w:w="1101" w:type="dxa"/>
          </w:tcPr>
          <w:p w:rsidR="0062258E" w:rsidRDefault="0062258E" w:rsidP="00460B7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№ задания</w:t>
            </w:r>
          </w:p>
        </w:tc>
        <w:tc>
          <w:tcPr>
            <w:tcW w:w="8591" w:type="dxa"/>
          </w:tcPr>
          <w:p w:rsidR="0062258E" w:rsidRDefault="0062258E" w:rsidP="00460B7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0180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Критерии оценивания</w:t>
            </w:r>
          </w:p>
          <w:p w:rsidR="0062258E" w:rsidRPr="00B9624E" w:rsidRDefault="0062258E" w:rsidP="00460B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2258E" w:rsidRPr="001454D1" w:rsidTr="00460B74">
        <w:tc>
          <w:tcPr>
            <w:tcW w:w="1101" w:type="dxa"/>
          </w:tcPr>
          <w:p w:rsidR="0062258E" w:rsidRPr="00F84DE8" w:rsidRDefault="0062258E" w:rsidP="00460B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proofErr w:type="gramEnd"/>
          </w:p>
        </w:tc>
        <w:tc>
          <w:tcPr>
            <w:tcW w:w="8591" w:type="dxa"/>
          </w:tcPr>
          <w:p w:rsidR="0062258E" w:rsidRPr="001454D1" w:rsidRDefault="0062258E" w:rsidP="00460B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балл – задание выполнено правильно</w:t>
            </w:r>
          </w:p>
        </w:tc>
      </w:tr>
      <w:tr w:rsidR="0062258E" w:rsidRPr="001454D1" w:rsidTr="00460B74">
        <w:tc>
          <w:tcPr>
            <w:tcW w:w="1101" w:type="dxa"/>
          </w:tcPr>
          <w:p w:rsidR="0062258E" w:rsidRPr="00F84DE8" w:rsidRDefault="0062258E" w:rsidP="00460B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proofErr w:type="gramStart"/>
            <w:r w:rsidRPr="00F84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proofErr w:type="gramEnd"/>
          </w:p>
        </w:tc>
        <w:tc>
          <w:tcPr>
            <w:tcW w:w="8591" w:type="dxa"/>
          </w:tcPr>
          <w:p w:rsidR="0062258E" w:rsidRPr="001454D1" w:rsidRDefault="0062258E" w:rsidP="00460B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балл – задание выполнено правильно</w:t>
            </w:r>
          </w:p>
        </w:tc>
      </w:tr>
      <w:tr w:rsidR="0062258E" w:rsidRPr="003A6C2C" w:rsidTr="00460B74">
        <w:tc>
          <w:tcPr>
            <w:tcW w:w="1101" w:type="dxa"/>
          </w:tcPr>
          <w:p w:rsidR="0062258E" w:rsidRPr="00F84DE8" w:rsidRDefault="0062258E" w:rsidP="00460B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84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91" w:type="dxa"/>
          </w:tcPr>
          <w:p w:rsidR="0062258E" w:rsidRPr="003A6C2C" w:rsidRDefault="0062258E" w:rsidP="00460B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балл – задание выполнено правильно</w:t>
            </w:r>
          </w:p>
        </w:tc>
      </w:tr>
      <w:tr w:rsidR="0062258E" w:rsidRPr="00F21214" w:rsidTr="00460B74">
        <w:tc>
          <w:tcPr>
            <w:tcW w:w="1101" w:type="dxa"/>
          </w:tcPr>
          <w:p w:rsidR="0062258E" w:rsidRPr="00F84DE8" w:rsidRDefault="0062258E" w:rsidP="00460B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proofErr w:type="gramStart"/>
            <w:r w:rsidRPr="00F84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proofErr w:type="gramEnd"/>
          </w:p>
        </w:tc>
        <w:tc>
          <w:tcPr>
            <w:tcW w:w="8591" w:type="dxa"/>
          </w:tcPr>
          <w:p w:rsidR="0062258E" w:rsidRPr="00F21214" w:rsidRDefault="0062258E" w:rsidP="00460B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балл – задание выполнено правильно</w:t>
            </w:r>
          </w:p>
        </w:tc>
      </w:tr>
      <w:tr w:rsidR="0062258E" w:rsidRPr="00F21214" w:rsidTr="00460B74">
        <w:tc>
          <w:tcPr>
            <w:tcW w:w="1101" w:type="dxa"/>
          </w:tcPr>
          <w:p w:rsidR="0062258E" w:rsidRDefault="0062258E" w:rsidP="00460B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А5</w:t>
            </w:r>
          </w:p>
        </w:tc>
        <w:tc>
          <w:tcPr>
            <w:tcW w:w="8591" w:type="dxa"/>
          </w:tcPr>
          <w:p w:rsidR="0062258E" w:rsidRDefault="0062258E" w:rsidP="00460B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балл – задание выполнено правильно</w:t>
            </w:r>
          </w:p>
        </w:tc>
      </w:tr>
      <w:tr w:rsidR="0062258E" w:rsidRPr="00B9624E" w:rsidTr="00460B74">
        <w:tc>
          <w:tcPr>
            <w:tcW w:w="1101" w:type="dxa"/>
          </w:tcPr>
          <w:p w:rsidR="0062258E" w:rsidRPr="00F84DE8" w:rsidRDefault="0062258E" w:rsidP="00460B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proofErr w:type="gramEnd"/>
          </w:p>
        </w:tc>
        <w:tc>
          <w:tcPr>
            <w:tcW w:w="8591" w:type="dxa"/>
          </w:tcPr>
          <w:p w:rsidR="0062258E" w:rsidRPr="00B9624E" w:rsidRDefault="0062258E" w:rsidP="00460B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бал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задание выполнено правильно</w:t>
            </w:r>
          </w:p>
        </w:tc>
      </w:tr>
      <w:tr w:rsidR="0062258E" w:rsidRPr="00FB694C" w:rsidTr="00460B74">
        <w:tc>
          <w:tcPr>
            <w:tcW w:w="1101" w:type="dxa"/>
          </w:tcPr>
          <w:p w:rsidR="0062258E" w:rsidRPr="00F84DE8" w:rsidRDefault="0062258E" w:rsidP="00460B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proofErr w:type="gramEnd"/>
          </w:p>
        </w:tc>
        <w:tc>
          <w:tcPr>
            <w:tcW w:w="8591" w:type="dxa"/>
          </w:tcPr>
          <w:p w:rsidR="0062258E" w:rsidRPr="00FB694C" w:rsidRDefault="0062258E" w:rsidP="00460B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бал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задание выполнено правильно</w:t>
            </w:r>
          </w:p>
        </w:tc>
      </w:tr>
      <w:tr w:rsidR="0062258E" w:rsidRPr="00FB694C" w:rsidTr="00460B74">
        <w:tc>
          <w:tcPr>
            <w:tcW w:w="1101" w:type="dxa"/>
          </w:tcPr>
          <w:p w:rsidR="0062258E" w:rsidRDefault="0062258E" w:rsidP="00460B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В3</w:t>
            </w:r>
          </w:p>
        </w:tc>
        <w:tc>
          <w:tcPr>
            <w:tcW w:w="8591" w:type="dxa"/>
          </w:tcPr>
          <w:p w:rsidR="0062258E" w:rsidRDefault="0062258E" w:rsidP="00460B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бал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задание выполнено правильно</w:t>
            </w:r>
          </w:p>
        </w:tc>
      </w:tr>
      <w:tr w:rsidR="0062258E" w:rsidRPr="00FB694C" w:rsidTr="00460B74">
        <w:tc>
          <w:tcPr>
            <w:tcW w:w="1101" w:type="dxa"/>
          </w:tcPr>
          <w:p w:rsidR="0062258E" w:rsidRDefault="0062258E" w:rsidP="00460B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proofErr w:type="gramEnd"/>
          </w:p>
        </w:tc>
        <w:tc>
          <w:tcPr>
            <w:tcW w:w="8591" w:type="dxa"/>
          </w:tcPr>
          <w:p w:rsidR="0062258E" w:rsidRDefault="0062258E" w:rsidP="00460B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бал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задание выполнено правильно</w:t>
            </w:r>
          </w:p>
        </w:tc>
      </w:tr>
      <w:tr w:rsidR="0062258E" w:rsidTr="00460B74">
        <w:tc>
          <w:tcPr>
            <w:tcW w:w="1101" w:type="dxa"/>
          </w:tcPr>
          <w:p w:rsidR="0062258E" w:rsidRPr="00F84DE8" w:rsidRDefault="0062258E" w:rsidP="00460B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proofErr w:type="gramEnd"/>
          </w:p>
        </w:tc>
        <w:tc>
          <w:tcPr>
            <w:tcW w:w="8591" w:type="dxa"/>
          </w:tcPr>
          <w:p w:rsidR="0062258E" w:rsidRDefault="0062258E" w:rsidP="00460B7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балл - задание выполнено правильно</w:t>
            </w:r>
          </w:p>
        </w:tc>
      </w:tr>
      <w:tr w:rsidR="0062258E" w:rsidTr="00460B74">
        <w:tc>
          <w:tcPr>
            <w:tcW w:w="1101" w:type="dxa"/>
          </w:tcPr>
          <w:p w:rsidR="0062258E" w:rsidRDefault="0062258E" w:rsidP="00460B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proofErr w:type="gramEnd"/>
          </w:p>
        </w:tc>
        <w:tc>
          <w:tcPr>
            <w:tcW w:w="8591" w:type="dxa"/>
          </w:tcPr>
          <w:p w:rsidR="0062258E" w:rsidRDefault="0062258E" w:rsidP="00460B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балл - задание выполнено правильно</w:t>
            </w:r>
          </w:p>
        </w:tc>
      </w:tr>
      <w:tr w:rsidR="0062258E" w:rsidTr="00460B74">
        <w:tc>
          <w:tcPr>
            <w:tcW w:w="1101" w:type="dxa"/>
          </w:tcPr>
          <w:p w:rsidR="0062258E" w:rsidRDefault="0062258E" w:rsidP="00460B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С3</w:t>
            </w:r>
          </w:p>
        </w:tc>
        <w:tc>
          <w:tcPr>
            <w:tcW w:w="8591" w:type="dxa"/>
          </w:tcPr>
          <w:p w:rsidR="0062258E" w:rsidRDefault="0062258E" w:rsidP="00460B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балл - задание выполнено правильно</w:t>
            </w:r>
          </w:p>
        </w:tc>
      </w:tr>
      <w:tr w:rsidR="0062258E" w:rsidRPr="00B9624E" w:rsidTr="00460B74">
        <w:tc>
          <w:tcPr>
            <w:tcW w:w="1101" w:type="dxa"/>
          </w:tcPr>
          <w:p w:rsidR="0062258E" w:rsidRDefault="0062258E" w:rsidP="00460B7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91" w:type="dxa"/>
          </w:tcPr>
          <w:p w:rsidR="0062258E" w:rsidRPr="00622761" w:rsidRDefault="0062258E" w:rsidP="00460B7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11- 12</w:t>
            </w:r>
            <w:r w:rsidRPr="0062276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баллов – отметка «5»</w:t>
            </w:r>
          </w:p>
          <w:p w:rsidR="0062258E" w:rsidRPr="00622761" w:rsidRDefault="0062258E" w:rsidP="00460B7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9 - 10</w:t>
            </w:r>
            <w:r w:rsidRPr="0062276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баллов - отметка «4»</w:t>
            </w:r>
          </w:p>
          <w:p w:rsidR="0062258E" w:rsidRPr="00622761" w:rsidRDefault="0062258E" w:rsidP="00460B7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 – 8</w:t>
            </w:r>
            <w:r w:rsidRPr="0062276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баллов - отметка «3»</w:t>
            </w:r>
          </w:p>
          <w:p w:rsidR="0062258E" w:rsidRPr="00B9624E" w:rsidRDefault="005C5364" w:rsidP="00460B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Менее 7</w:t>
            </w:r>
            <w:r w:rsidR="0062258E" w:rsidRPr="0062276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баллов - отметка «2»</w:t>
            </w:r>
          </w:p>
        </w:tc>
      </w:tr>
    </w:tbl>
    <w:p w:rsidR="0062258E" w:rsidRDefault="0062258E" w:rsidP="0062258E">
      <w:pPr>
        <w:rPr>
          <w:rFonts w:ascii="Times New Roman" w:eastAsia="Times New Roman" w:hAnsi="Times New Roman" w:cs="Times New Roman"/>
          <w:i/>
          <w:iCs/>
          <w:color w:val="000000"/>
          <w:spacing w:val="-10"/>
          <w:sz w:val="24"/>
          <w:szCs w:val="24"/>
          <w:lang w:eastAsia="ru-RU"/>
        </w:rPr>
      </w:pPr>
    </w:p>
    <w:p w:rsidR="0062258E" w:rsidRPr="00AE1F1A" w:rsidRDefault="0062258E" w:rsidP="0062258E">
      <w:pPr>
        <w:jc w:val="lef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A58FE" w:rsidRDefault="006A58FE" w:rsidP="00644D38">
      <w:pPr>
        <w:jc w:val="lef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A58FE" w:rsidRDefault="006A58FE" w:rsidP="00644D38">
      <w:pPr>
        <w:jc w:val="lef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E1F1A" w:rsidRDefault="00644D38" w:rsidP="005861F4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44D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Проверочная работа по разделу</w:t>
      </w:r>
      <w:r w:rsidR="002608F9" w:rsidRPr="002608F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«Волшебные сказки</w:t>
      </w:r>
      <w:r w:rsidR="000A60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»</w:t>
      </w:r>
      <w:r w:rsidR="005861F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:rsidR="00AE1F1A" w:rsidRPr="00472C13" w:rsidRDefault="00AE1F1A" w:rsidP="00AE1F1A">
      <w:pP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 xml:space="preserve">Цель: проверить знания учащихся по разделу; развивать творческие способности детей, фантазию, наблюдательность; прививать интерес к чтению.                       </w:t>
      </w:r>
      <w:r w:rsidRPr="00476BF7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 xml:space="preserve"> </w:t>
      </w:r>
    </w:p>
    <w:p w:rsidR="00AE1F1A" w:rsidRPr="00644D38" w:rsidRDefault="00AE1F1A" w:rsidP="00644D38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4D38" w:rsidRPr="00644D38" w:rsidRDefault="002608F9" w:rsidP="002608F9">
      <w:pPr>
        <w:jc w:val="lef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608F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</w:t>
      </w:r>
      <w:r w:rsidR="00644D38" w:rsidRPr="00644D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Какие сказки начинаются такими словами? Соедините ли</w:t>
      </w:r>
      <w:r w:rsidR="00644D38" w:rsidRPr="00644D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ниями.</w:t>
      </w:r>
    </w:p>
    <w:p w:rsidR="00644D38" w:rsidRPr="00644D38" w:rsidRDefault="0062258E" w:rsidP="00644D38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</w:t>
      </w:r>
      <w:r w:rsidR="00644D38" w:rsidRPr="00644D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«Жили-были старик да старуха. У них было три</w:t>
      </w:r>
      <w:r w:rsidR="00644D38" w:rsidRPr="00644D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2608F9" w:rsidRPr="002608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</w:t>
      </w:r>
      <w:r w:rsidR="00460B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="002608F9" w:rsidRPr="002608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460B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proofErr w:type="spellStart"/>
      <w:r w:rsidR="00460B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="00644D38" w:rsidRPr="00644D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орозко</w:t>
      </w:r>
      <w:proofErr w:type="spellEnd"/>
      <w:r w:rsidR="00644D38" w:rsidRPr="00644D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</w:p>
    <w:p w:rsidR="00644D38" w:rsidRPr="00644D38" w:rsidRDefault="00644D38" w:rsidP="00644D38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D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сына»</w:t>
      </w:r>
      <w:r w:rsidRPr="00644D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2608F9" w:rsidRPr="002608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</w:t>
      </w:r>
      <w:r w:rsidR="002608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</w:t>
      </w:r>
      <w:r w:rsidR="00460B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2.</w:t>
      </w:r>
      <w:r w:rsidR="002608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460B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Pr="00644D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Белая уточка»</w:t>
      </w:r>
    </w:p>
    <w:p w:rsidR="00644D38" w:rsidRPr="00644D38" w:rsidRDefault="0062258E" w:rsidP="00644D38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Б) </w:t>
      </w:r>
      <w:r w:rsidR="00644D38" w:rsidRPr="00644D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«Жил-был царь Берендей, у него было три</w:t>
      </w:r>
      <w:r w:rsidR="002608F9" w:rsidRPr="002608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</w:t>
      </w:r>
      <w:r w:rsidR="002608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="00644D38" w:rsidRPr="00644D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460B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3. </w:t>
      </w:r>
      <w:r w:rsidR="00644D38" w:rsidRPr="00644D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«Летучий</w:t>
      </w:r>
    </w:p>
    <w:p w:rsidR="00644D38" w:rsidRPr="00644D38" w:rsidRDefault="00644D38" w:rsidP="00644D38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D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сына...»</w:t>
      </w:r>
      <w:r w:rsidRPr="00644D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2608F9" w:rsidRPr="002608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</w:t>
      </w:r>
      <w:r w:rsidR="002608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</w:t>
      </w:r>
      <w:r w:rsidR="00460B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</w:t>
      </w:r>
      <w:r w:rsidR="002608F9" w:rsidRPr="002608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44D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корабль»</w:t>
      </w:r>
    </w:p>
    <w:p w:rsidR="00644D38" w:rsidRPr="00644D38" w:rsidRDefault="00460B74" w:rsidP="00644D38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В) </w:t>
      </w:r>
      <w:r w:rsidR="00644D38" w:rsidRPr="00644D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«Живало-бывало - жил дед да с другою женой*</w:t>
      </w:r>
      <w:r w:rsidR="00644D38" w:rsidRPr="00644D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2608F9" w:rsidRPr="002608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</w:t>
      </w:r>
      <w:r w:rsidR="002608F9" w:rsidRPr="002608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44D38" w:rsidRPr="00644D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«Иван-царевич</w:t>
      </w:r>
    </w:p>
    <w:p w:rsidR="00644D38" w:rsidRPr="00644D38" w:rsidRDefault="00644D38" w:rsidP="00644D38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D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 деда была дочка, и у бабы была дочка...»</w:t>
      </w:r>
      <w:r w:rsidR="002608F9" w:rsidRPr="002608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</w:t>
      </w:r>
      <w:r w:rsidRPr="00644D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460B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</w:t>
      </w:r>
      <w:r w:rsidRPr="00644D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Серый Волк»</w:t>
      </w:r>
    </w:p>
    <w:p w:rsidR="00644D38" w:rsidRPr="00644D38" w:rsidRDefault="00460B74" w:rsidP="00644D38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Г) </w:t>
      </w:r>
      <w:r w:rsidR="00644D38" w:rsidRPr="00644D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«Жил-был старик. У него было три сына: двое</w:t>
      </w:r>
      <w:r w:rsidR="002608F9" w:rsidRPr="002608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</w:t>
      </w:r>
      <w:r w:rsidR="00644D38" w:rsidRPr="00644D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2608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5.</w:t>
      </w:r>
      <w:r w:rsidR="002608F9" w:rsidRPr="002608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44D38" w:rsidRPr="00644D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«По щучьему</w:t>
      </w:r>
    </w:p>
    <w:p w:rsidR="00644D38" w:rsidRPr="00644D38" w:rsidRDefault="00644D38" w:rsidP="00644D38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44D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умных</w:t>
      </w:r>
      <w:proofErr w:type="gramEnd"/>
      <w:r w:rsidRPr="00644D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третий дурачок...</w:t>
      </w:r>
      <w:r w:rsidR="002608F9" w:rsidRPr="002608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44D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 w:rsidRPr="00644D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2608F9" w:rsidRPr="002608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</w:t>
      </w:r>
      <w:r w:rsidR="002608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</w:t>
      </w:r>
      <w:r w:rsidR="00460B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</w:t>
      </w:r>
      <w:r w:rsidR="002608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Pr="00644D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веленью»</w:t>
      </w:r>
    </w:p>
    <w:p w:rsidR="00644D38" w:rsidRPr="00644D38" w:rsidRDefault="00460B74" w:rsidP="00644D38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Д) </w:t>
      </w:r>
      <w:r w:rsidR="00644D38" w:rsidRPr="00644D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«Один князь женился на прекрасной княжне»</w:t>
      </w:r>
    </w:p>
    <w:p w:rsidR="00644D38" w:rsidRPr="00644D38" w:rsidRDefault="002608F9" w:rsidP="002608F9">
      <w:pPr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1F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2.</w:t>
      </w:r>
      <w:r w:rsidR="00644D38" w:rsidRPr="00AE1F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Подчеркните пословицу</w:t>
      </w:r>
      <w:r w:rsidR="00644D38" w:rsidRPr="00644D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которая, по-вашему, подходит сказке «Летучий корабль».</w:t>
      </w:r>
    </w:p>
    <w:p w:rsidR="00644D38" w:rsidRPr="002608F9" w:rsidRDefault="00644D38" w:rsidP="002608F9">
      <w:pPr>
        <w:pStyle w:val="a3"/>
        <w:numPr>
          <w:ilvl w:val="0"/>
          <w:numId w:val="9"/>
        </w:numPr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08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Бог терпел и нам велел.</w:t>
      </w:r>
    </w:p>
    <w:p w:rsidR="00644D38" w:rsidRPr="002608F9" w:rsidRDefault="00644D38" w:rsidP="002608F9">
      <w:pPr>
        <w:pStyle w:val="a3"/>
        <w:numPr>
          <w:ilvl w:val="0"/>
          <w:numId w:val="9"/>
        </w:numPr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08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Что посеешь, то и пожнешь.</w:t>
      </w:r>
    </w:p>
    <w:p w:rsidR="00644D38" w:rsidRPr="002608F9" w:rsidRDefault="00644D38" w:rsidP="002608F9">
      <w:pPr>
        <w:pStyle w:val="a3"/>
        <w:numPr>
          <w:ilvl w:val="0"/>
          <w:numId w:val="9"/>
        </w:numPr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08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Дерево держится корнями, а человек друзьями.</w:t>
      </w:r>
    </w:p>
    <w:p w:rsidR="00644D38" w:rsidRPr="002608F9" w:rsidRDefault="00644D38" w:rsidP="002608F9">
      <w:pPr>
        <w:pStyle w:val="a3"/>
        <w:numPr>
          <w:ilvl w:val="0"/>
          <w:numId w:val="9"/>
        </w:numPr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08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Без труда не выловишь рыбку из пруда.</w:t>
      </w:r>
    </w:p>
    <w:p w:rsidR="00644D38" w:rsidRPr="002608F9" w:rsidRDefault="00644D38" w:rsidP="002608F9">
      <w:pPr>
        <w:pStyle w:val="a3"/>
        <w:numPr>
          <w:ilvl w:val="0"/>
          <w:numId w:val="9"/>
        </w:numPr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08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Носи платье — не сметывай, терпи горе — не сказывай.</w:t>
      </w:r>
    </w:p>
    <w:p w:rsidR="00644D38" w:rsidRPr="002608F9" w:rsidRDefault="00644D38" w:rsidP="002608F9">
      <w:pPr>
        <w:pStyle w:val="a3"/>
        <w:numPr>
          <w:ilvl w:val="0"/>
          <w:numId w:val="9"/>
        </w:numPr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08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Терпение и труд все перетрут.</w:t>
      </w:r>
    </w:p>
    <w:p w:rsidR="00644D38" w:rsidRPr="002608F9" w:rsidRDefault="00644D38" w:rsidP="002608F9">
      <w:pPr>
        <w:pStyle w:val="a3"/>
        <w:numPr>
          <w:ilvl w:val="0"/>
          <w:numId w:val="9"/>
        </w:numPr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08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Пока солнце взойдет — роса очи выест.</w:t>
      </w:r>
    </w:p>
    <w:p w:rsidR="002608F9" w:rsidRPr="002608F9" w:rsidRDefault="002608F9" w:rsidP="002608F9">
      <w:pPr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1F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3.</w:t>
      </w:r>
      <w:r w:rsidR="00644D38" w:rsidRPr="00AE1F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Из каких сказок</w:t>
      </w:r>
      <w:r w:rsidR="00644D38" w:rsidRPr="00644D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эти предметы и герои? Соедините линиями. </w:t>
      </w:r>
    </w:p>
    <w:p w:rsidR="00644D38" w:rsidRPr="00644D38" w:rsidRDefault="00460B74" w:rsidP="002608F9">
      <w:pPr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</w:t>
      </w:r>
      <w:r w:rsidR="00644D38" w:rsidRPr="00644D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Топор</w:t>
      </w:r>
      <w:r w:rsidR="00644D38" w:rsidRPr="00644D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2608F9" w:rsidRPr="002608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="002608F9" w:rsidRPr="002608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="002608F9" w:rsidRPr="002608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644D38" w:rsidRPr="00644D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«Иван-царевич</w:t>
      </w:r>
      <w:r w:rsidR="00644D38" w:rsidRPr="00644D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и Серый Волк»</w:t>
      </w:r>
    </w:p>
    <w:p w:rsidR="00644D38" w:rsidRPr="00644D38" w:rsidRDefault="00460B74" w:rsidP="00644D38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</w:t>
      </w:r>
      <w:r w:rsidR="00644D38" w:rsidRPr="00644D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Собачка</w:t>
      </w:r>
    </w:p>
    <w:p w:rsidR="00644D38" w:rsidRPr="00644D38" w:rsidRDefault="00460B74" w:rsidP="00644D38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</w:t>
      </w:r>
      <w:r w:rsidR="00644D38" w:rsidRPr="00644D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Златогривый конь</w:t>
      </w:r>
      <w:r w:rsidR="00644D38" w:rsidRPr="00644D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2608F9" w:rsidRPr="002608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2608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</w:t>
      </w:r>
      <w:r w:rsidR="002608F9" w:rsidRPr="002608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Б)  </w:t>
      </w:r>
      <w:r w:rsidR="00644D38" w:rsidRPr="00644D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proofErr w:type="spellStart"/>
      <w:r w:rsidR="00644D38" w:rsidRPr="00644D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Морозко</w:t>
      </w:r>
      <w:proofErr w:type="spellEnd"/>
      <w:r w:rsidR="00644D38" w:rsidRPr="00644D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</w:p>
    <w:p w:rsidR="00644D38" w:rsidRPr="00644D38" w:rsidRDefault="00460B74" w:rsidP="00644D38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</w:t>
      </w:r>
      <w:proofErr w:type="spellStart"/>
      <w:r w:rsidR="00644D38" w:rsidRPr="00644D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Заморышек</w:t>
      </w:r>
      <w:proofErr w:type="spellEnd"/>
    </w:p>
    <w:p w:rsidR="00644D38" w:rsidRPr="00644D38" w:rsidRDefault="00460B74" w:rsidP="00644D38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5) </w:t>
      </w:r>
      <w:r w:rsidR="00644D38" w:rsidRPr="00644D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Стреляло</w:t>
      </w:r>
      <w:r w:rsidR="00644D38" w:rsidRPr="00644D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2608F9" w:rsidRPr="002608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</w:t>
      </w:r>
      <w:r w:rsidR="002608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</w:t>
      </w:r>
      <w:r w:rsidR="002608F9" w:rsidRPr="002608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В) </w:t>
      </w:r>
      <w:r w:rsidR="00644D38" w:rsidRPr="00644D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«Летучий корабль»</w:t>
      </w:r>
    </w:p>
    <w:p w:rsidR="00644D38" w:rsidRPr="00644D38" w:rsidRDefault="00460B74" w:rsidP="00644D38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6) </w:t>
      </w:r>
      <w:r w:rsidR="00644D38" w:rsidRPr="00644D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Щука</w:t>
      </w:r>
    </w:p>
    <w:p w:rsidR="00644D38" w:rsidRPr="00644D38" w:rsidRDefault="00460B74" w:rsidP="00644D38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7) </w:t>
      </w:r>
      <w:r w:rsidR="00644D38" w:rsidRPr="00644D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Печка</w:t>
      </w:r>
      <w:r w:rsidR="002608F9" w:rsidRPr="002608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</w:t>
      </w:r>
      <w:r w:rsidR="00644D38" w:rsidRPr="00644D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2608F9" w:rsidRPr="002608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Г)</w:t>
      </w:r>
      <w:r w:rsidR="002608F9" w:rsidRPr="002608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644D38" w:rsidRPr="00644D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«Белая уточка»</w:t>
      </w:r>
    </w:p>
    <w:p w:rsidR="00644D38" w:rsidRPr="00644D38" w:rsidRDefault="00460B74" w:rsidP="00644D38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8) </w:t>
      </w:r>
      <w:r w:rsidR="00644D38" w:rsidRPr="00644D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Царь </w:t>
      </w:r>
      <w:proofErr w:type="spellStart"/>
      <w:r w:rsidR="00644D38" w:rsidRPr="00644D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Далмат</w:t>
      </w:r>
      <w:proofErr w:type="spellEnd"/>
    </w:p>
    <w:p w:rsidR="00644D38" w:rsidRPr="00644D38" w:rsidRDefault="00460B74" w:rsidP="00644D38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9) </w:t>
      </w:r>
      <w:r w:rsidR="00644D38" w:rsidRPr="00644D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Живая и мертвая вода</w:t>
      </w:r>
      <w:r w:rsidR="00644D38" w:rsidRPr="00644D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2608F9" w:rsidRPr="002608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Д) </w:t>
      </w:r>
      <w:r w:rsidR="00644D38" w:rsidRPr="00644D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«По щучьему веленью»</w:t>
      </w:r>
    </w:p>
    <w:p w:rsidR="00F042A7" w:rsidRDefault="002608F9" w:rsidP="002608F9">
      <w:pPr>
        <w:jc w:val="left"/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</w:pPr>
      <w:r w:rsidRPr="00AE1F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4.</w:t>
      </w:r>
      <w:r w:rsidR="00644D38" w:rsidRPr="00AE1F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Напишите признаки сказки</w:t>
      </w:r>
      <w:r w:rsidR="00644D38" w:rsidRPr="002608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F042A7" w:rsidRDefault="00F042A7" w:rsidP="002608F9">
      <w:pPr>
        <w:jc w:val="left"/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</w:pPr>
    </w:p>
    <w:p w:rsidR="00644D38" w:rsidRPr="00644D38" w:rsidRDefault="002608F9" w:rsidP="002608F9">
      <w:pPr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1F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5.</w:t>
      </w:r>
      <w:r w:rsidR="00644D38" w:rsidRPr="00AE1F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Узнайте произведение</w:t>
      </w:r>
      <w:r w:rsidR="00644D38" w:rsidRPr="00644D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группе слов.</w:t>
      </w:r>
    </w:p>
    <w:p w:rsidR="00644D38" w:rsidRPr="002608F9" w:rsidRDefault="00F042A7" w:rsidP="00F042A7">
      <w:pPr>
        <w:pStyle w:val="a3"/>
        <w:ind w:left="75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</w:t>
      </w:r>
      <w:proofErr w:type="spellStart"/>
      <w:proofErr w:type="gramStart"/>
      <w:r w:rsidR="00644D38" w:rsidRPr="002608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Дурень</w:t>
      </w:r>
      <w:proofErr w:type="spellEnd"/>
      <w:proofErr w:type="gramEnd"/>
      <w:r w:rsidR="00644D38" w:rsidRPr="002608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старичок, корабль, </w:t>
      </w:r>
      <w:proofErr w:type="spellStart"/>
      <w:r w:rsidR="00644D38" w:rsidRPr="002608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Слухало</w:t>
      </w:r>
      <w:proofErr w:type="spellEnd"/>
      <w:r w:rsidR="00644D38" w:rsidRPr="002608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Скороход.</w:t>
      </w:r>
    </w:p>
    <w:p w:rsidR="002608F9" w:rsidRPr="002608F9" w:rsidRDefault="00F042A7" w:rsidP="00F042A7">
      <w:pPr>
        <w:pStyle w:val="a3"/>
        <w:ind w:left="75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Б) </w:t>
      </w:r>
      <w:r w:rsidR="002608F9" w:rsidRPr="002608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Иван-царевич, Елена Прекрасная, Жар-птица, Серый Волк, царь Берендей.</w:t>
      </w:r>
    </w:p>
    <w:p w:rsidR="002608F9" w:rsidRPr="002608F9" w:rsidRDefault="002608F9" w:rsidP="002608F9">
      <w:pPr>
        <w:jc w:val="lef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2608F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6. Какое слово пропущено в названии сказки? Допишите его.</w:t>
      </w:r>
    </w:p>
    <w:p w:rsidR="002608F9" w:rsidRPr="002608F9" w:rsidRDefault="002608F9" w:rsidP="002608F9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08F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Белая....</w:t>
      </w:r>
    </w:p>
    <w:p w:rsidR="002608F9" w:rsidRPr="00AE1F1A" w:rsidRDefault="002608F9" w:rsidP="002608F9">
      <w:pPr>
        <w:jc w:val="lef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E1F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7. Определите зачины и концовки.</w:t>
      </w:r>
    </w:p>
    <w:p w:rsidR="002608F9" w:rsidRPr="002608F9" w:rsidRDefault="00F042A7" w:rsidP="00F042A7">
      <w:pPr>
        <w:pStyle w:val="a3"/>
        <w:ind w:left="75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</w:t>
      </w:r>
      <w:r w:rsidR="002608F9" w:rsidRPr="002608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«Жили-были...».</w:t>
      </w:r>
    </w:p>
    <w:p w:rsidR="002608F9" w:rsidRPr="002608F9" w:rsidRDefault="00F042A7" w:rsidP="00F042A7">
      <w:pPr>
        <w:pStyle w:val="a3"/>
        <w:ind w:left="75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Б) </w:t>
      </w:r>
      <w:r w:rsidR="002608F9" w:rsidRPr="002608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«Стали они жить-поживать и добра наживать...».</w:t>
      </w:r>
    </w:p>
    <w:p w:rsidR="002608F9" w:rsidRPr="002608F9" w:rsidRDefault="00F042A7" w:rsidP="00F042A7">
      <w:pPr>
        <w:pStyle w:val="a3"/>
        <w:ind w:left="75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В) </w:t>
      </w:r>
      <w:r w:rsidR="002608F9" w:rsidRPr="002608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«В некотором царстве, в некотором государстве...».</w:t>
      </w:r>
    </w:p>
    <w:p w:rsidR="002608F9" w:rsidRPr="002608F9" w:rsidRDefault="00F042A7" w:rsidP="00F042A7">
      <w:pPr>
        <w:pStyle w:val="a3"/>
        <w:ind w:left="75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Г) </w:t>
      </w:r>
      <w:r w:rsidR="002608F9" w:rsidRPr="002608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608F9" w:rsidRPr="002608F9">
        <w:rPr>
          <w:rFonts w:ascii="Times New Roman" w:eastAsia="Times New Roman" w:hAnsi="Times New Roman" w:cs="Times New Roman"/>
          <w:i/>
          <w:iCs/>
          <w:color w:val="000000"/>
          <w:spacing w:val="20"/>
          <w:sz w:val="24"/>
          <w:szCs w:val="24"/>
          <w:lang w:eastAsia="ru-RU"/>
        </w:rPr>
        <w:t>«Я</w:t>
      </w:r>
      <w:r w:rsidR="002608F9" w:rsidRPr="002608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там был, мед-пиво пил, по бороде текло, а в рот не попало...».</w:t>
      </w:r>
    </w:p>
    <w:p w:rsidR="002608F9" w:rsidRPr="002608F9" w:rsidRDefault="00F042A7" w:rsidP="00F042A7">
      <w:pPr>
        <w:pStyle w:val="a3"/>
        <w:ind w:left="75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Д)  </w:t>
      </w:r>
      <w:r w:rsidR="002608F9" w:rsidRPr="002608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«За тридевять земель, в тридесятом государстве...».</w:t>
      </w:r>
    </w:p>
    <w:p w:rsidR="000A60FD" w:rsidRDefault="000A60FD" w:rsidP="00BD6FE8">
      <w:pPr>
        <w:rPr>
          <w:rFonts w:ascii="Times New Roman" w:hAnsi="Times New Roman" w:cs="Times New Roman"/>
          <w:sz w:val="24"/>
          <w:szCs w:val="24"/>
        </w:rPr>
      </w:pPr>
    </w:p>
    <w:p w:rsidR="0062258E" w:rsidRPr="00F533C1" w:rsidRDefault="0062258E" w:rsidP="0062258E">
      <w:pPr>
        <w:tabs>
          <w:tab w:val="left" w:pos="360"/>
          <w:tab w:val="left" w:pos="720"/>
          <w:tab w:val="left" w:pos="1440"/>
        </w:tabs>
        <w:ind w:left="1020" w:hanging="10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533C1">
        <w:rPr>
          <w:rFonts w:ascii="Times New Roman" w:hAnsi="Times New Roman" w:cs="Times New Roman"/>
          <w:b/>
          <w:sz w:val="24"/>
          <w:szCs w:val="24"/>
        </w:rPr>
        <w:t xml:space="preserve">Ключ к контрольно-измерительным материалам </w:t>
      </w:r>
    </w:p>
    <w:p w:rsidR="0062258E" w:rsidRPr="00F533C1" w:rsidRDefault="0062258E" w:rsidP="0062258E">
      <w:pPr>
        <w:tabs>
          <w:tab w:val="left" w:pos="360"/>
          <w:tab w:val="left" w:pos="720"/>
          <w:tab w:val="left" w:pos="1440"/>
        </w:tabs>
        <w:ind w:left="1020" w:hanging="1020"/>
        <w:rPr>
          <w:rFonts w:ascii="Times New Roman" w:hAnsi="Times New Roman" w:cs="Times New Roman"/>
          <w:b/>
          <w:sz w:val="24"/>
          <w:szCs w:val="24"/>
        </w:rPr>
      </w:pPr>
      <w:r w:rsidRPr="00F533C1">
        <w:rPr>
          <w:rFonts w:ascii="Times New Roman" w:hAnsi="Times New Roman" w:cs="Times New Roman"/>
          <w:b/>
          <w:sz w:val="24"/>
          <w:szCs w:val="24"/>
        </w:rPr>
        <w:t xml:space="preserve">Ответы к заданиям </w:t>
      </w:r>
      <w:r w:rsidR="00460B74">
        <w:rPr>
          <w:rFonts w:ascii="Times New Roman" w:hAnsi="Times New Roman" w:cs="Times New Roman"/>
          <w:b/>
          <w:i/>
          <w:sz w:val="24"/>
          <w:szCs w:val="24"/>
        </w:rPr>
        <w:t>вопроса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70"/>
        <w:gridCol w:w="870"/>
        <w:gridCol w:w="870"/>
        <w:gridCol w:w="870"/>
        <w:gridCol w:w="870"/>
      </w:tblGrid>
      <w:tr w:rsidR="0062258E" w:rsidRPr="00F533C1" w:rsidTr="00460B74">
        <w:tc>
          <w:tcPr>
            <w:tcW w:w="870" w:type="dxa"/>
          </w:tcPr>
          <w:p w:rsidR="0062258E" w:rsidRPr="00F533C1" w:rsidRDefault="0062258E" w:rsidP="00460B7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33C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70" w:type="dxa"/>
          </w:tcPr>
          <w:p w:rsidR="0062258E" w:rsidRPr="00F533C1" w:rsidRDefault="0062258E" w:rsidP="00460B7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33C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70" w:type="dxa"/>
          </w:tcPr>
          <w:p w:rsidR="0062258E" w:rsidRPr="00F533C1" w:rsidRDefault="0062258E" w:rsidP="00460B7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33C1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70" w:type="dxa"/>
          </w:tcPr>
          <w:p w:rsidR="0062258E" w:rsidRPr="00F533C1" w:rsidRDefault="0062258E" w:rsidP="00460B7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33C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70" w:type="dxa"/>
          </w:tcPr>
          <w:p w:rsidR="0062258E" w:rsidRPr="00F533C1" w:rsidRDefault="0062258E" w:rsidP="00460B7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62258E" w:rsidRPr="00F533C1" w:rsidTr="00460B74">
        <w:tc>
          <w:tcPr>
            <w:tcW w:w="870" w:type="dxa"/>
          </w:tcPr>
          <w:p w:rsidR="0062258E" w:rsidRPr="00F533C1" w:rsidRDefault="00460B74" w:rsidP="00460B7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 - 2</w:t>
            </w:r>
          </w:p>
        </w:tc>
        <w:tc>
          <w:tcPr>
            <w:tcW w:w="870" w:type="dxa"/>
          </w:tcPr>
          <w:p w:rsidR="0062258E" w:rsidRPr="00F533C1" w:rsidRDefault="00460B74" w:rsidP="00460B7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- 4</w:t>
            </w:r>
          </w:p>
        </w:tc>
        <w:tc>
          <w:tcPr>
            <w:tcW w:w="870" w:type="dxa"/>
          </w:tcPr>
          <w:p w:rsidR="0062258E" w:rsidRPr="00F533C1" w:rsidRDefault="00460B74" w:rsidP="00460B7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- 1</w:t>
            </w:r>
          </w:p>
        </w:tc>
        <w:tc>
          <w:tcPr>
            <w:tcW w:w="870" w:type="dxa"/>
          </w:tcPr>
          <w:p w:rsidR="0062258E" w:rsidRPr="00F533C1" w:rsidRDefault="00460B74" w:rsidP="00460B7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 - 5</w:t>
            </w:r>
          </w:p>
        </w:tc>
        <w:tc>
          <w:tcPr>
            <w:tcW w:w="870" w:type="dxa"/>
          </w:tcPr>
          <w:p w:rsidR="0062258E" w:rsidRDefault="00460B74" w:rsidP="00460B7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 - 2</w:t>
            </w:r>
          </w:p>
        </w:tc>
      </w:tr>
    </w:tbl>
    <w:p w:rsidR="00460B74" w:rsidRDefault="0062258E" w:rsidP="0062258E">
      <w:pPr>
        <w:tabs>
          <w:tab w:val="left" w:pos="360"/>
          <w:tab w:val="left" w:pos="720"/>
          <w:tab w:val="left" w:pos="1440"/>
        </w:tabs>
        <w:rPr>
          <w:rFonts w:ascii="Times New Roman" w:hAnsi="Times New Roman" w:cs="Times New Roman"/>
          <w:b/>
          <w:i/>
          <w:sz w:val="24"/>
          <w:szCs w:val="24"/>
        </w:rPr>
      </w:pPr>
      <w:r w:rsidRPr="00F533C1">
        <w:rPr>
          <w:rFonts w:ascii="Times New Roman" w:hAnsi="Times New Roman" w:cs="Times New Roman"/>
          <w:b/>
          <w:sz w:val="24"/>
          <w:szCs w:val="24"/>
        </w:rPr>
        <w:t xml:space="preserve">Ответы к заданиям </w:t>
      </w:r>
      <w:r w:rsidR="00460B74">
        <w:rPr>
          <w:rFonts w:ascii="Times New Roman" w:hAnsi="Times New Roman" w:cs="Times New Roman"/>
          <w:b/>
          <w:i/>
          <w:sz w:val="24"/>
          <w:szCs w:val="24"/>
        </w:rPr>
        <w:t>вопроса 2</w:t>
      </w:r>
    </w:p>
    <w:p w:rsidR="0062258E" w:rsidRPr="00F533C1" w:rsidRDefault="0062258E" w:rsidP="0062258E">
      <w:pPr>
        <w:tabs>
          <w:tab w:val="left" w:pos="360"/>
          <w:tab w:val="left" w:pos="720"/>
          <w:tab w:val="left" w:pos="1440"/>
        </w:tabs>
        <w:rPr>
          <w:rFonts w:ascii="Times New Roman" w:hAnsi="Times New Roman" w:cs="Times New Roman"/>
          <w:b/>
          <w:sz w:val="24"/>
          <w:szCs w:val="24"/>
        </w:rPr>
      </w:pPr>
      <w:r w:rsidRPr="00F533C1">
        <w:rPr>
          <w:rFonts w:ascii="Times New Roman" w:hAnsi="Times New Roman" w:cs="Times New Roman"/>
          <w:sz w:val="24"/>
          <w:szCs w:val="24"/>
        </w:rPr>
        <w:tab/>
      </w:r>
      <w:r w:rsidR="00460B74" w:rsidRPr="002608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Дерево держится корнями, а человек друзьями.</w:t>
      </w:r>
      <w:r w:rsidRPr="00F533C1">
        <w:rPr>
          <w:rFonts w:ascii="Times New Roman" w:hAnsi="Times New Roman" w:cs="Times New Roman"/>
          <w:sz w:val="24"/>
          <w:szCs w:val="24"/>
        </w:rPr>
        <w:tab/>
      </w:r>
      <w:r w:rsidRPr="00F533C1">
        <w:rPr>
          <w:rFonts w:ascii="Times New Roman" w:hAnsi="Times New Roman" w:cs="Times New Roman"/>
          <w:sz w:val="24"/>
          <w:szCs w:val="24"/>
        </w:rPr>
        <w:tab/>
      </w:r>
    </w:p>
    <w:p w:rsidR="0062258E" w:rsidRPr="00F533C1" w:rsidRDefault="0062258E" w:rsidP="0062258E">
      <w:pPr>
        <w:tabs>
          <w:tab w:val="left" w:pos="360"/>
          <w:tab w:val="left" w:pos="720"/>
          <w:tab w:val="left" w:pos="1440"/>
        </w:tabs>
        <w:rPr>
          <w:rFonts w:ascii="Times New Roman" w:hAnsi="Times New Roman" w:cs="Times New Roman"/>
          <w:b/>
          <w:sz w:val="24"/>
          <w:szCs w:val="24"/>
        </w:rPr>
      </w:pPr>
      <w:r w:rsidRPr="00F533C1">
        <w:rPr>
          <w:rFonts w:ascii="Times New Roman" w:hAnsi="Times New Roman" w:cs="Times New Roman"/>
          <w:b/>
          <w:sz w:val="24"/>
          <w:szCs w:val="24"/>
        </w:rPr>
        <w:t xml:space="preserve">Ответы к заданиям </w:t>
      </w:r>
      <w:r w:rsidR="00460B74">
        <w:rPr>
          <w:rFonts w:ascii="Times New Roman" w:hAnsi="Times New Roman" w:cs="Times New Roman"/>
          <w:b/>
          <w:i/>
          <w:sz w:val="24"/>
          <w:szCs w:val="24"/>
        </w:rPr>
        <w:t>вопроса 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</w:tblGrid>
      <w:tr w:rsidR="00460B74" w:rsidRPr="00F533C1" w:rsidTr="00460B74">
        <w:tc>
          <w:tcPr>
            <w:tcW w:w="870" w:type="dxa"/>
          </w:tcPr>
          <w:p w:rsidR="00460B74" w:rsidRPr="00F533C1" w:rsidRDefault="00460B74" w:rsidP="00460B7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33C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70" w:type="dxa"/>
          </w:tcPr>
          <w:p w:rsidR="00460B74" w:rsidRPr="00F533C1" w:rsidRDefault="00460B74" w:rsidP="00460B7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33C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70" w:type="dxa"/>
          </w:tcPr>
          <w:p w:rsidR="00460B74" w:rsidRPr="00F533C1" w:rsidRDefault="00460B74" w:rsidP="00460B7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33C1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70" w:type="dxa"/>
          </w:tcPr>
          <w:p w:rsidR="00460B74" w:rsidRPr="00F533C1" w:rsidRDefault="00460B74" w:rsidP="00460B7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33C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70" w:type="dxa"/>
          </w:tcPr>
          <w:p w:rsidR="00460B74" w:rsidRPr="00F533C1" w:rsidRDefault="00460B74" w:rsidP="00460B7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70" w:type="dxa"/>
          </w:tcPr>
          <w:p w:rsidR="00460B74" w:rsidRDefault="00460B74" w:rsidP="00460B7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70" w:type="dxa"/>
          </w:tcPr>
          <w:p w:rsidR="00460B74" w:rsidRDefault="00460B74" w:rsidP="00460B7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70" w:type="dxa"/>
          </w:tcPr>
          <w:p w:rsidR="00460B74" w:rsidRDefault="00460B74" w:rsidP="00460B7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70" w:type="dxa"/>
          </w:tcPr>
          <w:p w:rsidR="00460B74" w:rsidRDefault="00460B74" w:rsidP="00460B7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460B74" w:rsidTr="00460B74">
        <w:tc>
          <w:tcPr>
            <w:tcW w:w="870" w:type="dxa"/>
          </w:tcPr>
          <w:p w:rsidR="00460B74" w:rsidRPr="00F533C1" w:rsidRDefault="00460B74" w:rsidP="00460B7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0" w:type="dxa"/>
          </w:tcPr>
          <w:p w:rsidR="00460B74" w:rsidRPr="00F533C1" w:rsidRDefault="00460B74" w:rsidP="00460B7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70" w:type="dxa"/>
          </w:tcPr>
          <w:p w:rsidR="00460B74" w:rsidRPr="00F533C1" w:rsidRDefault="00460B74" w:rsidP="00460B7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0" w:type="dxa"/>
          </w:tcPr>
          <w:p w:rsidR="00460B74" w:rsidRPr="00F533C1" w:rsidRDefault="00460B74" w:rsidP="00460B7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 </w:t>
            </w:r>
          </w:p>
        </w:tc>
        <w:tc>
          <w:tcPr>
            <w:tcW w:w="870" w:type="dxa"/>
          </w:tcPr>
          <w:p w:rsidR="00460B74" w:rsidRDefault="00460B74" w:rsidP="00460B7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0" w:type="dxa"/>
          </w:tcPr>
          <w:p w:rsidR="00460B74" w:rsidRDefault="00460B74" w:rsidP="00460B7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870" w:type="dxa"/>
          </w:tcPr>
          <w:p w:rsidR="00460B74" w:rsidRDefault="00460B74" w:rsidP="00460B7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870" w:type="dxa"/>
          </w:tcPr>
          <w:p w:rsidR="00460B74" w:rsidRDefault="00460B74" w:rsidP="00460B7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0" w:type="dxa"/>
          </w:tcPr>
          <w:p w:rsidR="00460B74" w:rsidRDefault="00F042A7" w:rsidP="00460B74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</w:tbl>
    <w:p w:rsidR="00F042A7" w:rsidRPr="00F533C1" w:rsidRDefault="00F042A7" w:rsidP="00F042A7">
      <w:pPr>
        <w:tabs>
          <w:tab w:val="left" w:pos="360"/>
          <w:tab w:val="left" w:pos="720"/>
          <w:tab w:val="left" w:pos="1440"/>
        </w:tabs>
        <w:rPr>
          <w:rFonts w:ascii="Times New Roman" w:hAnsi="Times New Roman" w:cs="Times New Roman"/>
          <w:b/>
          <w:sz w:val="24"/>
          <w:szCs w:val="24"/>
        </w:rPr>
      </w:pPr>
      <w:r w:rsidRPr="00F533C1">
        <w:rPr>
          <w:rFonts w:ascii="Times New Roman" w:hAnsi="Times New Roman" w:cs="Times New Roman"/>
          <w:b/>
          <w:sz w:val="24"/>
          <w:szCs w:val="24"/>
        </w:rPr>
        <w:t xml:space="preserve">Ответы к заданиям </w:t>
      </w:r>
      <w:r>
        <w:rPr>
          <w:rFonts w:ascii="Times New Roman" w:hAnsi="Times New Roman" w:cs="Times New Roman"/>
          <w:b/>
          <w:i/>
          <w:sz w:val="24"/>
          <w:szCs w:val="24"/>
        </w:rPr>
        <w:t>вопроса 4</w:t>
      </w:r>
    </w:p>
    <w:p w:rsidR="0062258E" w:rsidRPr="00F042A7" w:rsidRDefault="00F042A7" w:rsidP="00F042A7">
      <w:pPr>
        <w:pStyle w:val="a3"/>
        <w:numPr>
          <w:ilvl w:val="0"/>
          <w:numId w:val="26"/>
        </w:numPr>
        <w:rPr>
          <w:rFonts w:ascii="Times New Roman" w:eastAsia="Times New Roman" w:hAnsi="Times New Roman" w:cs="Times New Roman"/>
          <w:iCs/>
          <w:color w:val="000000"/>
          <w:spacing w:val="-10"/>
          <w:sz w:val="24"/>
          <w:szCs w:val="24"/>
          <w:lang w:eastAsia="ru-RU"/>
        </w:rPr>
      </w:pPr>
      <w:r w:rsidRPr="00F042A7">
        <w:rPr>
          <w:rFonts w:ascii="Times New Roman" w:eastAsia="Times New Roman" w:hAnsi="Times New Roman" w:cs="Times New Roman"/>
          <w:iCs/>
          <w:color w:val="000000"/>
          <w:spacing w:val="-10"/>
          <w:sz w:val="24"/>
          <w:szCs w:val="24"/>
          <w:lang w:eastAsia="ru-RU"/>
        </w:rPr>
        <w:t>Зачин; 2) волшебные предметы; 3) сказочные слова и выражения; 4) троекратный повтор; 5) борьба добра и зла; 6) добро побеждает зло; 7) концовка.</w:t>
      </w:r>
    </w:p>
    <w:p w:rsidR="00F042A7" w:rsidRDefault="00F042A7" w:rsidP="00F042A7">
      <w:pPr>
        <w:tabs>
          <w:tab w:val="left" w:pos="360"/>
          <w:tab w:val="left" w:pos="720"/>
          <w:tab w:val="left" w:pos="1440"/>
        </w:tabs>
        <w:rPr>
          <w:rFonts w:ascii="Times New Roman" w:hAnsi="Times New Roman" w:cs="Times New Roman"/>
          <w:b/>
          <w:i/>
          <w:sz w:val="24"/>
          <w:szCs w:val="24"/>
        </w:rPr>
      </w:pPr>
      <w:r w:rsidRPr="00F042A7">
        <w:rPr>
          <w:rFonts w:ascii="Times New Roman" w:hAnsi="Times New Roman" w:cs="Times New Roman"/>
          <w:b/>
          <w:sz w:val="24"/>
          <w:szCs w:val="24"/>
        </w:rPr>
        <w:t xml:space="preserve">Ответы к заданиям </w:t>
      </w:r>
      <w:r w:rsidRPr="00F042A7">
        <w:rPr>
          <w:rFonts w:ascii="Times New Roman" w:hAnsi="Times New Roman" w:cs="Times New Roman"/>
          <w:b/>
          <w:i/>
          <w:sz w:val="24"/>
          <w:szCs w:val="24"/>
        </w:rPr>
        <w:t xml:space="preserve">вопроса </w:t>
      </w:r>
      <w:r>
        <w:rPr>
          <w:rFonts w:ascii="Times New Roman" w:hAnsi="Times New Roman" w:cs="Times New Roman"/>
          <w:b/>
          <w:i/>
          <w:sz w:val="24"/>
          <w:szCs w:val="24"/>
        </w:rPr>
        <w:t>5</w:t>
      </w:r>
    </w:p>
    <w:p w:rsidR="00F042A7" w:rsidRPr="00F042A7" w:rsidRDefault="00F042A7" w:rsidP="00F042A7">
      <w:pPr>
        <w:tabs>
          <w:tab w:val="left" w:pos="360"/>
          <w:tab w:val="left" w:pos="720"/>
          <w:tab w:val="left" w:pos="14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А) </w:t>
      </w:r>
      <w:r w:rsidRPr="00F042A7">
        <w:rPr>
          <w:rFonts w:ascii="Times New Roman" w:hAnsi="Times New Roman" w:cs="Times New Roman"/>
          <w:sz w:val="24"/>
          <w:szCs w:val="24"/>
        </w:rPr>
        <w:t>«Летучий корабль»</w:t>
      </w:r>
    </w:p>
    <w:p w:rsidR="00F042A7" w:rsidRPr="00F042A7" w:rsidRDefault="00F042A7" w:rsidP="00F042A7">
      <w:pPr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Б) </w:t>
      </w:r>
      <w:r w:rsidRPr="00644D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«Иван-царевич</w:t>
      </w:r>
      <w:r w:rsidRPr="00644D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и Серый Волк»</w:t>
      </w:r>
    </w:p>
    <w:p w:rsidR="00F042A7" w:rsidRPr="00F533C1" w:rsidRDefault="00F042A7" w:rsidP="00F042A7">
      <w:pPr>
        <w:tabs>
          <w:tab w:val="left" w:pos="360"/>
          <w:tab w:val="left" w:pos="720"/>
          <w:tab w:val="left" w:pos="1440"/>
        </w:tabs>
        <w:rPr>
          <w:rFonts w:ascii="Times New Roman" w:hAnsi="Times New Roman" w:cs="Times New Roman"/>
          <w:b/>
          <w:sz w:val="24"/>
          <w:szCs w:val="24"/>
        </w:rPr>
      </w:pPr>
      <w:r w:rsidRPr="00F533C1">
        <w:rPr>
          <w:rFonts w:ascii="Times New Roman" w:hAnsi="Times New Roman" w:cs="Times New Roman"/>
          <w:b/>
          <w:sz w:val="24"/>
          <w:szCs w:val="24"/>
        </w:rPr>
        <w:t xml:space="preserve">Ответы к заданиям </w:t>
      </w:r>
      <w:r>
        <w:rPr>
          <w:rFonts w:ascii="Times New Roman" w:hAnsi="Times New Roman" w:cs="Times New Roman"/>
          <w:b/>
          <w:i/>
          <w:sz w:val="24"/>
          <w:szCs w:val="24"/>
        </w:rPr>
        <w:t>вопроса 6</w:t>
      </w:r>
    </w:p>
    <w:p w:rsidR="00F042A7" w:rsidRPr="00F042A7" w:rsidRDefault="00F042A7" w:rsidP="00F042A7">
      <w:pPr>
        <w:tabs>
          <w:tab w:val="left" w:pos="360"/>
          <w:tab w:val="left" w:pos="720"/>
          <w:tab w:val="left" w:pos="1440"/>
        </w:tabs>
        <w:rPr>
          <w:rFonts w:ascii="Times New Roman" w:hAnsi="Times New Roman" w:cs="Times New Roman"/>
          <w:sz w:val="24"/>
          <w:szCs w:val="24"/>
        </w:rPr>
      </w:pPr>
      <w:r w:rsidRPr="00F042A7">
        <w:rPr>
          <w:rFonts w:ascii="Times New Roman" w:hAnsi="Times New Roman" w:cs="Times New Roman"/>
          <w:sz w:val="24"/>
          <w:szCs w:val="24"/>
        </w:rPr>
        <w:t>Уточка.</w:t>
      </w:r>
    </w:p>
    <w:p w:rsidR="00F042A7" w:rsidRPr="00F533C1" w:rsidRDefault="00F042A7" w:rsidP="00F042A7">
      <w:pPr>
        <w:tabs>
          <w:tab w:val="left" w:pos="360"/>
          <w:tab w:val="left" w:pos="720"/>
          <w:tab w:val="left" w:pos="1440"/>
        </w:tabs>
        <w:rPr>
          <w:rFonts w:ascii="Times New Roman" w:hAnsi="Times New Roman" w:cs="Times New Roman"/>
          <w:b/>
          <w:sz w:val="24"/>
          <w:szCs w:val="24"/>
        </w:rPr>
      </w:pPr>
      <w:r w:rsidRPr="00F533C1">
        <w:rPr>
          <w:rFonts w:ascii="Times New Roman" w:hAnsi="Times New Roman" w:cs="Times New Roman"/>
          <w:b/>
          <w:sz w:val="24"/>
          <w:szCs w:val="24"/>
        </w:rPr>
        <w:t xml:space="preserve">Ответы к заданиям </w:t>
      </w:r>
      <w:r>
        <w:rPr>
          <w:rFonts w:ascii="Times New Roman" w:hAnsi="Times New Roman" w:cs="Times New Roman"/>
          <w:b/>
          <w:i/>
          <w:sz w:val="24"/>
          <w:szCs w:val="24"/>
        </w:rPr>
        <w:t>вопроса 7</w:t>
      </w:r>
    </w:p>
    <w:p w:rsidR="00F042A7" w:rsidRPr="00F042A7" w:rsidRDefault="00F042A7" w:rsidP="00F042A7">
      <w:pPr>
        <w:tabs>
          <w:tab w:val="left" w:pos="360"/>
          <w:tab w:val="left" w:pos="720"/>
          <w:tab w:val="left" w:pos="1440"/>
        </w:tabs>
        <w:rPr>
          <w:rFonts w:ascii="Times New Roman" w:hAnsi="Times New Roman" w:cs="Times New Roman"/>
          <w:sz w:val="24"/>
          <w:szCs w:val="24"/>
        </w:rPr>
      </w:pPr>
      <w:r w:rsidRPr="00F042A7">
        <w:rPr>
          <w:rFonts w:ascii="Times New Roman" w:hAnsi="Times New Roman" w:cs="Times New Roman"/>
          <w:sz w:val="24"/>
          <w:szCs w:val="24"/>
        </w:rPr>
        <w:t>Зачины – А, В, Д.</w:t>
      </w:r>
    </w:p>
    <w:p w:rsidR="00F042A7" w:rsidRPr="00F042A7" w:rsidRDefault="00F042A7" w:rsidP="00F042A7">
      <w:pPr>
        <w:tabs>
          <w:tab w:val="left" w:pos="360"/>
          <w:tab w:val="left" w:pos="720"/>
          <w:tab w:val="left" w:pos="1440"/>
        </w:tabs>
        <w:rPr>
          <w:rFonts w:ascii="Times New Roman" w:hAnsi="Times New Roman" w:cs="Times New Roman"/>
          <w:sz w:val="24"/>
          <w:szCs w:val="24"/>
        </w:rPr>
      </w:pPr>
      <w:r w:rsidRPr="00F042A7">
        <w:rPr>
          <w:rFonts w:ascii="Times New Roman" w:hAnsi="Times New Roman" w:cs="Times New Roman"/>
          <w:sz w:val="24"/>
          <w:szCs w:val="24"/>
        </w:rPr>
        <w:t>Концовки – Б, Г.</w:t>
      </w:r>
    </w:p>
    <w:p w:rsidR="00F042A7" w:rsidRPr="00F042A7" w:rsidRDefault="00F042A7" w:rsidP="00F042A7">
      <w:pPr>
        <w:rPr>
          <w:rFonts w:ascii="Times New Roman" w:eastAsia="Times New Roman" w:hAnsi="Times New Roman" w:cs="Times New Roman"/>
          <w:i/>
          <w:iCs/>
          <w:color w:val="000000"/>
          <w:spacing w:val="-10"/>
          <w:sz w:val="24"/>
          <w:szCs w:val="24"/>
          <w:lang w:eastAsia="ru-RU"/>
        </w:rPr>
      </w:pPr>
    </w:p>
    <w:p w:rsidR="0062258E" w:rsidRPr="00F452C4" w:rsidRDefault="0062258E" w:rsidP="0062258E">
      <w:pPr>
        <w:rPr>
          <w:rFonts w:ascii="Times New Roman" w:eastAsia="Times New Roman" w:hAnsi="Times New Roman" w:cs="Times New Roman"/>
          <w:b/>
          <w:iCs/>
          <w:color w:val="000000"/>
          <w:spacing w:val="-10"/>
          <w:sz w:val="24"/>
          <w:szCs w:val="24"/>
          <w:lang w:eastAsia="ru-RU"/>
        </w:rPr>
      </w:pPr>
      <w:r w:rsidRPr="00F452C4">
        <w:rPr>
          <w:rFonts w:ascii="Times New Roman" w:eastAsia="Times New Roman" w:hAnsi="Times New Roman" w:cs="Times New Roman"/>
          <w:b/>
          <w:iCs/>
          <w:color w:val="000000"/>
          <w:spacing w:val="-10"/>
          <w:sz w:val="24"/>
          <w:szCs w:val="24"/>
          <w:lang w:eastAsia="ru-RU"/>
        </w:rPr>
        <w:t>Критерии оценивания</w:t>
      </w:r>
    </w:p>
    <w:tbl>
      <w:tblPr>
        <w:tblStyle w:val="a4"/>
        <w:tblW w:w="0" w:type="auto"/>
        <w:tblLook w:val="04A0"/>
      </w:tblPr>
      <w:tblGrid>
        <w:gridCol w:w="1101"/>
        <w:gridCol w:w="8591"/>
      </w:tblGrid>
      <w:tr w:rsidR="0062258E" w:rsidRPr="00B9624E" w:rsidTr="00460B74">
        <w:tc>
          <w:tcPr>
            <w:tcW w:w="1101" w:type="dxa"/>
          </w:tcPr>
          <w:p w:rsidR="0062258E" w:rsidRDefault="0062258E" w:rsidP="00460B7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№ задания</w:t>
            </w:r>
          </w:p>
        </w:tc>
        <w:tc>
          <w:tcPr>
            <w:tcW w:w="8591" w:type="dxa"/>
          </w:tcPr>
          <w:p w:rsidR="0062258E" w:rsidRDefault="0062258E" w:rsidP="00460B7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0180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Критерии оценивания</w:t>
            </w:r>
          </w:p>
          <w:p w:rsidR="0062258E" w:rsidRPr="00B9624E" w:rsidRDefault="0062258E" w:rsidP="00460B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2258E" w:rsidRPr="001454D1" w:rsidTr="00460B74">
        <w:tc>
          <w:tcPr>
            <w:tcW w:w="1101" w:type="dxa"/>
          </w:tcPr>
          <w:p w:rsidR="0062258E" w:rsidRPr="00F84DE8" w:rsidRDefault="0062258E" w:rsidP="00460B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91" w:type="dxa"/>
          </w:tcPr>
          <w:p w:rsidR="0062258E" w:rsidRPr="001454D1" w:rsidRDefault="00F042A7" w:rsidP="00460B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6225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балл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6225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задание выполнено правильно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1 балл –</w:t>
            </w:r>
            <w:r w:rsidR="0041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указаны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не менее трех правильных ответов.</w:t>
            </w:r>
          </w:p>
        </w:tc>
      </w:tr>
      <w:tr w:rsidR="0062258E" w:rsidRPr="001454D1" w:rsidTr="00460B74">
        <w:tc>
          <w:tcPr>
            <w:tcW w:w="1101" w:type="dxa"/>
          </w:tcPr>
          <w:p w:rsidR="0062258E" w:rsidRPr="00F84DE8" w:rsidRDefault="0062258E" w:rsidP="00460B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4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91" w:type="dxa"/>
          </w:tcPr>
          <w:p w:rsidR="0062258E" w:rsidRPr="001454D1" w:rsidRDefault="0062258E" w:rsidP="00460B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балл – задание выполнено правильно</w:t>
            </w:r>
          </w:p>
        </w:tc>
      </w:tr>
      <w:tr w:rsidR="0062258E" w:rsidRPr="003A6C2C" w:rsidTr="00460B74">
        <w:tc>
          <w:tcPr>
            <w:tcW w:w="1101" w:type="dxa"/>
          </w:tcPr>
          <w:p w:rsidR="0062258E" w:rsidRPr="00F84DE8" w:rsidRDefault="0062258E" w:rsidP="00460B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4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91" w:type="dxa"/>
          </w:tcPr>
          <w:p w:rsidR="0062258E" w:rsidRPr="003A6C2C" w:rsidRDefault="00F042A7" w:rsidP="00460B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балла – задание выполнено правильно, 1 балл –</w:t>
            </w:r>
            <w:r w:rsidR="0041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="0041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указаны</w:t>
            </w:r>
            <w:proofErr w:type="gramEnd"/>
            <w:r w:rsidR="00411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не менее пяти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правильных ответов.</w:t>
            </w:r>
          </w:p>
        </w:tc>
      </w:tr>
      <w:tr w:rsidR="0062258E" w:rsidRPr="00F21214" w:rsidTr="00460B74">
        <w:tc>
          <w:tcPr>
            <w:tcW w:w="1101" w:type="dxa"/>
          </w:tcPr>
          <w:p w:rsidR="0062258E" w:rsidRPr="00F84DE8" w:rsidRDefault="0062258E" w:rsidP="00460B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4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591" w:type="dxa"/>
          </w:tcPr>
          <w:p w:rsidR="0062258E" w:rsidRPr="00F21214" w:rsidRDefault="00411208" w:rsidP="00460B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балла – задание выполнено правильно, 1 балл –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указаны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не менее четырех правильных ответов.</w:t>
            </w:r>
          </w:p>
        </w:tc>
      </w:tr>
      <w:tr w:rsidR="0062258E" w:rsidRPr="00F21214" w:rsidTr="00460B74">
        <w:tc>
          <w:tcPr>
            <w:tcW w:w="1101" w:type="dxa"/>
          </w:tcPr>
          <w:p w:rsidR="0062258E" w:rsidRDefault="0062258E" w:rsidP="00460B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591" w:type="dxa"/>
          </w:tcPr>
          <w:p w:rsidR="0062258E" w:rsidRDefault="00411208" w:rsidP="00460B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балла – задание выполнено правильно, 1 балл – указан один правильный ответ.</w:t>
            </w:r>
          </w:p>
        </w:tc>
      </w:tr>
      <w:tr w:rsidR="0062258E" w:rsidRPr="00B9624E" w:rsidTr="00460B74">
        <w:tc>
          <w:tcPr>
            <w:tcW w:w="1101" w:type="dxa"/>
          </w:tcPr>
          <w:p w:rsidR="0062258E" w:rsidRPr="00F84DE8" w:rsidRDefault="00411208" w:rsidP="00460B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591" w:type="dxa"/>
          </w:tcPr>
          <w:p w:rsidR="0062258E" w:rsidRPr="00B9624E" w:rsidRDefault="0062258E" w:rsidP="00460B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бал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задание выполнено правильно</w:t>
            </w:r>
          </w:p>
        </w:tc>
      </w:tr>
      <w:tr w:rsidR="0062258E" w:rsidRPr="00FB694C" w:rsidTr="00460B74">
        <w:tc>
          <w:tcPr>
            <w:tcW w:w="1101" w:type="dxa"/>
          </w:tcPr>
          <w:p w:rsidR="0062258E" w:rsidRPr="00F84DE8" w:rsidRDefault="00411208" w:rsidP="00460B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8591" w:type="dxa"/>
          </w:tcPr>
          <w:p w:rsidR="0062258E" w:rsidRPr="00FB694C" w:rsidRDefault="00411208" w:rsidP="00460B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балла – задание выполнено правильно, 1 балл –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указаны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не менее трех правильных ответов.</w:t>
            </w:r>
          </w:p>
        </w:tc>
      </w:tr>
      <w:tr w:rsidR="0062258E" w:rsidRPr="00B9624E" w:rsidTr="00460B74">
        <w:tc>
          <w:tcPr>
            <w:tcW w:w="1101" w:type="dxa"/>
          </w:tcPr>
          <w:p w:rsidR="0062258E" w:rsidRDefault="0062258E" w:rsidP="00460B7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91" w:type="dxa"/>
          </w:tcPr>
          <w:p w:rsidR="0062258E" w:rsidRPr="00622761" w:rsidRDefault="0062258E" w:rsidP="00460B7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11- 12</w:t>
            </w:r>
            <w:r w:rsidRPr="0062276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баллов – отметка «5»</w:t>
            </w:r>
          </w:p>
          <w:p w:rsidR="0062258E" w:rsidRPr="00622761" w:rsidRDefault="0062258E" w:rsidP="00460B7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9 - 10</w:t>
            </w:r>
            <w:r w:rsidRPr="0062276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баллов - отметка «4»</w:t>
            </w:r>
          </w:p>
          <w:p w:rsidR="0062258E" w:rsidRPr="00622761" w:rsidRDefault="0062258E" w:rsidP="00460B7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7 – 8</w:t>
            </w:r>
            <w:r w:rsidRPr="0062276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баллов - отметка «3»</w:t>
            </w:r>
          </w:p>
          <w:p w:rsidR="0062258E" w:rsidRPr="00B9624E" w:rsidRDefault="005C5364" w:rsidP="00460B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Менее 7</w:t>
            </w:r>
            <w:r w:rsidR="0062258E" w:rsidRPr="0062276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баллов - отметка «2»</w:t>
            </w:r>
          </w:p>
        </w:tc>
      </w:tr>
    </w:tbl>
    <w:p w:rsidR="0062258E" w:rsidRDefault="0062258E" w:rsidP="0062258E">
      <w:pPr>
        <w:rPr>
          <w:rFonts w:ascii="Times New Roman" w:eastAsia="Times New Roman" w:hAnsi="Times New Roman" w:cs="Times New Roman"/>
          <w:i/>
          <w:iCs/>
          <w:color w:val="000000"/>
          <w:spacing w:val="-10"/>
          <w:sz w:val="24"/>
          <w:szCs w:val="24"/>
          <w:lang w:eastAsia="ru-RU"/>
        </w:rPr>
      </w:pPr>
    </w:p>
    <w:p w:rsidR="000A60FD" w:rsidRDefault="000A60FD" w:rsidP="00BD6FE8">
      <w:pPr>
        <w:rPr>
          <w:rFonts w:ascii="Times New Roman" w:hAnsi="Times New Roman" w:cs="Times New Roman"/>
          <w:sz w:val="24"/>
          <w:szCs w:val="24"/>
        </w:rPr>
      </w:pPr>
    </w:p>
    <w:p w:rsidR="006A58FE" w:rsidRDefault="006A58FE" w:rsidP="000A60FD">
      <w:pPr>
        <w:jc w:val="left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6A58FE" w:rsidRDefault="006A58FE" w:rsidP="000A60FD">
      <w:pPr>
        <w:jc w:val="left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0A60FD" w:rsidRDefault="000A60FD" w:rsidP="005861F4">
      <w:pPr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644D38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Проверочная </w:t>
      </w:r>
      <w:r w:rsidRPr="006A58FE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работа  по ра</w:t>
      </w:r>
      <w:r w:rsidR="00361CC3" w:rsidRPr="006A58FE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зделу «Люби всё живое</w:t>
      </w:r>
      <w:r w:rsidRPr="006A58FE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»</w:t>
      </w:r>
      <w:r w:rsidR="005861F4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.</w:t>
      </w:r>
    </w:p>
    <w:p w:rsidR="00AE1F1A" w:rsidRPr="00472C13" w:rsidRDefault="00AE1F1A" w:rsidP="00AE1F1A">
      <w:pP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 xml:space="preserve">Цель: проверить знания учащихся по разделу; развивать творческие способности детей, фантазию, наблюдательность; прививать интерес к чтению.                       </w:t>
      </w:r>
      <w:r w:rsidRPr="00476BF7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 xml:space="preserve"> </w:t>
      </w:r>
    </w:p>
    <w:p w:rsidR="00AE1F1A" w:rsidRPr="006A58FE" w:rsidRDefault="00AE1F1A" w:rsidP="000A60FD">
      <w:pPr>
        <w:jc w:val="left"/>
        <w:rPr>
          <w:rFonts w:ascii="Times New Roman" w:eastAsia="Times New Roman" w:hAnsi="Times New Roman" w:cs="Times New Roman"/>
          <w:b/>
          <w:lang w:eastAsia="ru-RU"/>
        </w:rPr>
      </w:pPr>
    </w:p>
    <w:p w:rsidR="000A60FD" w:rsidRPr="00AE1F1A" w:rsidRDefault="000A60FD" w:rsidP="000A60FD">
      <w:pPr>
        <w:jc w:val="left"/>
        <w:rPr>
          <w:rFonts w:ascii="Times New Roman" w:eastAsia="Times New Roman" w:hAnsi="Times New Roman" w:cs="Times New Roman"/>
          <w:b/>
          <w:lang w:eastAsia="ru-RU"/>
        </w:rPr>
      </w:pPr>
      <w:r w:rsidRPr="00AE1F1A">
        <w:rPr>
          <w:rFonts w:ascii="Times New Roman" w:eastAsia="Times New Roman" w:hAnsi="Times New Roman" w:cs="Times New Roman"/>
          <w:b/>
          <w:bCs/>
          <w:iCs/>
          <w:color w:val="000000"/>
          <w:lang w:eastAsia="ru-RU"/>
        </w:rPr>
        <w:t>Вариант 1</w:t>
      </w:r>
    </w:p>
    <w:p w:rsidR="000A60FD" w:rsidRPr="00373076" w:rsidRDefault="000A60FD" w:rsidP="00BD6FE8">
      <w:pPr>
        <w:rPr>
          <w:rFonts w:ascii="Times New Roman" w:hAnsi="Times New Roman" w:cs="Times New Roman"/>
        </w:rPr>
      </w:pPr>
      <w:r w:rsidRPr="00AE1F1A">
        <w:rPr>
          <w:rFonts w:ascii="Times New Roman" w:hAnsi="Times New Roman" w:cs="Times New Roman"/>
          <w:b/>
        </w:rPr>
        <w:t>А</w:t>
      </w:r>
      <w:proofErr w:type="gramStart"/>
      <w:r w:rsidRPr="00AE1F1A">
        <w:rPr>
          <w:rFonts w:ascii="Times New Roman" w:hAnsi="Times New Roman" w:cs="Times New Roman"/>
          <w:b/>
        </w:rPr>
        <w:t>1</w:t>
      </w:r>
      <w:proofErr w:type="gramEnd"/>
      <w:r w:rsidRPr="00AE1F1A">
        <w:rPr>
          <w:rFonts w:ascii="Times New Roman" w:hAnsi="Times New Roman" w:cs="Times New Roman"/>
          <w:b/>
        </w:rPr>
        <w:t>.</w:t>
      </w:r>
      <w:r w:rsidRPr="00373076">
        <w:rPr>
          <w:rFonts w:ascii="Times New Roman" w:hAnsi="Times New Roman" w:cs="Times New Roman"/>
        </w:rPr>
        <w:t>Узнайте произведение по ключевым словам</w:t>
      </w:r>
      <w:r w:rsidR="001F149C" w:rsidRPr="00373076">
        <w:rPr>
          <w:rFonts w:ascii="Times New Roman" w:hAnsi="Times New Roman" w:cs="Times New Roman"/>
        </w:rPr>
        <w:t>: Мама, река, природа, мороз, лиса, старик.</w:t>
      </w:r>
    </w:p>
    <w:p w:rsidR="001F149C" w:rsidRPr="001F149C" w:rsidRDefault="001F149C" w:rsidP="001F149C">
      <w:pPr>
        <w:jc w:val="left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373076">
        <w:rPr>
          <w:rFonts w:ascii="Times New Roman" w:eastAsia="Times New Roman" w:hAnsi="Times New Roman" w:cs="Times New Roman"/>
          <w:bCs/>
          <w:color w:val="000000"/>
          <w:lang w:eastAsia="ru-RU"/>
        </w:rPr>
        <w:t>1)</w:t>
      </w:r>
      <w:r w:rsidRPr="001F149C">
        <w:rPr>
          <w:rFonts w:ascii="Times New Roman" w:eastAsia="Times New Roman" w:hAnsi="Times New Roman" w:cs="Times New Roman"/>
          <w:bCs/>
          <w:color w:val="000000"/>
          <w:lang w:eastAsia="ru-RU"/>
        </w:rPr>
        <w:t>«Барсучий нос»</w:t>
      </w:r>
    </w:p>
    <w:p w:rsidR="001F149C" w:rsidRPr="001F149C" w:rsidRDefault="001F149C" w:rsidP="001F149C">
      <w:pPr>
        <w:jc w:val="left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373076">
        <w:rPr>
          <w:rFonts w:ascii="Times New Roman" w:eastAsia="Times New Roman" w:hAnsi="Times New Roman" w:cs="Times New Roman"/>
          <w:bCs/>
          <w:color w:val="000000"/>
          <w:lang w:eastAsia="ru-RU"/>
        </w:rPr>
        <w:t>2)</w:t>
      </w:r>
      <w:r w:rsidRPr="001F149C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</w:t>
      </w:r>
      <w:r w:rsidRPr="001F149C">
        <w:rPr>
          <w:rFonts w:ascii="Times New Roman" w:eastAsia="Times New Roman" w:hAnsi="Times New Roman" w:cs="Times New Roman"/>
          <w:bCs/>
          <w:iCs/>
          <w:color w:val="000000"/>
          <w:lang w:eastAsia="ru-RU"/>
        </w:rPr>
        <w:t>«Серая Шейка»</w:t>
      </w:r>
    </w:p>
    <w:p w:rsidR="001F149C" w:rsidRPr="001F149C" w:rsidRDefault="001F149C" w:rsidP="001F149C">
      <w:pPr>
        <w:jc w:val="left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373076">
        <w:rPr>
          <w:rFonts w:ascii="Times New Roman" w:eastAsia="Times New Roman" w:hAnsi="Times New Roman" w:cs="Times New Roman"/>
          <w:bCs/>
          <w:color w:val="000000"/>
          <w:lang w:eastAsia="ru-RU"/>
        </w:rPr>
        <w:t>3)</w:t>
      </w:r>
      <w:r w:rsidRPr="001F149C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«Приключения Муравьишки»</w:t>
      </w:r>
    </w:p>
    <w:p w:rsidR="001F149C" w:rsidRPr="001F149C" w:rsidRDefault="001F149C" w:rsidP="001F149C">
      <w:pPr>
        <w:jc w:val="left"/>
        <w:rPr>
          <w:rFonts w:ascii="Times New Roman" w:eastAsia="Times New Roman" w:hAnsi="Times New Roman" w:cs="Times New Roman"/>
          <w:lang w:eastAsia="ru-RU"/>
        </w:rPr>
      </w:pPr>
      <w:r w:rsidRPr="00AE1F1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А</w:t>
      </w:r>
      <w:proofErr w:type="gramStart"/>
      <w:r w:rsidRPr="00AE1F1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2</w:t>
      </w:r>
      <w:proofErr w:type="gramEnd"/>
      <w:r w:rsidRPr="00AE1F1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.</w:t>
      </w:r>
      <w:r w:rsidRPr="001F149C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Почему Муравьишка оказался далеко от муравейника?</w:t>
      </w:r>
    </w:p>
    <w:p w:rsidR="001F149C" w:rsidRPr="001F149C" w:rsidRDefault="001F149C" w:rsidP="001F149C">
      <w:pPr>
        <w:jc w:val="left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373076">
        <w:rPr>
          <w:rFonts w:ascii="Times New Roman" w:eastAsia="Times New Roman" w:hAnsi="Times New Roman" w:cs="Times New Roman"/>
          <w:bCs/>
          <w:color w:val="000000"/>
          <w:lang w:eastAsia="ru-RU"/>
        </w:rPr>
        <w:t>1)</w:t>
      </w:r>
      <w:r w:rsidRPr="001F149C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</w:t>
      </w:r>
      <w:r w:rsidRPr="001F149C">
        <w:rPr>
          <w:rFonts w:ascii="Times New Roman" w:eastAsia="Times New Roman" w:hAnsi="Times New Roman" w:cs="Times New Roman"/>
          <w:bCs/>
          <w:iCs/>
          <w:color w:val="000000"/>
          <w:lang w:eastAsia="ru-RU"/>
        </w:rPr>
        <w:t>Потому что листочек, на котором он сидел, унес ветер.</w:t>
      </w:r>
    </w:p>
    <w:p w:rsidR="001F149C" w:rsidRPr="001F149C" w:rsidRDefault="001F149C" w:rsidP="001F149C">
      <w:pPr>
        <w:jc w:val="left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373076">
        <w:rPr>
          <w:rFonts w:ascii="Times New Roman" w:eastAsia="Times New Roman" w:hAnsi="Times New Roman" w:cs="Times New Roman"/>
          <w:bCs/>
          <w:color w:val="000000"/>
          <w:lang w:eastAsia="ru-RU"/>
        </w:rPr>
        <w:t>2)</w:t>
      </w:r>
      <w:r w:rsidRPr="001F149C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Потому что, гуляя, забрел в деревню.</w:t>
      </w:r>
    </w:p>
    <w:p w:rsidR="001F149C" w:rsidRPr="001F149C" w:rsidRDefault="001F149C" w:rsidP="001F149C">
      <w:pPr>
        <w:jc w:val="left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373076">
        <w:rPr>
          <w:rFonts w:ascii="Times New Roman" w:eastAsia="Times New Roman" w:hAnsi="Times New Roman" w:cs="Times New Roman"/>
          <w:bCs/>
          <w:color w:val="000000"/>
          <w:lang w:eastAsia="ru-RU"/>
        </w:rPr>
        <w:t>3)</w:t>
      </w:r>
      <w:r w:rsidRPr="001F149C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Потому что ему хотелось посмотреть мир.</w:t>
      </w:r>
    </w:p>
    <w:p w:rsidR="001F149C" w:rsidRPr="001F149C" w:rsidRDefault="001F149C" w:rsidP="001F149C">
      <w:pPr>
        <w:jc w:val="left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373076">
        <w:rPr>
          <w:rFonts w:ascii="Times New Roman" w:eastAsia="Times New Roman" w:hAnsi="Times New Roman" w:cs="Times New Roman"/>
          <w:bCs/>
          <w:color w:val="000000"/>
          <w:lang w:eastAsia="ru-RU"/>
        </w:rPr>
        <w:t>4)</w:t>
      </w:r>
      <w:r w:rsidRPr="001F149C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Потому что он был непослушный.</w:t>
      </w:r>
    </w:p>
    <w:p w:rsidR="001F149C" w:rsidRPr="001F149C" w:rsidRDefault="001F149C" w:rsidP="001F149C">
      <w:pPr>
        <w:jc w:val="left"/>
        <w:rPr>
          <w:rFonts w:ascii="Times New Roman" w:eastAsia="Times New Roman" w:hAnsi="Times New Roman" w:cs="Times New Roman"/>
          <w:lang w:eastAsia="ru-RU"/>
        </w:rPr>
      </w:pPr>
      <w:r w:rsidRPr="00AE1F1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А</w:t>
      </w:r>
      <w:r w:rsidR="00AE1F1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3</w:t>
      </w:r>
      <w:r w:rsidRPr="001F149C">
        <w:rPr>
          <w:rFonts w:ascii="Times New Roman" w:eastAsia="Times New Roman" w:hAnsi="Times New Roman" w:cs="Times New Roman"/>
          <w:bCs/>
          <w:color w:val="000000"/>
          <w:lang w:eastAsia="ru-RU"/>
        </w:rPr>
        <w:t>. Кому не давал заниматься вредный кот?</w:t>
      </w:r>
    </w:p>
    <w:p w:rsidR="001F149C" w:rsidRPr="001F149C" w:rsidRDefault="001F149C" w:rsidP="001F149C">
      <w:pPr>
        <w:jc w:val="left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373076">
        <w:rPr>
          <w:rFonts w:ascii="Times New Roman" w:eastAsia="Times New Roman" w:hAnsi="Times New Roman" w:cs="Times New Roman"/>
          <w:bCs/>
          <w:color w:val="000000"/>
          <w:lang w:eastAsia="ru-RU"/>
        </w:rPr>
        <w:t>1) Виталику</w:t>
      </w:r>
      <w:r w:rsidRPr="00373076">
        <w:rPr>
          <w:rFonts w:ascii="Times New Roman" w:eastAsia="Times New Roman" w:hAnsi="Times New Roman" w:cs="Times New Roman"/>
          <w:bCs/>
          <w:color w:val="000000"/>
          <w:lang w:eastAsia="ru-RU"/>
        </w:rPr>
        <w:tab/>
        <w:t>3)</w:t>
      </w:r>
      <w:r w:rsidRPr="001F149C">
        <w:rPr>
          <w:rFonts w:ascii="Times New Roman" w:eastAsia="Times New Roman" w:hAnsi="Times New Roman" w:cs="Times New Roman"/>
          <w:bCs/>
          <w:color w:val="000000"/>
          <w:lang w:eastAsia="ru-RU"/>
        </w:rPr>
        <w:t>Сереже</w:t>
      </w:r>
    </w:p>
    <w:p w:rsidR="001F149C" w:rsidRPr="001F149C" w:rsidRDefault="001F149C" w:rsidP="001F149C">
      <w:pPr>
        <w:jc w:val="left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373076">
        <w:rPr>
          <w:rFonts w:ascii="Times New Roman" w:eastAsia="Times New Roman" w:hAnsi="Times New Roman" w:cs="Times New Roman"/>
          <w:bCs/>
          <w:color w:val="000000"/>
          <w:lang w:eastAsia="ru-RU"/>
        </w:rPr>
        <w:t>2)</w:t>
      </w:r>
      <w:r w:rsidRPr="001F149C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</w:t>
      </w:r>
      <w:r w:rsidRPr="001F149C">
        <w:rPr>
          <w:rFonts w:ascii="Times New Roman" w:eastAsia="Times New Roman" w:hAnsi="Times New Roman" w:cs="Times New Roman"/>
          <w:bCs/>
          <w:iCs/>
          <w:color w:val="000000"/>
          <w:lang w:eastAsia="ru-RU"/>
        </w:rPr>
        <w:t>Вове</w:t>
      </w:r>
      <w:r w:rsidRPr="001F149C">
        <w:rPr>
          <w:rFonts w:ascii="Times New Roman" w:eastAsia="Times New Roman" w:hAnsi="Times New Roman" w:cs="Times New Roman"/>
          <w:bCs/>
          <w:color w:val="000000"/>
          <w:lang w:eastAsia="ru-RU"/>
        </w:rPr>
        <w:tab/>
      </w:r>
      <w:r w:rsidRPr="00373076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          4)</w:t>
      </w:r>
      <w:r w:rsidRPr="001F149C">
        <w:rPr>
          <w:rFonts w:ascii="Times New Roman" w:eastAsia="Times New Roman" w:hAnsi="Times New Roman" w:cs="Times New Roman"/>
          <w:bCs/>
          <w:color w:val="000000"/>
          <w:lang w:eastAsia="ru-RU"/>
        </w:rPr>
        <w:t>Пете</w:t>
      </w:r>
    </w:p>
    <w:p w:rsidR="001F149C" w:rsidRPr="001F149C" w:rsidRDefault="001F149C" w:rsidP="001F149C">
      <w:pPr>
        <w:jc w:val="left"/>
        <w:rPr>
          <w:rFonts w:ascii="Times New Roman" w:eastAsia="Times New Roman" w:hAnsi="Times New Roman" w:cs="Times New Roman"/>
          <w:lang w:eastAsia="ru-RU"/>
        </w:rPr>
      </w:pPr>
      <w:r w:rsidRPr="00AE1F1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А</w:t>
      </w:r>
      <w:proofErr w:type="gramStart"/>
      <w:r w:rsidRPr="00AE1F1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4</w:t>
      </w:r>
      <w:proofErr w:type="gramEnd"/>
      <w:r w:rsidRPr="00AE1F1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.</w:t>
      </w:r>
      <w:r w:rsidRPr="001F149C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Какой полосатый зверек живет в норе, которую сам выкапывает?</w:t>
      </w:r>
    </w:p>
    <w:p w:rsidR="001F149C" w:rsidRPr="001F149C" w:rsidRDefault="001F149C" w:rsidP="001F149C">
      <w:pPr>
        <w:jc w:val="left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373076">
        <w:rPr>
          <w:rFonts w:ascii="Times New Roman" w:eastAsia="Times New Roman" w:hAnsi="Times New Roman" w:cs="Times New Roman"/>
          <w:bCs/>
          <w:color w:val="000000"/>
          <w:lang w:eastAsia="ru-RU"/>
        </w:rPr>
        <w:t>1)</w:t>
      </w:r>
      <w:r w:rsidRPr="001F149C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</w:t>
      </w:r>
      <w:r w:rsidRPr="001F149C">
        <w:rPr>
          <w:rFonts w:ascii="Times New Roman" w:eastAsia="Times New Roman" w:hAnsi="Times New Roman" w:cs="Times New Roman"/>
          <w:bCs/>
          <w:iCs/>
          <w:color w:val="000000"/>
          <w:lang w:eastAsia="ru-RU"/>
        </w:rPr>
        <w:t>Барсук</w:t>
      </w:r>
      <w:r w:rsidRPr="00373076">
        <w:rPr>
          <w:rFonts w:ascii="Times New Roman" w:eastAsia="Times New Roman" w:hAnsi="Times New Roman" w:cs="Times New Roman"/>
          <w:bCs/>
          <w:color w:val="000000"/>
          <w:lang w:eastAsia="ru-RU"/>
        </w:rPr>
        <w:tab/>
        <w:t>3)</w:t>
      </w:r>
      <w:r w:rsidRPr="001F149C">
        <w:rPr>
          <w:rFonts w:ascii="Times New Roman" w:eastAsia="Times New Roman" w:hAnsi="Times New Roman" w:cs="Times New Roman"/>
          <w:bCs/>
          <w:color w:val="000000"/>
          <w:lang w:eastAsia="ru-RU"/>
        </w:rPr>
        <w:t>Рысь</w:t>
      </w:r>
    </w:p>
    <w:p w:rsidR="001F149C" w:rsidRPr="001F149C" w:rsidRDefault="001F149C" w:rsidP="001F149C">
      <w:pPr>
        <w:jc w:val="left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373076">
        <w:rPr>
          <w:rFonts w:ascii="Times New Roman" w:eastAsia="Times New Roman" w:hAnsi="Times New Roman" w:cs="Times New Roman"/>
          <w:bCs/>
          <w:color w:val="000000"/>
          <w:lang w:eastAsia="ru-RU"/>
        </w:rPr>
        <w:t>2) Выдра</w:t>
      </w:r>
      <w:r w:rsidRPr="00373076">
        <w:rPr>
          <w:rFonts w:ascii="Times New Roman" w:eastAsia="Times New Roman" w:hAnsi="Times New Roman" w:cs="Times New Roman"/>
          <w:bCs/>
          <w:color w:val="000000"/>
          <w:lang w:eastAsia="ru-RU"/>
        </w:rPr>
        <w:tab/>
        <w:t>4)</w:t>
      </w:r>
      <w:r w:rsidRPr="001F149C">
        <w:rPr>
          <w:rFonts w:ascii="Times New Roman" w:eastAsia="Times New Roman" w:hAnsi="Times New Roman" w:cs="Times New Roman"/>
          <w:bCs/>
          <w:color w:val="000000"/>
          <w:lang w:eastAsia="ru-RU"/>
        </w:rPr>
        <w:t>Лисица</w:t>
      </w:r>
    </w:p>
    <w:p w:rsidR="001F149C" w:rsidRPr="001F149C" w:rsidRDefault="001F149C" w:rsidP="001F149C">
      <w:pPr>
        <w:jc w:val="left"/>
        <w:rPr>
          <w:rFonts w:ascii="Times New Roman" w:eastAsia="Times New Roman" w:hAnsi="Times New Roman" w:cs="Times New Roman"/>
          <w:lang w:eastAsia="ru-RU"/>
        </w:rPr>
      </w:pPr>
      <w:r w:rsidRPr="00AE1F1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А5</w:t>
      </w:r>
      <w:r w:rsidRPr="001F149C">
        <w:rPr>
          <w:rFonts w:ascii="Times New Roman" w:eastAsia="Times New Roman" w:hAnsi="Times New Roman" w:cs="Times New Roman"/>
          <w:bCs/>
          <w:color w:val="000000"/>
          <w:lang w:eastAsia="ru-RU"/>
        </w:rPr>
        <w:t>. Кто написал произведение «Карасик»?</w:t>
      </w:r>
    </w:p>
    <w:p w:rsidR="001F149C" w:rsidRPr="001F149C" w:rsidRDefault="001F149C" w:rsidP="001F149C">
      <w:pPr>
        <w:jc w:val="left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373076">
        <w:rPr>
          <w:rFonts w:ascii="Times New Roman" w:eastAsia="Times New Roman" w:hAnsi="Times New Roman" w:cs="Times New Roman"/>
          <w:bCs/>
          <w:color w:val="000000"/>
          <w:lang w:eastAsia="ru-RU"/>
        </w:rPr>
        <w:t>1)</w:t>
      </w:r>
      <w:r w:rsidRPr="001F149C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</w:t>
      </w:r>
      <w:r w:rsidRPr="001F149C">
        <w:rPr>
          <w:rFonts w:ascii="Times New Roman" w:eastAsia="Times New Roman" w:hAnsi="Times New Roman" w:cs="Times New Roman"/>
          <w:bCs/>
          <w:iCs/>
          <w:color w:val="000000"/>
          <w:lang w:eastAsia="ru-RU"/>
        </w:rPr>
        <w:t>Н. Носов</w:t>
      </w:r>
      <w:r w:rsidRPr="001F149C">
        <w:rPr>
          <w:rFonts w:ascii="Times New Roman" w:eastAsia="Times New Roman" w:hAnsi="Times New Roman" w:cs="Times New Roman"/>
          <w:bCs/>
          <w:color w:val="000000"/>
          <w:lang w:eastAsia="ru-RU"/>
        </w:rPr>
        <w:tab/>
      </w:r>
      <w:r w:rsidRPr="00373076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           3)</w:t>
      </w:r>
      <w:r w:rsidRPr="001F149C">
        <w:rPr>
          <w:rFonts w:ascii="Times New Roman" w:eastAsia="Times New Roman" w:hAnsi="Times New Roman" w:cs="Times New Roman"/>
          <w:bCs/>
          <w:color w:val="000000"/>
          <w:lang w:eastAsia="ru-RU"/>
        </w:rPr>
        <w:t>О. Полонский</w:t>
      </w:r>
    </w:p>
    <w:p w:rsidR="001F149C" w:rsidRPr="001F149C" w:rsidRDefault="001F149C" w:rsidP="001F149C">
      <w:pPr>
        <w:jc w:val="left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373076">
        <w:rPr>
          <w:rFonts w:ascii="Times New Roman" w:eastAsia="Times New Roman" w:hAnsi="Times New Roman" w:cs="Times New Roman"/>
          <w:bCs/>
          <w:color w:val="000000"/>
          <w:lang w:eastAsia="ru-RU"/>
        </w:rPr>
        <w:t>2) К. Паустовский</w:t>
      </w:r>
      <w:r w:rsidRPr="00373076">
        <w:rPr>
          <w:rFonts w:ascii="Times New Roman" w:eastAsia="Times New Roman" w:hAnsi="Times New Roman" w:cs="Times New Roman"/>
          <w:bCs/>
          <w:color w:val="000000"/>
          <w:lang w:eastAsia="ru-RU"/>
        </w:rPr>
        <w:tab/>
        <w:t>4)</w:t>
      </w:r>
      <w:r w:rsidRPr="001F149C">
        <w:rPr>
          <w:rFonts w:ascii="Times New Roman" w:eastAsia="Times New Roman" w:hAnsi="Times New Roman" w:cs="Times New Roman"/>
          <w:bCs/>
          <w:color w:val="000000"/>
          <w:lang w:eastAsia="ru-RU"/>
        </w:rPr>
        <w:t>В. Бианки</w:t>
      </w:r>
    </w:p>
    <w:p w:rsidR="001F149C" w:rsidRPr="001F149C" w:rsidRDefault="001F149C" w:rsidP="001F149C">
      <w:pPr>
        <w:jc w:val="left"/>
        <w:rPr>
          <w:rFonts w:ascii="Times New Roman" w:eastAsia="Times New Roman" w:hAnsi="Times New Roman" w:cs="Times New Roman"/>
          <w:lang w:eastAsia="ru-RU"/>
        </w:rPr>
      </w:pPr>
      <w:r w:rsidRPr="00AE1F1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В</w:t>
      </w:r>
      <w:proofErr w:type="gramStart"/>
      <w:r w:rsidRPr="00AE1F1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</w:t>
      </w:r>
      <w:proofErr w:type="gramEnd"/>
      <w:r w:rsidRPr="00AE1F1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.</w:t>
      </w:r>
      <w:r w:rsidRPr="001F149C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Какое произведение написал Б. Заходер?</w:t>
      </w:r>
    </w:p>
    <w:p w:rsidR="001F149C" w:rsidRPr="001F149C" w:rsidRDefault="001F149C" w:rsidP="001F149C">
      <w:pPr>
        <w:jc w:val="left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373076">
        <w:rPr>
          <w:rFonts w:ascii="Times New Roman" w:eastAsia="Times New Roman" w:hAnsi="Times New Roman" w:cs="Times New Roman"/>
          <w:bCs/>
          <w:color w:val="000000"/>
          <w:lang w:eastAsia="ru-RU"/>
        </w:rPr>
        <w:t>1)</w:t>
      </w:r>
      <w:r w:rsidRPr="001F149C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«Карасик»</w:t>
      </w:r>
      <w:r w:rsidRPr="001F149C">
        <w:rPr>
          <w:rFonts w:ascii="Times New Roman" w:eastAsia="Times New Roman" w:hAnsi="Times New Roman" w:cs="Times New Roman"/>
          <w:bCs/>
          <w:color w:val="000000"/>
          <w:lang w:eastAsia="ru-RU"/>
        </w:rPr>
        <w:tab/>
      </w:r>
      <w:r w:rsidRPr="00373076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          3)</w:t>
      </w:r>
      <w:r w:rsidRPr="001F149C">
        <w:rPr>
          <w:rFonts w:ascii="Times New Roman" w:eastAsia="Times New Roman" w:hAnsi="Times New Roman" w:cs="Times New Roman"/>
          <w:bCs/>
          <w:color w:val="000000"/>
          <w:lang w:eastAsia="ru-RU"/>
        </w:rPr>
        <w:t>«Воробьишко»</w:t>
      </w:r>
    </w:p>
    <w:p w:rsidR="001F149C" w:rsidRPr="001F149C" w:rsidRDefault="001F149C" w:rsidP="001F149C">
      <w:pPr>
        <w:jc w:val="left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373076">
        <w:rPr>
          <w:rFonts w:ascii="Times New Roman" w:eastAsia="Times New Roman" w:hAnsi="Times New Roman" w:cs="Times New Roman"/>
          <w:bCs/>
          <w:color w:val="000000"/>
          <w:lang w:eastAsia="ru-RU"/>
        </w:rPr>
        <w:t>2)</w:t>
      </w:r>
      <w:proofErr w:type="gramStart"/>
      <w:r w:rsidRPr="00373076">
        <w:rPr>
          <w:rFonts w:ascii="Times New Roman" w:eastAsia="Times New Roman" w:hAnsi="Times New Roman" w:cs="Times New Roman"/>
          <w:bCs/>
          <w:color w:val="000000"/>
          <w:lang w:eastAsia="ru-RU"/>
        </w:rPr>
        <w:t>(</w:t>
      </w:r>
      <w:r w:rsidRPr="001F149C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</w:t>
      </w:r>
      <w:proofErr w:type="gramEnd"/>
      <w:r w:rsidRPr="001F149C">
        <w:rPr>
          <w:rFonts w:ascii="Times New Roman" w:eastAsia="Times New Roman" w:hAnsi="Times New Roman" w:cs="Times New Roman"/>
          <w:bCs/>
          <w:iCs/>
          <w:color w:val="000000"/>
          <w:lang w:eastAsia="ru-RU"/>
        </w:rPr>
        <w:t>«Вредный кот»</w:t>
      </w:r>
      <w:r w:rsidRPr="00373076">
        <w:rPr>
          <w:rFonts w:ascii="Times New Roman" w:eastAsia="Times New Roman" w:hAnsi="Times New Roman" w:cs="Times New Roman"/>
          <w:bCs/>
          <w:color w:val="000000"/>
          <w:lang w:eastAsia="ru-RU"/>
        </w:rPr>
        <w:tab/>
        <w:t>4)</w:t>
      </w:r>
      <w:r w:rsidRPr="001F149C">
        <w:rPr>
          <w:rFonts w:ascii="Times New Roman" w:eastAsia="Times New Roman" w:hAnsi="Times New Roman" w:cs="Times New Roman"/>
          <w:bCs/>
          <w:color w:val="000000"/>
          <w:lang w:eastAsia="ru-RU"/>
        </w:rPr>
        <w:t>«Песни бегемотов»</w:t>
      </w:r>
    </w:p>
    <w:p w:rsidR="001F149C" w:rsidRPr="001F149C" w:rsidRDefault="001F149C" w:rsidP="001F149C">
      <w:pPr>
        <w:jc w:val="left"/>
        <w:rPr>
          <w:rFonts w:ascii="Times New Roman" w:eastAsia="Times New Roman" w:hAnsi="Times New Roman" w:cs="Times New Roman"/>
          <w:lang w:eastAsia="ru-RU"/>
        </w:rPr>
      </w:pPr>
      <w:r w:rsidRPr="00AE1F1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В</w:t>
      </w:r>
      <w:proofErr w:type="gramStart"/>
      <w:r w:rsidRPr="00AE1F1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2</w:t>
      </w:r>
      <w:proofErr w:type="gramEnd"/>
      <w:r w:rsidRPr="00AE1F1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.</w:t>
      </w:r>
      <w:r w:rsidRPr="001F149C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Кто был другом Серой Шейки?</w:t>
      </w:r>
    </w:p>
    <w:p w:rsidR="001F149C" w:rsidRPr="001F149C" w:rsidRDefault="001F149C" w:rsidP="001F149C">
      <w:pPr>
        <w:jc w:val="left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373076">
        <w:rPr>
          <w:rFonts w:ascii="Times New Roman" w:eastAsia="Times New Roman" w:hAnsi="Times New Roman" w:cs="Times New Roman"/>
          <w:bCs/>
          <w:color w:val="000000"/>
          <w:lang w:eastAsia="ru-RU"/>
        </w:rPr>
        <w:t>1)</w:t>
      </w:r>
      <w:r w:rsidRPr="001F149C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</w:t>
      </w:r>
      <w:r w:rsidRPr="001F149C">
        <w:rPr>
          <w:rFonts w:ascii="Times New Roman" w:eastAsia="Times New Roman" w:hAnsi="Times New Roman" w:cs="Times New Roman"/>
          <w:bCs/>
          <w:iCs/>
          <w:color w:val="000000"/>
          <w:lang w:eastAsia="ru-RU"/>
        </w:rPr>
        <w:t>Заяц</w:t>
      </w:r>
      <w:r w:rsidRPr="001F149C">
        <w:rPr>
          <w:rFonts w:ascii="Times New Roman" w:eastAsia="Times New Roman" w:hAnsi="Times New Roman" w:cs="Times New Roman"/>
          <w:bCs/>
          <w:color w:val="000000"/>
          <w:lang w:eastAsia="ru-RU"/>
        </w:rPr>
        <w:tab/>
      </w:r>
      <w:r w:rsidRPr="00373076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          3)</w:t>
      </w:r>
      <w:r w:rsidRPr="001F149C">
        <w:rPr>
          <w:rFonts w:ascii="Times New Roman" w:eastAsia="Times New Roman" w:hAnsi="Times New Roman" w:cs="Times New Roman"/>
          <w:bCs/>
          <w:color w:val="000000"/>
          <w:lang w:eastAsia="ru-RU"/>
        </w:rPr>
        <w:t>Уточка</w:t>
      </w:r>
    </w:p>
    <w:p w:rsidR="001F149C" w:rsidRPr="001F149C" w:rsidRDefault="001F149C" w:rsidP="001F149C">
      <w:pPr>
        <w:jc w:val="left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373076">
        <w:rPr>
          <w:rFonts w:ascii="Times New Roman" w:eastAsia="Times New Roman" w:hAnsi="Times New Roman" w:cs="Times New Roman"/>
          <w:bCs/>
          <w:color w:val="000000"/>
          <w:lang w:eastAsia="ru-RU"/>
        </w:rPr>
        <w:t>2)</w:t>
      </w:r>
      <w:r w:rsidRPr="001F149C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Лиса</w:t>
      </w:r>
      <w:r w:rsidRPr="001F149C">
        <w:rPr>
          <w:rFonts w:ascii="Times New Roman" w:eastAsia="Times New Roman" w:hAnsi="Times New Roman" w:cs="Times New Roman"/>
          <w:bCs/>
          <w:color w:val="000000"/>
          <w:lang w:eastAsia="ru-RU"/>
        </w:rPr>
        <w:tab/>
      </w:r>
      <w:r w:rsidRPr="00373076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         </w:t>
      </w:r>
      <w:r w:rsidR="00373076">
        <w:rPr>
          <w:rFonts w:ascii="Times New Roman" w:eastAsia="Times New Roman" w:hAnsi="Times New Roman" w:cs="Times New Roman"/>
          <w:bCs/>
          <w:color w:val="000000"/>
          <w:lang w:eastAsia="ru-RU"/>
        </w:rPr>
        <w:t>4)</w:t>
      </w:r>
      <w:r w:rsidRPr="001F149C">
        <w:rPr>
          <w:rFonts w:ascii="Times New Roman" w:eastAsia="Times New Roman" w:hAnsi="Times New Roman" w:cs="Times New Roman"/>
          <w:bCs/>
          <w:color w:val="000000"/>
          <w:lang w:eastAsia="ru-RU"/>
        </w:rPr>
        <w:t>Волк</w:t>
      </w:r>
    </w:p>
    <w:p w:rsidR="001F149C" w:rsidRPr="001F149C" w:rsidRDefault="001F149C" w:rsidP="001F149C">
      <w:pPr>
        <w:jc w:val="left"/>
        <w:rPr>
          <w:rFonts w:ascii="Times New Roman" w:eastAsia="Times New Roman" w:hAnsi="Times New Roman" w:cs="Times New Roman"/>
          <w:lang w:eastAsia="ru-RU"/>
        </w:rPr>
      </w:pPr>
      <w:r w:rsidRPr="00AE1F1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В</w:t>
      </w:r>
      <w:r w:rsidR="00AE1F1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3</w:t>
      </w:r>
      <w:r w:rsidRPr="001F149C">
        <w:rPr>
          <w:rFonts w:ascii="Times New Roman" w:eastAsia="Times New Roman" w:hAnsi="Times New Roman" w:cs="Times New Roman"/>
          <w:bCs/>
          <w:color w:val="000000"/>
          <w:lang w:eastAsia="ru-RU"/>
        </w:rPr>
        <w:t>. Кто учит нас: «Всегда нужно говорить правду»?</w:t>
      </w:r>
    </w:p>
    <w:p w:rsidR="001F149C" w:rsidRPr="001F149C" w:rsidRDefault="001F149C" w:rsidP="001F149C">
      <w:pPr>
        <w:jc w:val="left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373076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1) Д. </w:t>
      </w:r>
      <w:proofErr w:type="gramStart"/>
      <w:r w:rsidRPr="00373076">
        <w:rPr>
          <w:rFonts w:ascii="Times New Roman" w:eastAsia="Times New Roman" w:hAnsi="Times New Roman" w:cs="Times New Roman"/>
          <w:bCs/>
          <w:color w:val="000000"/>
          <w:lang w:eastAsia="ru-RU"/>
        </w:rPr>
        <w:t>Мамин-Сибиряк</w:t>
      </w:r>
      <w:proofErr w:type="gramEnd"/>
      <w:r w:rsidRPr="00373076">
        <w:rPr>
          <w:rFonts w:ascii="Times New Roman" w:eastAsia="Times New Roman" w:hAnsi="Times New Roman" w:cs="Times New Roman"/>
          <w:bCs/>
          <w:color w:val="000000"/>
          <w:lang w:eastAsia="ru-RU"/>
        </w:rPr>
        <w:tab/>
        <w:t>3)</w:t>
      </w:r>
      <w:r w:rsidRPr="001F149C">
        <w:rPr>
          <w:rFonts w:ascii="Times New Roman" w:eastAsia="Times New Roman" w:hAnsi="Times New Roman" w:cs="Times New Roman"/>
          <w:bCs/>
          <w:color w:val="000000"/>
          <w:lang w:eastAsia="ru-RU"/>
        </w:rPr>
        <w:t>М. Пришвин</w:t>
      </w:r>
    </w:p>
    <w:p w:rsidR="001F149C" w:rsidRPr="001F149C" w:rsidRDefault="001F149C" w:rsidP="001F149C">
      <w:pPr>
        <w:jc w:val="left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373076">
        <w:rPr>
          <w:rFonts w:ascii="Times New Roman" w:eastAsia="Times New Roman" w:hAnsi="Times New Roman" w:cs="Times New Roman"/>
          <w:bCs/>
          <w:color w:val="000000"/>
          <w:lang w:eastAsia="ru-RU"/>
        </w:rPr>
        <w:t>2)</w:t>
      </w:r>
      <w:r w:rsidRPr="001F149C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К. Паустовский</w:t>
      </w:r>
      <w:r w:rsidRPr="001F149C">
        <w:rPr>
          <w:rFonts w:ascii="Times New Roman" w:eastAsia="Times New Roman" w:hAnsi="Times New Roman" w:cs="Times New Roman"/>
          <w:bCs/>
          <w:color w:val="000000"/>
          <w:lang w:eastAsia="ru-RU"/>
        </w:rPr>
        <w:tab/>
        <w:t>4)</w:t>
      </w:r>
      <w:r w:rsidRPr="001F149C">
        <w:rPr>
          <w:rFonts w:ascii="Times New Roman" w:eastAsia="Times New Roman" w:hAnsi="Times New Roman" w:cs="Times New Roman"/>
          <w:bCs/>
          <w:iCs/>
          <w:color w:val="000000"/>
          <w:lang w:eastAsia="ru-RU"/>
        </w:rPr>
        <w:t>Н. Носов</w:t>
      </w:r>
    </w:p>
    <w:p w:rsidR="001F149C" w:rsidRPr="001F149C" w:rsidRDefault="001F149C" w:rsidP="001F149C">
      <w:pPr>
        <w:jc w:val="left"/>
        <w:rPr>
          <w:rFonts w:ascii="Times New Roman" w:eastAsia="Times New Roman" w:hAnsi="Times New Roman" w:cs="Times New Roman"/>
          <w:lang w:eastAsia="ru-RU"/>
        </w:rPr>
      </w:pPr>
      <w:r w:rsidRPr="00AE1F1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В</w:t>
      </w:r>
      <w:proofErr w:type="gramStart"/>
      <w:r w:rsidRPr="00AE1F1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4</w:t>
      </w:r>
      <w:proofErr w:type="gramEnd"/>
      <w:r w:rsidRPr="00AE1F1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.</w:t>
      </w:r>
      <w:r w:rsidRPr="001F149C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Узнайте произведение по отрывку.</w:t>
      </w:r>
    </w:p>
    <w:p w:rsidR="001F149C" w:rsidRPr="001F149C" w:rsidRDefault="001F149C" w:rsidP="001F149C">
      <w:pPr>
        <w:jc w:val="left"/>
        <w:rPr>
          <w:rFonts w:ascii="Times New Roman" w:eastAsia="Times New Roman" w:hAnsi="Times New Roman" w:cs="Times New Roman"/>
          <w:lang w:eastAsia="ru-RU"/>
        </w:rPr>
      </w:pPr>
      <w:r w:rsidRPr="001F149C">
        <w:rPr>
          <w:rFonts w:ascii="Times New Roman" w:eastAsia="Times New Roman" w:hAnsi="Times New Roman" w:cs="Times New Roman"/>
          <w:color w:val="000000"/>
          <w:lang w:eastAsia="ru-RU"/>
        </w:rPr>
        <w:t xml:space="preserve">Озеро около берегов было </w:t>
      </w:r>
      <w:r w:rsidRPr="00373076">
        <w:rPr>
          <w:rFonts w:ascii="Times New Roman" w:eastAsia="Times New Roman" w:hAnsi="Times New Roman" w:cs="Times New Roman"/>
          <w:color w:val="000000"/>
          <w:lang w:eastAsia="ru-RU"/>
        </w:rPr>
        <w:t xml:space="preserve">засыпано ворохами желтых листьев. </w:t>
      </w:r>
      <w:r w:rsidRPr="001F149C">
        <w:rPr>
          <w:rFonts w:ascii="Times New Roman" w:eastAsia="Times New Roman" w:hAnsi="Times New Roman" w:cs="Times New Roman"/>
          <w:color w:val="000000"/>
          <w:lang w:eastAsia="ru-RU"/>
        </w:rPr>
        <w:t xml:space="preserve"> Их было так много, что мы не могли ло</w:t>
      </w:r>
      <w:r w:rsidRPr="00373076">
        <w:rPr>
          <w:rFonts w:ascii="Times New Roman" w:eastAsia="Times New Roman" w:hAnsi="Times New Roman" w:cs="Times New Roman"/>
          <w:color w:val="000000"/>
          <w:lang w:eastAsia="ru-RU"/>
        </w:rPr>
        <w:t>вить рыбу. Лески ложились на ли</w:t>
      </w:r>
      <w:r w:rsidRPr="001F149C">
        <w:rPr>
          <w:rFonts w:ascii="Times New Roman" w:eastAsia="Times New Roman" w:hAnsi="Times New Roman" w:cs="Times New Roman"/>
          <w:color w:val="000000"/>
          <w:lang w:eastAsia="ru-RU"/>
        </w:rPr>
        <w:t>стья и не тонули.</w:t>
      </w:r>
    </w:p>
    <w:p w:rsidR="001F149C" w:rsidRPr="00373076" w:rsidRDefault="001F149C" w:rsidP="001F149C">
      <w:pPr>
        <w:jc w:val="left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373076">
        <w:rPr>
          <w:rFonts w:ascii="Times New Roman" w:eastAsia="Times New Roman" w:hAnsi="Times New Roman" w:cs="Times New Roman"/>
          <w:bCs/>
          <w:iCs/>
          <w:color w:val="000000"/>
          <w:lang w:eastAsia="ru-RU"/>
        </w:rPr>
        <w:t>1)«Барсучий нос»</w:t>
      </w:r>
    </w:p>
    <w:p w:rsidR="001F149C" w:rsidRPr="00373076" w:rsidRDefault="001F149C" w:rsidP="001F149C">
      <w:pPr>
        <w:jc w:val="left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373076">
        <w:rPr>
          <w:rFonts w:ascii="Times New Roman" w:eastAsia="Times New Roman" w:hAnsi="Times New Roman" w:cs="Times New Roman"/>
          <w:bCs/>
          <w:color w:val="000000"/>
          <w:lang w:eastAsia="ru-RU"/>
        </w:rPr>
        <w:t>2)«Карасик»</w:t>
      </w:r>
    </w:p>
    <w:p w:rsidR="001F149C" w:rsidRPr="001F149C" w:rsidRDefault="001F149C" w:rsidP="001F149C">
      <w:pPr>
        <w:jc w:val="left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373076">
        <w:rPr>
          <w:rFonts w:ascii="Times New Roman" w:eastAsia="Times New Roman" w:hAnsi="Times New Roman" w:cs="Times New Roman"/>
          <w:bCs/>
          <w:color w:val="000000"/>
          <w:lang w:eastAsia="ru-RU"/>
        </w:rPr>
        <w:t>3)</w:t>
      </w:r>
      <w:r w:rsidRPr="001F149C">
        <w:rPr>
          <w:rFonts w:ascii="Times New Roman" w:eastAsia="Times New Roman" w:hAnsi="Times New Roman" w:cs="Times New Roman"/>
          <w:bCs/>
          <w:color w:val="000000"/>
          <w:lang w:eastAsia="ru-RU"/>
        </w:rPr>
        <w:t>«Серая Шейка»</w:t>
      </w:r>
    </w:p>
    <w:p w:rsidR="001F149C" w:rsidRPr="001F149C" w:rsidRDefault="001F149C" w:rsidP="001F149C">
      <w:pPr>
        <w:jc w:val="left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373076">
        <w:rPr>
          <w:rFonts w:ascii="Times New Roman" w:eastAsia="Times New Roman" w:hAnsi="Times New Roman" w:cs="Times New Roman"/>
          <w:bCs/>
          <w:color w:val="000000"/>
          <w:lang w:eastAsia="ru-RU"/>
        </w:rPr>
        <w:t>4)</w:t>
      </w:r>
      <w:r w:rsidRPr="001F149C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«Приключения Муравьишки»</w:t>
      </w:r>
    </w:p>
    <w:p w:rsidR="001F149C" w:rsidRPr="001F149C" w:rsidRDefault="001F149C" w:rsidP="001F149C">
      <w:pPr>
        <w:jc w:val="left"/>
        <w:rPr>
          <w:rFonts w:ascii="Times New Roman" w:eastAsia="Times New Roman" w:hAnsi="Times New Roman" w:cs="Times New Roman"/>
          <w:lang w:eastAsia="ru-RU"/>
        </w:rPr>
      </w:pPr>
      <w:r w:rsidRPr="00AE1F1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С</w:t>
      </w:r>
      <w:proofErr w:type="gramStart"/>
      <w:r w:rsidRPr="00AE1F1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</w:t>
      </w:r>
      <w:proofErr w:type="gramEnd"/>
      <w:r w:rsidRPr="00AE1F1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.</w:t>
      </w:r>
      <w:r w:rsidRPr="001F149C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Как зовут Бианки?</w:t>
      </w:r>
    </w:p>
    <w:p w:rsidR="001F149C" w:rsidRPr="001F149C" w:rsidRDefault="001F149C" w:rsidP="001F149C">
      <w:pPr>
        <w:jc w:val="left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373076">
        <w:rPr>
          <w:rFonts w:ascii="Times New Roman" w:eastAsia="Times New Roman" w:hAnsi="Times New Roman" w:cs="Times New Roman"/>
          <w:bCs/>
          <w:color w:val="000000"/>
          <w:lang w:eastAsia="ru-RU"/>
        </w:rPr>
        <w:t>1)</w:t>
      </w:r>
      <w:r w:rsidRPr="001F149C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Михаил Михайлович</w:t>
      </w:r>
    </w:p>
    <w:p w:rsidR="001F149C" w:rsidRPr="001F149C" w:rsidRDefault="001F149C" w:rsidP="001F149C">
      <w:pPr>
        <w:jc w:val="left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373076">
        <w:rPr>
          <w:rFonts w:ascii="Times New Roman" w:eastAsia="Times New Roman" w:hAnsi="Times New Roman" w:cs="Times New Roman"/>
          <w:bCs/>
          <w:color w:val="000000"/>
          <w:lang w:eastAsia="ru-RU"/>
        </w:rPr>
        <w:t>2)</w:t>
      </w:r>
      <w:r w:rsidRPr="001F149C">
        <w:rPr>
          <w:rFonts w:ascii="Times New Roman" w:eastAsia="Times New Roman" w:hAnsi="Times New Roman" w:cs="Times New Roman"/>
          <w:bCs/>
          <w:iCs/>
          <w:color w:val="000000"/>
          <w:lang w:eastAsia="ru-RU"/>
        </w:rPr>
        <w:t>Виталий Валентинович</w:t>
      </w:r>
    </w:p>
    <w:p w:rsidR="001F149C" w:rsidRPr="001F149C" w:rsidRDefault="001F149C" w:rsidP="001F149C">
      <w:pPr>
        <w:jc w:val="left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373076">
        <w:rPr>
          <w:rFonts w:ascii="Times New Roman" w:eastAsia="Times New Roman" w:hAnsi="Times New Roman" w:cs="Times New Roman"/>
          <w:bCs/>
          <w:color w:val="000000"/>
          <w:lang w:eastAsia="ru-RU"/>
        </w:rPr>
        <w:t>3)</w:t>
      </w:r>
      <w:r w:rsidRPr="001F149C">
        <w:rPr>
          <w:rFonts w:ascii="Times New Roman" w:eastAsia="Times New Roman" w:hAnsi="Times New Roman" w:cs="Times New Roman"/>
          <w:bCs/>
          <w:color w:val="000000"/>
          <w:lang w:eastAsia="ru-RU"/>
        </w:rPr>
        <w:t>Константин Дмитриевич</w:t>
      </w:r>
    </w:p>
    <w:p w:rsidR="001F149C" w:rsidRPr="001F149C" w:rsidRDefault="001F149C" w:rsidP="001F149C">
      <w:pPr>
        <w:jc w:val="left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373076">
        <w:rPr>
          <w:rFonts w:ascii="Times New Roman" w:eastAsia="Times New Roman" w:hAnsi="Times New Roman" w:cs="Times New Roman"/>
          <w:bCs/>
          <w:color w:val="000000"/>
          <w:lang w:eastAsia="ru-RU"/>
        </w:rPr>
        <w:t>4)</w:t>
      </w:r>
      <w:r w:rsidRPr="001F149C">
        <w:rPr>
          <w:rFonts w:ascii="Times New Roman" w:eastAsia="Times New Roman" w:hAnsi="Times New Roman" w:cs="Times New Roman"/>
          <w:bCs/>
          <w:color w:val="000000"/>
          <w:lang w:eastAsia="ru-RU"/>
        </w:rPr>
        <w:t>Дмитрий Наркисович</w:t>
      </w:r>
    </w:p>
    <w:p w:rsidR="001F149C" w:rsidRPr="001F149C" w:rsidRDefault="001F149C" w:rsidP="001F149C">
      <w:pPr>
        <w:jc w:val="left"/>
        <w:rPr>
          <w:rFonts w:ascii="Times New Roman" w:eastAsia="Times New Roman" w:hAnsi="Times New Roman" w:cs="Times New Roman"/>
          <w:lang w:eastAsia="ru-RU"/>
        </w:rPr>
      </w:pPr>
      <w:r w:rsidRPr="00AE1F1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С</w:t>
      </w:r>
      <w:proofErr w:type="gramStart"/>
      <w:r w:rsidRPr="00AE1F1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2</w:t>
      </w:r>
      <w:proofErr w:type="gramEnd"/>
      <w:r w:rsidRPr="00AE1F1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.</w:t>
      </w:r>
      <w:r w:rsidRPr="001F149C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В каком году был основан журнал «Мурзилка»?</w:t>
      </w:r>
    </w:p>
    <w:p w:rsidR="001F149C" w:rsidRPr="001F149C" w:rsidRDefault="001F149C" w:rsidP="001F149C">
      <w:pPr>
        <w:jc w:val="left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373076">
        <w:rPr>
          <w:rFonts w:ascii="Times New Roman" w:eastAsia="Times New Roman" w:hAnsi="Times New Roman" w:cs="Times New Roman"/>
          <w:bCs/>
          <w:color w:val="000000"/>
          <w:lang w:eastAsia="ru-RU"/>
        </w:rPr>
        <w:t>1) В 1920 г.</w:t>
      </w:r>
      <w:r w:rsidRPr="00373076">
        <w:rPr>
          <w:rFonts w:ascii="Times New Roman" w:eastAsia="Times New Roman" w:hAnsi="Times New Roman" w:cs="Times New Roman"/>
          <w:bCs/>
          <w:color w:val="000000"/>
          <w:lang w:eastAsia="ru-RU"/>
        </w:rPr>
        <w:tab/>
        <w:t>3)</w:t>
      </w:r>
      <w:r w:rsidRPr="001F149C">
        <w:rPr>
          <w:rFonts w:ascii="Times New Roman" w:eastAsia="Times New Roman" w:hAnsi="Times New Roman" w:cs="Times New Roman"/>
          <w:bCs/>
          <w:color w:val="000000"/>
          <w:lang w:eastAsia="ru-RU"/>
        </w:rPr>
        <w:t>В 1956 г.</w:t>
      </w:r>
    </w:p>
    <w:p w:rsidR="001F149C" w:rsidRPr="001F149C" w:rsidRDefault="001F149C" w:rsidP="001F149C">
      <w:pPr>
        <w:jc w:val="left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373076">
        <w:rPr>
          <w:rFonts w:ascii="Times New Roman" w:eastAsia="Times New Roman" w:hAnsi="Times New Roman" w:cs="Times New Roman"/>
          <w:bCs/>
          <w:color w:val="000000"/>
          <w:lang w:eastAsia="ru-RU"/>
        </w:rPr>
        <w:t>2)</w:t>
      </w:r>
      <w:r w:rsidRPr="001F149C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</w:t>
      </w:r>
      <w:r w:rsidRPr="001F149C">
        <w:rPr>
          <w:rFonts w:ascii="Times New Roman" w:eastAsia="Times New Roman" w:hAnsi="Times New Roman" w:cs="Times New Roman"/>
          <w:bCs/>
          <w:iCs/>
          <w:color w:val="000000"/>
          <w:lang w:eastAsia="ru-RU"/>
        </w:rPr>
        <w:t>В 1924</w:t>
      </w:r>
      <w:r w:rsidRPr="00373076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г.</w:t>
      </w:r>
      <w:r w:rsidRPr="00373076">
        <w:rPr>
          <w:rFonts w:ascii="Times New Roman" w:eastAsia="Times New Roman" w:hAnsi="Times New Roman" w:cs="Times New Roman"/>
          <w:bCs/>
          <w:color w:val="000000"/>
          <w:lang w:eastAsia="ru-RU"/>
        </w:rPr>
        <w:tab/>
        <w:t>4)</w:t>
      </w:r>
      <w:r w:rsidRPr="001F149C">
        <w:rPr>
          <w:rFonts w:ascii="Times New Roman" w:eastAsia="Times New Roman" w:hAnsi="Times New Roman" w:cs="Times New Roman"/>
          <w:bCs/>
          <w:color w:val="000000"/>
          <w:lang w:eastAsia="ru-RU"/>
        </w:rPr>
        <w:t>В 1980 г.</w:t>
      </w:r>
    </w:p>
    <w:p w:rsidR="001F149C" w:rsidRPr="001F149C" w:rsidRDefault="001F149C" w:rsidP="001F149C">
      <w:pPr>
        <w:jc w:val="left"/>
        <w:rPr>
          <w:rFonts w:ascii="Times New Roman" w:eastAsia="Times New Roman" w:hAnsi="Times New Roman" w:cs="Times New Roman"/>
          <w:lang w:eastAsia="ru-RU"/>
        </w:rPr>
      </w:pPr>
      <w:r w:rsidRPr="00AE1F1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СЗ.</w:t>
      </w:r>
      <w:r w:rsidRPr="001F149C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О каком писателе говорится в этом отрывке?</w:t>
      </w:r>
    </w:p>
    <w:p w:rsidR="001F149C" w:rsidRPr="001F149C" w:rsidRDefault="001F149C" w:rsidP="001F149C">
      <w:pPr>
        <w:jc w:val="left"/>
        <w:rPr>
          <w:rFonts w:ascii="Times New Roman" w:eastAsia="Times New Roman" w:hAnsi="Times New Roman" w:cs="Times New Roman"/>
          <w:lang w:eastAsia="ru-RU"/>
        </w:rPr>
      </w:pPr>
      <w:r w:rsidRPr="001F149C">
        <w:rPr>
          <w:rFonts w:ascii="Times New Roman" w:eastAsia="Times New Roman" w:hAnsi="Times New Roman" w:cs="Times New Roman"/>
          <w:color w:val="000000"/>
          <w:lang w:eastAsia="ru-RU"/>
        </w:rPr>
        <w:t>Человек — творение природы. Любовь к природе — естественное чувство нормального человека. Но бывают люди с какой-то особенной любовью: в их присутствии лучше растут самые капризные растения, их не боятся самые пугливые животные. Кажется, сама природа только и ждет момента, чтобы раскрыть им свои тайны. Таким человеком и был пот писатель и ученый...</w:t>
      </w:r>
    </w:p>
    <w:p w:rsidR="001F149C" w:rsidRPr="001F149C" w:rsidRDefault="001F149C" w:rsidP="001F149C">
      <w:pPr>
        <w:jc w:val="left"/>
        <w:rPr>
          <w:rFonts w:ascii="Times New Roman" w:eastAsia="Times New Roman" w:hAnsi="Times New Roman" w:cs="Times New Roman"/>
          <w:bCs/>
          <w:iCs/>
          <w:color w:val="000000"/>
          <w:lang w:eastAsia="ru-RU"/>
        </w:rPr>
      </w:pPr>
      <w:r w:rsidRPr="00373076">
        <w:rPr>
          <w:rFonts w:ascii="Times New Roman" w:eastAsia="Times New Roman" w:hAnsi="Times New Roman" w:cs="Times New Roman"/>
          <w:bCs/>
          <w:iCs/>
          <w:color w:val="000000"/>
          <w:lang w:eastAsia="ru-RU"/>
        </w:rPr>
        <w:t>1)</w:t>
      </w:r>
      <w:r w:rsidRPr="001F149C">
        <w:rPr>
          <w:rFonts w:ascii="Times New Roman" w:eastAsia="Times New Roman" w:hAnsi="Times New Roman" w:cs="Times New Roman"/>
          <w:bCs/>
          <w:iCs/>
          <w:color w:val="000000"/>
          <w:lang w:eastAsia="ru-RU"/>
        </w:rPr>
        <w:t xml:space="preserve"> О В. Бианки</w:t>
      </w:r>
    </w:p>
    <w:p w:rsidR="001F149C" w:rsidRPr="001F149C" w:rsidRDefault="001F149C" w:rsidP="001F149C">
      <w:pPr>
        <w:jc w:val="left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373076">
        <w:rPr>
          <w:rFonts w:ascii="Times New Roman" w:eastAsia="Times New Roman" w:hAnsi="Times New Roman" w:cs="Times New Roman"/>
          <w:bCs/>
          <w:color w:val="000000"/>
          <w:lang w:eastAsia="ru-RU"/>
        </w:rPr>
        <w:t>2)</w:t>
      </w:r>
      <w:r w:rsidRPr="001F149C">
        <w:rPr>
          <w:rFonts w:ascii="Times New Roman" w:eastAsia="Times New Roman" w:hAnsi="Times New Roman" w:cs="Times New Roman"/>
          <w:bCs/>
          <w:color w:val="000000"/>
          <w:lang w:eastAsia="ru-RU"/>
        </w:rPr>
        <w:t>О В. Белове</w:t>
      </w:r>
    </w:p>
    <w:p w:rsidR="001F149C" w:rsidRPr="001F149C" w:rsidRDefault="001F149C" w:rsidP="001F149C">
      <w:pPr>
        <w:jc w:val="left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373076">
        <w:rPr>
          <w:rFonts w:ascii="Times New Roman" w:eastAsia="Times New Roman" w:hAnsi="Times New Roman" w:cs="Times New Roman"/>
          <w:bCs/>
          <w:color w:val="000000"/>
          <w:lang w:eastAsia="ru-RU"/>
        </w:rPr>
        <w:t>3)</w:t>
      </w:r>
      <w:r w:rsidRPr="001F149C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О М. Пришвине</w:t>
      </w:r>
    </w:p>
    <w:p w:rsidR="00373076" w:rsidRPr="00373076" w:rsidRDefault="001F149C" w:rsidP="001F149C">
      <w:pPr>
        <w:jc w:val="left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373076">
        <w:rPr>
          <w:rFonts w:ascii="Times New Roman" w:eastAsia="Times New Roman" w:hAnsi="Times New Roman" w:cs="Times New Roman"/>
          <w:bCs/>
          <w:color w:val="000000"/>
          <w:lang w:eastAsia="ru-RU"/>
        </w:rPr>
        <w:lastRenderedPageBreak/>
        <w:t>4)</w:t>
      </w:r>
      <w:r w:rsidRPr="001F149C">
        <w:rPr>
          <w:rFonts w:ascii="Times New Roman" w:eastAsia="Times New Roman" w:hAnsi="Times New Roman" w:cs="Times New Roman"/>
          <w:bCs/>
          <w:color w:val="000000"/>
          <w:lang w:eastAsia="ru-RU"/>
        </w:rPr>
        <w:t>О И. Соколове-Микитове</w:t>
      </w:r>
    </w:p>
    <w:p w:rsidR="00373076" w:rsidRDefault="00373076" w:rsidP="001F149C">
      <w:pPr>
        <w:jc w:val="left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</w:p>
    <w:p w:rsidR="00373076" w:rsidRDefault="00373076" w:rsidP="001F149C">
      <w:pPr>
        <w:jc w:val="left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</w:p>
    <w:p w:rsidR="00411208" w:rsidRPr="00F533C1" w:rsidRDefault="00411208" w:rsidP="00411208">
      <w:pPr>
        <w:tabs>
          <w:tab w:val="left" w:pos="360"/>
          <w:tab w:val="left" w:pos="720"/>
          <w:tab w:val="left" w:pos="1440"/>
        </w:tabs>
        <w:ind w:left="1020" w:hanging="10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533C1">
        <w:rPr>
          <w:rFonts w:ascii="Times New Roman" w:hAnsi="Times New Roman" w:cs="Times New Roman"/>
          <w:b/>
          <w:sz w:val="24"/>
          <w:szCs w:val="24"/>
        </w:rPr>
        <w:t xml:space="preserve">Ключ к контрольно-измерительным материалам </w:t>
      </w:r>
    </w:p>
    <w:p w:rsidR="00411208" w:rsidRPr="00F533C1" w:rsidRDefault="00411208" w:rsidP="00411208">
      <w:pPr>
        <w:tabs>
          <w:tab w:val="left" w:pos="360"/>
          <w:tab w:val="left" w:pos="720"/>
          <w:tab w:val="left" w:pos="1440"/>
        </w:tabs>
        <w:ind w:left="1020" w:hanging="1020"/>
        <w:rPr>
          <w:rFonts w:ascii="Times New Roman" w:hAnsi="Times New Roman" w:cs="Times New Roman"/>
          <w:b/>
          <w:sz w:val="24"/>
          <w:szCs w:val="24"/>
        </w:rPr>
      </w:pPr>
      <w:r w:rsidRPr="00F533C1">
        <w:rPr>
          <w:rFonts w:ascii="Times New Roman" w:hAnsi="Times New Roman" w:cs="Times New Roman"/>
          <w:b/>
          <w:sz w:val="24"/>
          <w:szCs w:val="24"/>
        </w:rPr>
        <w:t xml:space="preserve">Ответы к заданиям </w:t>
      </w:r>
      <w:r w:rsidRPr="00F533C1">
        <w:rPr>
          <w:rFonts w:ascii="Times New Roman" w:hAnsi="Times New Roman" w:cs="Times New Roman"/>
          <w:b/>
          <w:i/>
          <w:sz w:val="24"/>
          <w:szCs w:val="24"/>
        </w:rPr>
        <w:t>части</w:t>
      </w:r>
      <w:proofErr w:type="gramStart"/>
      <w:r w:rsidRPr="00F533C1">
        <w:rPr>
          <w:rFonts w:ascii="Times New Roman" w:hAnsi="Times New Roman" w:cs="Times New Roman"/>
          <w:b/>
          <w:i/>
          <w:sz w:val="24"/>
          <w:szCs w:val="24"/>
        </w:rPr>
        <w:t xml:space="preserve"> А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70"/>
        <w:gridCol w:w="870"/>
        <w:gridCol w:w="870"/>
        <w:gridCol w:w="870"/>
        <w:gridCol w:w="870"/>
      </w:tblGrid>
      <w:tr w:rsidR="00411208" w:rsidRPr="00F533C1" w:rsidTr="009C1B10">
        <w:tc>
          <w:tcPr>
            <w:tcW w:w="870" w:type="dxa"/>
          </w:tcPr>
          <w:p w:rsidR="00411208" w:rsidRPr="00F533C1" w:rsidRDefault="00411208" w:rsidP="009C1B10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33C1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proofErr w:type="gramStart"/>
            <w:r w:rsidRPr="00F533C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proofErr w:type="gramEnd"/>
          </w:p>
        </w:tc>
        <w:tc>
          <w:tcPr>
            <w:tcW w:w="870" w:type="dxa"/>
          </w:tcPr>
          <w:p w:rsidR="00411208" w:rsidRPr="00F533C1" w:rsidRDefault="00411208" w:rsidP="009C1B10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33C1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proofErr w:type="gramStart"/>
            <w:r w:rsidRPr="00F533C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proofErr w:type="gramEnd"/>
          </w:p>
        </w:tc>
        <w:tc>
          <w:tcPr>
            <w:tcW w:w="870" w:type="dxa"/>
          </w:tcPr>
          <w:p w:rsidR="00411208" w:rsidRPr="00F533C1" w:rsidRDefault="00411208" w:rsidP="009C1B10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33C1">
              <w:rPr>
                <w:rFonts w:ascii="Times New Roman" w:hAnsi="Times New Roman" w:cs="Times New Roman"/>
                <w:b/>
                <w:sz w:val="24"/>
                <w:szCs w:val="24"/>
              </w:rPr>
              <w:t>А3</w:t>
            </w:r>
          </w:p>
        </w:tc>
        <w:tc>
          <w:tcPr>
            <w:tcW w:w="870" w:type="dxa"/>
          </w:tcPr>
          <w:p w:rsidR="00411208" w:rsidRPr="00F533C1" w:rsidRDefault="00411208" w:rsidP="009C1B10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33C1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proofErr w:type="gramStart"/>
            <w:r w:rsidRPr="00F533C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proofErr w:type="gramEnd"/>
          </w:p>
        </w:tc>
        <w:tc>
          <w:tcPr>
            <w:tcW w:w="870" w:type="dxa"/>
          </w:tcPr>
          <w:p w:rsidR="00411208" w:rsidRPr="00F533C1" w:rsidRDefault="00411208" w:rsidP="009C1B10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33C1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411208" w:rsidRPr="00F533C1" w:rsidTr="009C1B10">
        <w:tc>
          <w:tcPr>
            <w:tcW w:w="870" w:type="dxa"/>
          </w:tcPr>
          <w:p w:rsidR="00411208" w:rsidRPr="00F533C1" w:rsidRDefault="00411208" w:rsidP="009C1B10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70" w:type="dxa"/>
          </w:tcPr>
          <w:p w:rsidR="00411208" w:rsidRPr="00F533C1" w:rsidRDefault="00411208" w:rsidP="009C1B10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0" w:type="dxa"/>
          </w:tcPr>
          <w:p w:rsidR="00411208" w:rsidRPr="00F533C1" w:rsidRDefault="00411208" w:rsidP="009C1B10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0" w:type="dxa"/>
          </w:tcPr>
          <w:p w:rsidR="00411208" w:rsidRPr="00F533C1" w:rsidRDefault="00411208" w:rsidP="009C1B10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0" w:type="dxa"/>
          </w:tcPr>
          <w:p w:rsidR="00411208" w:rsidRDefault="00411208" w:rsidP="009C1B10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411208" w:rsidRPr="00F533C1" w:rsidRDefault="00411208" w:rsidP="00411208">
      <w:pPr>
        <w:tabs>
          <w:tab w:val="left" w:pos="360"/>
          <w:tab w:val="left" w:pos="720"/>
          <w:tab w:val="left" w:pos="1440"/>
        </w:tabs>
        <w:rPr>
          <w:rFonts w:ascii="Times New Roman" w:hAnsi="Times New Roman" w:cs="Times New Roman"/>
          <w:b/>
          <w:sz w:val="24"/>
          <w:szCs w:val="24"/>
        </w:rPr>
      </w:pPr>
      <w:r w:rsidRPr="00F533C1">
        <w:rPr>
          <w:rFonts w:ascii="Times New Roman" w:hAnsi="Times New Roman" w:cs="Times New Roman"/>
          <w:b/>
          <w:sz w:val="24"/>
          <w:szCs w:val="24"/>
        </w:rPr>
        <w:t xml:space="preserve">Ответы к заданиям </w:t>
      </w:r>
      <w:r w:rsidRPr="00F533C1">
        <w:rPr>
          <w:rFonts w:ascii="Times New Roman" w:hAnsi="Times New Roman" w:cs="Times New Roman"/>
          <w:b/>
          <w:i/>
          <w:sz w:val="24"/>
          <w:szCs w:val="24"/>
        </w:rPr>
        <w:t>части</w:t>
      </w:r>
      <w:proofErr w:type="gramStart"/>
      <w:r w:rsidRPr="00F533C1">
        <w:rPr>
          <w:rFonts w:ascii="Times New Roman" w:hAnsi="Times New Roman" w:cs="Times New Roman"/>
          <w:b/>
          <w:i/>
          <w:sz w:val="24"/>
          <w:szCs w:val="24"/>
        </w:rPr>
        <w:t xml:space="preserve"> В</w:t>
      </w:r>
      <w:proofErr w:type="gramEnd"/>
      <w:r w:rsidRPr="00F533C1">
        <w:rPr>
          <w:rFonts w:ascii="Times New Roman" w:hAnsi="Times New Roman" w:cs="Times New Roman"/>
          <w:sz w:val="24"/>
          <w:szCs w:val="24"/>
        </w:rPr>
        <w:tab/>
      </w:r>
      <w:r w:rsidRPr="00F533C1">
        <w:rPr>
          <w:rFonts w:ascii="Times New Roman" w:hAnsi="Times New Roman" w:cs="Times New Roman"/>
          <w:sz w:val="24"/>
          <w:szCs w:val="24"/>
        </w:rPr>
        <w:tab/>
      </w:r>
      <w:r w:rsidRPr="00F533C1">
        <w:rPr>
          <w:rFonts w:ascii="Times New Roman" w:hAnsi="Times New Roman" w:cs="Times New Roman"/>
          <w:sz w:val="24"/>
          <w:szCs w:val="24"/>
        </w:rPr>
        <w:tab/>
      </w:r>
    </w:p>
    <w:tbl>
      <w:tblPr>
        <w:tblW w:w="43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9"/>
        <w:gridCol w:w="1134"/>
        <w:gridCol w:w="1134"/>
        <w:gridCol w:w="1134"/>
      </w:tblGrid>
      <w:tr w:rsidR="00411208" w:rsidRPr="00F533C1" w:rsidTr="009C1B10">
        <w:tc>
          <w:tcPr>
            <w:tcW w:w="959" w:type="dxa"/>
          </w:tcPr>
          <w:p w:rsidR="00411208" w:rsidRPr="00F533C1" w:rsidRDefault="00411208" w:rsidP="009C1B10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33C1">
              <w:rPr>
                <w:rFonts w:ascii="Times New Roman" w:hAnsi="Times New Roman" w:cs="Times New Roman"/>
                <w:b/>
                <w:sz w:val="24"/>
                <w:szCs w:val="24"/>
              </w:rPr>
              <w:t>В 1</w:t>
            </w:r>
          </w:p>
        </w:tc>
        <w:tc>
          <w:tcPr>
            <w:tcW w:w="1134" w:type="dxa"/>
          </w:tcPr>
          <w:p w:rsidR="00411208" w:rsidRPr="00F533C1" w:rsidRDefault="00411208" w:rsidP="009C1B10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33C1">
              <w:rPr>
                <w:rFonts w:ascii="Times New Roman" w:hAnsi="Times New Roman" w:cs="Times New Roman"/>
                <w:b/>
                <w:sz w:val="24"/>
                <w:szCs w:val="24"/>
              </w:rPr>
              <w:t>В 2</w:t>
            </w:r>
          </w:p>
        </w:tc>
        <w:tc>
          <w:tcPr>
            <w:tcW w:w="1134" w:type="dxa"/>
          </w:tcPr>
          <w:p w:rsidR="00411208" w:rsidRPr="00F533C1" w:rsidRDefault="00411208" w:rsidP="009C1B10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33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411208" w:rsidRPr="00F533C1" w:rsidRDefault="00411208" w:rsidP="009C1B10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33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411208" w:rsidRPr="00F533C1" w:rsidTr="009C1B10">
        <w:tc>
          <w:tcPr>
            <w:tcW w:w="959" w:type="dxa"/>
          </w:tcPr>
          <w:p w:rsidR="00411208" w:rsidRPr="00F533C1" w:rsidRDefault="00411208" w:rsidP="009C1B10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411208" w:rsidRPr="00F533C1" w:rsidRDefault="00411208" w:rsidP="009C1B10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11208" w:rsidRDefault="00411208" w:rsidP="009C1B10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411208" w:rsidRDefault="00411208" w:rsidP="009C1B10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411208" w:rsidRPr="00F533C1" w:rsidRDefault="00411208" w:rsidP="00411208">
      <w:pPr>
        <w:tabs>
          <w:tab w:val="left" w:pos="360"/>
          <w:tab w:val="left" w:pos="720"/>
          <w:tab w:val="left" w:pos="1440"/>
        </w:tabs>
        <w:rPr>
          <w:rFonts w:ascii="Times New Roman" w:hAnsi="Times New Roman" w:cs="Times New Roman"/>
          <w:b/>
          <w:sz w:val="24"/>
          <w:szCs w:val="24"/>
        </w:rPr>
      </w:pPr>
      <w:r w:rsidRPr="00F533C1">
        <w:rPr>
          <w:rFonts w:ascii="Times New Roman" w:hAnsi="Times New Roman" w:cs="Times New Roman"/>
          <w:b/>
          <w:sz w:val="24"/>
          <w:szCs w:val="24"/>
        </w:rPr>
        <w:t xml:space="preserve">Ответы к заданиям </w:t>
      </w:r>
      <w:r w:rsidRPr="00F533C1">
        <w:rPr>
          <w:rFonts w:ascii="Times New Roman" w:hAnsi="Times New Roman" w:cs="Times New Roman"/>
          <w:b/>
          <w:i/>
          <w:sz w:val="24"/>
          <w:szCs w:val="24"/>
        </w:rPr>
        <w:t>части</w:t>
      </w:r>
      <w:proofErr w:type="gramStart"/>
      <w:r w:rsidRPr="00F533C1">
        <w:rPr>
          <w:rFonts w:ascii="Times New Roman" w:hAnsi="Times New Roman" w:cs="Times New Roman"/>
          <w:b/>
          <w:i/>
          <w:sz w:val="24"/>
          <w:szCs w:val="24"/>
        </w:rPr>
        <w:t xml:space="preserve"> С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9"/>
        <w:gridCol w:w="1134"/>
        <w:gridCol w:w="1134"/>
      </w:tblGrid>
      <w:tr w:rsidR="00411208" w:rsidRPr="00F533C1" w:rsidTr="009C1B10">
        <w:tc>
          <w:tcPr>
            <w:tcW w:w="959" w:type="dxa"/>
          </w:tcPr>
          <w:p w:rsidR="00411208" w:rsidRPr="00F533C1" w:rsidRDefault="00411208" w:rsidP="009C1B10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3C1">
              <w:rPr>
                <w:rFonts w:ascii="Times New Roman" w:hAnsi="Times New Roman" w:cs="Times New Roman"/>
                <w:b/>
                <w:sz w:val="24"/>
                <w:szCs w:val="24"/>
              </w:rPr>
              <w:t>С 1</w:t>
            </w:r>
          </w:p>
        </w:tc>
        <w:tc>
          <w:tcPr>
            <w:tcW w:w="1134" w:type="dxa"/>
          </w:tcPr>
          <w:p w:rsidR="00411208" w:rsidRPr="00F533C1" w:rsidRDefault="00411208" w:rsidP="009C1B10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33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411208" w:rsidRPr="00F533C1" w:rsidRDefault="00411208" w:rsidP="009C1B10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33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411208" w:rsidRPr="00F533C1" w:rsidTr="009C1B10">
        <w:tc>
          <w:tcPr>
            <w:tcW w:w="959" w:type="dxa"/>
          </w:tcPr>
          <w:p w:rsidR="00411208" w:rsidRPr="00F533C1" w:rsidRDefault="00411208" w:rsidP="009C1B10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411208" w:rsidRDefault="00411208" w:rsidP="009C1B10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411208" w:rsidRDefault="00411208" w:rsidP="009C1B10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411208" w:rsidRDefault="00411208" w:rsidP="00411208">
      <w:pPr>
        <w:rPr>
          <w:rFonts w:ascii="Times New Roman" w:eastAsia="Times New Roman" w:hAnsi="Times New Roman" w:cs="Times New Roman"/>
          <w:i/>
          <w:iCs/>
          <w:color w:val="000000"/>
          <w:spacing w:val="-10"/>
          <w:sz w:val="24"/>
          <w:szCs w:val="24"/>
          <w:lang w:eastAsia="ru-RU"/>
        </w:rPr>
      </w:pPr>
    </w:p>
    <w:p w:rsidR="00411208" w:rsidRPr="00F452C4" w:rsidRDefault="00411208" w:rsidP="00411208">
      <w:pPr>
        <w:rPr>
          <w:rFonts w:ascii="Times New Roman" w:eastAsia="Times New Roman" w:hAnsi="Times New Roman" w:cs="Times New Roman"/>
          <w:b/>
          <w:iCs/>
          <w:color w:val="000000"/>
          <w:spacing w:val="-10"/>
          <w:sz w:val="24"/>
          <w:szCs w:val="24"/>
          <w:lang w:eastAsia="ru-RU"/>
        </w:rPr>
      </w:pPr>
      <w:r w:rsidRPr="00F452C4">
        <w:rPr>
          <w:rFonts w:ascii="Times New Roman" w:eastAsia="Times New Roman" w:hAnsi="Times New Roman" w:cs="Times New Roman"/>
          <w:b/>
          <w:iCs/>
          <w:color w:val="000000"/>
          <w:spacing w:val="-10"/>
          <w:sz w:val="24"/>
          <w:szCs w:val="24"/>
          <w:lang w:eastAsia="ru-RU"/>
        </w:rPr>
        <w:t>Критерии оценивания</w:t>
      </w:r>
    </w:p>
    <w:tbl>
      <w:tblPr>
        <w:tblStyle w:val="a4"/>
        <w:tblW w:w="0" w:type="auto"/>
        <w:tblLook w:val="04A0"/>
      </w:tblPr>
      <w:tblGrid>
        <w:gridCol w:w="1101"/>
        <w:gridCol w:w="8591"/>
      </w:tblGrid>
      <w:tr w:rsidR="00411208" w:rsidRPr="00B9624E" w:rsidTr="009C1B10">
        <w:tc>
          <w:tcPr>
            <w:tcW w:w="1101" w:type="dxa"/>
          </w:tcPr>
          <w:p w:rsidR="00411208" w:rsidRDefault="00411208" w:rsidP="009C1B1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№ задания</w:t>
            </w:r>
          </w:p>
        </w:tc>
        <w:tc>
          <w:tcPr>
            <w:tcW w:w="8591" w:type="dxa"/>
          </w:tcPr>
          <w:p w:rsidR="00411208" w:rsidRDefault="00411208" w:rsidP="009C1B1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0180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Критерии оценивания</w:t>
            </w:r>
          </w:p>
          <w:p w:rsidR="00411208" w:rsidRPr="00B9624E" w:rsidRDefault="00411208" w:rsidP="009C1B1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11208" w:rsidRPr="001454D1" w:rsidTr="009C1B10">
        <w:tc>
          <w:tcPr>
            <w:tcW w:w="1101" w:type="dxa"/>
          </w:tcPr>
          <w:p w:rsidR="00411208" w:rsidRPr="00F84DE8" w:rsidRDefault="00411208" w:rsidP="009C1B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proofErr w:type="gramEnd"/>
          </w:p>
        </w:tc>
        <w:tc>
          <w:tcPr>
            <w:tcW w:w="8591" w:type="dxa"/>
          </w:tcPr>
          <w:p w:rsidR="00411208" w:rsidRPr="001454D1" w:rsidRDefault="00411208" w:rsidP="009C1B1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балл – задание выполнено правильно</w:t>
            </w:r>
          </w:p>
        </w:tc>
      </w:tr>
      <w:tr w:rsidR="00411208" w:rsidRPr="001454D1" w:rsidTr="009C1B10">
        <w:tc>
          <w:tcPr>
            <w:tcW w:w="1101" w:type="dxa"/>
          </w:tcPr>
          <w:p w:rsidR="00411208" w:rsidRPr="00F84DE8" w:rsidRDefault="00411208" w:rsidP="009C1B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proofErr w:type="gramStart"/>
            <w:r w:rsidRPr="00F84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proofErr w:type="gramEnd"/>
          </w:p>
        </w:tc>
        <w:tc>
          <w:tcPr>
            <w:tcW w:w="8591" w:type="dxa"/>
          </w:tcPr>
          <w:p w:rsidR="00411208" w:rsidRPr="001454D1" w:rsidRDefault="00411208" w:rsidP="009C1B1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балл – задание выполнено правильно</w:t>
            </w:r>
          </w:p>
        </w:tc>
      </w:tr>
      <w:tr w:rsidR="00411208" w:rsidRPr="003A6C2C" w:rsidTr="009C1B10">
        <w:tc>
          <w:tcPr>
            <w:tcW w:w="1101" w:type="dxa"/>
          </w:tcPr>
          <w:p w:rsidR="00411208" w:rsidRPr="00F84DE8" w:rsidRDefault="00411208" w:rsidP="009C1B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84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91" w:type="dxa"/>
          </w:tcPr>
          <w:p w:rsidR="00411208" w:rsidRPr="003A6C2C" w:rsidRDefault="00411208" w:rsidP="009C1B1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балл – задание выполнено правильно</w:t>
            </w:r>
          </w:p>
        </w:tc>
      </w:tr>
      <w:tr w:rsidR="00411208" w:rsidRPr="00F21214" w:rsidTr="009C1B10">
        <w:tc>
          <w:tcPr>
            <w:tcW w:w="1101" w:type="dxa"/>
          </w:tcPr>
          <w:p w:rsidR="00411208" w:rsidRPr="00F84DE8" w:rsidRDefault="00411208" w:rsidP="009C1B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proofErr w:type="gramStart"/>
            <w:r w:rsidRPr="00F84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proofErr w:type="gramEnd"/>
          </w:p>
        </w:tc>
        <w:tc>
          <w:tcPr>
            <w:tcW w:w="8591" w:type="dxa"/>
          </w:tcPr>
          <w:p w:rsidR="00411208" w:rsidRPr="00F21214" w:rsidRDefault="00411208" w:rsidP="009C1B1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балл – задание выполнено правильно</w:t>
            </w:r>
          </w:p>
        </w:tc>
      </w:tr>
      <w:tr w:rsidR="00411208" w:rsidRPr="00F21214" w:rsidTr="009C1B10">
        <w:tc>
          <w:tcPr>
            <w:tcW w:w="1101" w:type="dxa"/>
          </w:tcPr>
          <w:p w:rsidR="00411208" w:rsidRDefault="00411208" w:rsidP="009C1B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А5</w:t>
            </w:r>
          </w:p>
        </w:tc>
        <w:tc>
          <w:tcPr>
            <w:tcW w:w="8591" w:type="dxa"/>
          </w:tcPr>
          <w:p w:rsidR="00411208" w:rsidRDefault="00411208" w:rsidP="009C1B1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балл – задание выполнено правильно</w:t>
            </w:r>
          </w:p>
        </w:tc>
      </w:tr>
      <w:tr w:rsidR="00411208" w:rsidRPr="00B9624E" w:rsidTr="009C1B10">
        <w:tc>
          <w:tcPr>
            <w:tcW w:w="1101" w:type="dxa"/>
          </w:tcPr>
          <w:p w:rsidR="00411208" w:rsidRPr="00F84DE8" w:rsidRDefault="00411208" w:rsidP="009C1B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proofErr w:type="gramEnd"/>
          </w:p>
        </w:tc>
        <w:tc>
          <w:tcPr>
            <w:tcW w:w="8591" w:type="dxa"/>
          </w:tcPr>
          <w:p w:rsidR="00411208" w:rsidRPr="00B9624E" w:rsidRDefault="00411208" w:rsidP="009C1B1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бал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задание выполнено правильно</w:t>
            </w:r>
          </w:p>
        </w:tc>
      </w:tr>
      <w:tr w:rsidR="00411208" w:rsidRPr="00FB694C" w:rsidTr="009C1B10">
        <w:tc>
          <w:tcPr>
            <w:tcW w:w="1101" w:type="dxa"/>
          </w:tcPr>
          <w:p w:rsidR="00411208" w:rsidRPr="00F84DE8" w:rsidRDefault="00411208" w:rsidP="009C1B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proofErr w:type="gramEnd"/>
          </w:p>
        </w:tc>
        <w:tc>
          <w:tcPr>
            <w:tcW w:w="8591" w:type="dxa"/>
          </w:tcPr>
          <w:p w:rsidR="00411208" w:rsidRPr="00FB694C" w:rsidRDefault="00411208" w:rsidP="009C1B1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бал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задание выполнено правильно</w:t>
            </w:r>
          </w:p>
        </w:tc>
      </w:tr>
      <w:tr w:rsidR="00411208" w:rsidRPr="00FB694C" w:rsidTr="009C1B10">
        <w:tc>
          <w:tcPr>
            <w:tcW w:w="1101" w:type="dxa"/>
          </w:tcPr>
          <w:p w:rsidR="00411208" w:rsidRDefault="00411208" w:rsidP="009C1B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В3</w:t>
            </w:r>
          </w:p>
        </w:tc>
        <w:tc>
          <w:tcPr>
            <w:tcW w:w="8591" w:type="dxa"/>
          </w:tcPr>
          <w:p w:rsidR="00411208" w:rsidRDefault="00411208" w:rsidP="009C1B1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бал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задание выполнено правильно</w:t>
            </w:r>
          </w:p>
        </w:tc>
      </w:tr>
      <w:tr w:rsidR="00411208" w:rsidRPr="00FB694C" w:rsidTr="009C1B10">
        <w:tc>
          <w:tcPr>
            <w:tcW w:w="1101" w:type="dxa"/>
          </w:tcPr>
          <w:p w:rsidR="00411208" w:rsidRDefault="00411208" w:rsidP="009C1B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proofErr w:type="gramEnd"/>
          </w:p>
        </w:tc>
        <w:tc>
          <w:tcPr>
            <w:tcW w:w="8591" w:type="dxa"/>
          </w:tcPr>
          <w:p w:rsidR="00411208" w:rsidRDefault="00411208" w:rsidP="009C1B1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бал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задание выполнено правильно</w:t>
            </w:r>
          </w:p>
        </w:tc>
      </w:tr>
      <w:tr w:rsidR="00411208" w:rsidTr="009C1B10">
        <w:tc>
          <w:tcPr>
            <w:tcW w:w="1101" w:type="dxa"/>
          </w:tcPr>
          <w:p w:rsidR="00411208" w:rsidRPr="00F84DE8" w:rsidRDefault="00411208" w:rsidP="009C1B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proofErr w:type="gramEnd"/>
          </w:p>
        </w:tc>
        <w:tc>
          <w:tcPr>
            <w:tcW w:w="8591" w:type="dxa"/>
          </w:tcPr>
          <w:p w:rsidR="00411208" w:rsidRDefault="00411208" w:rsidP="009C1B1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балл - задание выполнено правильно</w:t>
            </w:r>
          </w:p>
        </w:tc>
      </w:tr>
      <w:tr w:rsidR="00411208" w:rsidTr="009C1B10">
        <w:tc>
          <w:tcPr>
            <w:tcW w:w="1101" w:type="dxa"/>
          </w:tcPr>
          <w:p w:rsidR="00411208" w:rsidRDefault="00411208" w:rsidP="009C1B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proofErr w:type="gramEnd"/>
          </w:p>
        </w:tc>
        <w:tc>
          <w:tcPr>
            <w:tcW w:w="8591" w:type="dxa"/>
          </w:tcPr>
          <w:p w:rsidR="00411208" w:rsidRDefault="00411208" w:rsidP="009C1B1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балл - задание выполнено правильно</w:t>
            </w:r>
          </w:p>
        </w:tc>
      </w:tr>
      <w:tr w:rsidR="00411208" w:rsidTr="009C1B10">
        <w:tc>
          <w:tcPr>
            <w:tcW w:w="1101" w:type="dxa"/>
          </w:tcPr>
          <w:p w:rsidR="00411208" w:rsidRDefault="00411208" w:rsidP="009C1B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С3</w:t>
            </w:r>
          </w:p>
        </w:tc>
        <w:tc>
          <w:tcPr>
            <w:tcW w:w="8591" w:type="dxa"/>
          </w:tcPr>
          <w:p w:rsidR="00411208" w:rsidRDefault="00411208" w:rsidP="009C1B1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балл - задание выполнено правильно</w:t>
            </w:r>
          </w:p>
        </w:tc>
      </w:tr>
      <w:tr w:rsidR="00411208" w:rsidRPr="00B9624E" w:rsidTr="009C1B10">
        <w:tc>
          <w:tcPr>
            <w:tcW w:w="1101" w:type="dxa"/>
          </w:tcPr>
          <w:p w:rsidR="00411208" w:rsidRDefault="00411208" w:rsidP="009C1B1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91" w:type="dxa"/>
          </w:tcPr>
          <w:p w:rsidR="00411208" w:rsidRPr="00622761" w:rsidRDefault="00411208" w:rsidP="009C1B1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11- 12</w:t>
            </w:r>
            <w:r w:rsidRPr="0062276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баллов – отметка «5»</w:t>
            </w:r>
          </w:p>
          <w:p w:rsidR="00411208" w:rsidRPr="00622761" w:rsidRDefault="00411208" w:rsidP="009C1B1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9 - 10</w:t>
            </w:r>
            <w:r w:rsidRPr="0062276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баллов - отметка «4»</w:t>
            </w:r>
          </w:p>
          <w:p w:rsidR="00411208" w:rsidRPr="00622761" w:rsidRDefault="00411208" w:rsidP="009C1B1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 – 8</w:t>
            </w:r>
            <w:r w:rsidRPr="0062276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баллов - отметка «3»</w:t>
            </w:r>
          </w:p>
          <w:p w:rsidR="00411208" w:rsidRPr="00B9624E" w:rsidRDefault="005C5364" w:rsidP="009C1B1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Менее 7 </w:t>
            </w:r>
            <w:r w:rsidR="00411208" w:rsidRPr="0062276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баллов - отметка «2»</w:t>
            </w:r>
          </w:p>
        </w:tc>
      </w:tr>
    </w:tbl>
    <w:p w:rsidR="00411208" w:rsidRDefault="00411208" w:rsidP="00411208">
      <w:pPr>
        <w:rPr>
          <w:rFonts w:ascii="Times New Roman" w:eastAsia="Times New Roman" w:hAnsi="Times New Roman" w:cs="Times New Roman"/>
          <w:i/>
          <w:iCs/>
          <w:color w:val="000000"/>
          <w:spacing w:val="-10"/>
          <w:sz w:val="24"/>
          <w:szCs w:val="24"/>
          <w:lang w:eastAsia="ru-RU"/>
        </w:rPr>
      </w:pPr>
    </w:p>
    <w:p w:rsidR="00411208" w:rsidRPr="00AE1F1A" w:rsidRDefault="00411208" w:rsidP="00411208">
      <w:pPr>
        <w:jc w:val="lef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11208" w:rsidRDefault="00411208" w:rsidP="00411208">
      <w:pPr>
        <w:jc w:val="lef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73076" w:rsidRDefault="00373076" w:rsidP="001F149C">
      <w:pPr>
        <w:jc w:val="left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</w:p>
    <w:p w:rsidR="00AE1F1A" w:rsidRDefault="00AE1F1A" w:rsidP="005861F4">
      <w:pPr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644D38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Проверочная </w:t>
      </w:r>
      <w:r w:rsidRPr="006A58FE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работа  по разделу «Люби всё живое»</w:t>
      </w:r>
      <w:r w:rsidR="005861F4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.</w:t>
      </w:r>
    </w:p>
    <w:p w:rsidR="001F149C" w:rsidRPr="00AE1F1A" w:rsidRDefault="001F149C" w:rsidP="001F149C">
      <w:pPr>
        <w:jc w:val="left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AE1F1A">
        <w:rPr>
          <w:rFonts w:ascii="Times New Roman" w:eastAsia="Times New Roman" w:hAnsi="Times New Roman" w:cs="Times New Roman"/>
          <w:b/>
          <w:bCs/>
          <w:iCs/>
          <w:color w:val="000000"/>
          <w:spacing w:val="-10"/>
          <w:lang w:eastAsia="ru-RU"/>
        </w:rPr>
        <w:t>Вариант 2</w:t>
      </w:r>
    </w:p>
    <w:p w:rsidR="001F149C" w:rsidRPr="001F149C" w:rsidRDefault="001F149C" w:rsidP="001F149C">
      <w:pPr>
        <w:jc w:val="left"/>
        <w:rPr>
          <w:rFonts w:ascii="Times New Roman" w:eastAsia="Times New Roman" w:hAnsi="Times New Roman" w:cs="Times New Roman"/>
          <w:lang w:eastAsia="ru-RU"/>
        </w:rPr>
      </w:pPr>
      <w:r w:rsidRPr="00AE1F1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А</w:t>
      </w:r>
      <w:proofErr w:type="gramStart"/>
      <w:r w:rsidRPr="00AE1F1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</w:t>
      </w:r>
      <w:proofErr w:type="gramEnd"/>
      <w:r w:rsidRPr="00AE1F1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.</w:t>
      </w:r>
      <w:r w:rsidRPr="001F149C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Кому принадлежат слова: «...А человеку нужна Родина. И охранять природу — значит охранять Родину»?</w:t>
      </w:r>
    </w:p>
    <w:p w:rsidR="001F149C" w:rsidRPr="001F149C" w:rsidRDefault="001F149C" w:rsidP="001F149C">
      <w:pPr>
        <w:jc w:val="left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373076">
        <w:rPr>
          <w:rFonts w:ascii="Times New Roman" w:eastAsia="Times New Roman" w:hAnsi="Times New Roman" w:cs="Times New Roman"/>
          <w:bCs/>
          <w:color w:val="000000"/>
          <w:lang w:eastAsia="ru-RU"/>
        </w:rPr>
        <w:t>1)</w:t>
      </w:r>
      <w:r w:rsidRPr="001F149C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К. Паустовскому</w:t>
      </w:r>
      <w:r w:rsidRPr="001F149C">
        <w:rPr>
          <w:rFonts w:ascii="Times New Roman" w:eastAsia="Times New Roman" w:hAnsi="Times New Roman" w:cs="Times New Roman"/>
          <w:bCs/>
          <w:color w:val="000000"/>
          <w:lang w:eastAsia="ru-RU"/>
        </w:rPr>
        <w:tab/>
      </w:r>
      <w:r w:rsidR="00373076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           </w:t>
      </w:r>
      <w:r w:rsidRPr="001F149C">
        <w:rPr>
          <w:rFonts w:ascii="Times New Roman" w:eastAsia="Times New Roman" w:hAnsi="Times New Roman" w:cs="Times New Roman"/>
          <w:bCs/>
          <w:color w:val="000000"/>
          <w:lang w:eastAsia="ru-RU"/>
        </w:rPr>
        <w:t>3)</w:t>
      </w:r>
      <w:r w:rsidRPr="001F149C">
        <w:rPr>
          <w:rFonts w:ascii="Times New Roman" w:eastAsia="Times New Roman" w:hAnsi="Times New Roman" w:cs="Times New Roman"/>
          <w:bCs/>
          <w:iCs/>
          <w:color w:val="000000"/>
          <w:lang w:eastAsia="ru-RU"/>
        </w:rPr>
        <w:t>М. Пришвину</w:t>
      </w:r>
    </w:p>
    <w:p w:rsidR="001F149C" w:rsidRPr="001F149C" w:rsidRDefault="001F149C" w:rsidP="001F149C">
      <w:pPr>
        <w:jc w:val="left"/>
        <w:rPr>
          <w:rFonts w:ascii="Times New Roman" w:eastAsia="Times New Roman" w:hAnsi="Times New Roman" w:cs="Times New Roman"/>
          <w:color w:val="000000"/>
          <w:lang w:eastAsia="ru-RU"/>
        </w:rPr>
      </w:pPr>
      <w:r w:rsidRPr="00373076">
        <w:rPr>
          <w:rFonts w:ascii="Times New Roman" w:eastAsia="Times New Roman" w:hAnsi="Times New Roman" w:cs="Times New Roman"/>
          <w:color w:val="000000"/>
          <w:lang w:eastAsia="ru-RU"/>
        </w:rPr>
        <w:t>2)</w:t>
      </w:r>
      <w:r w:rsidRPr="001F149C">
        <w:rPr>
          <w:rFonts w:ascii="Times New Roman" w:eastAsia="Times New Roman" w:hAnsi="Times New Roman" w:cs="Times New Roman"/>
          <w:color w:val="000000"/>
          <w:lang w:eastAsia="ru-RU"/>
        </w:rPr>
        <w:t xml:space="preserve"> Д. </w:t>
      </w:r>
      <w:proofErr w:type="gramStart"/>
      <w:r w:rsidRPr="00373076">
        <w:rPr>
          <w:rFonts w:ascii="Times New Roman" w:eastAsia="Times New Roman" w:hAnsi="Times New Roman" w:cs="Times New Roman"/>
          <w:bCs/>
          <w:color w:val="000000"/>
          <w:lang w:eastAsia="ru-RU"/>
        </w:rPr>
        <w:t>Мамину-Сибиряку</w:t>
      </w:r>
      <w:proofErr w:type="gramEnd"/>
      <w:r w:rsidRPr="00373076">
        <w:rPr>
          <w:rFonts w:ascii="Times New Roman" w:eastAsia="Times New Roman" w:hAnsi="Times New Roman" w:cs="Times New Roman"/>
          <w:bCs/>
          <w:color w:val="000000"/>
          <w:lang w:eastAsia="ru-RU"/>
        </w:rPr>
        <w:tab/>
        <w:t>4)</w:t>
      </w:r>
      <w:r w:rsidRPr="001F149C">
        <w:rPr>
          <w:rFonts w:ascii="Times New Roman" w:eastAsia="Times New Roman" w:hAnsi="Times New Roman" w:cs="Times New Roman"/>
          <w:bCs/>
          <w:color w:val="000000"/>
          <w:lang w:eastAsia="ru-RU"/>
        </w:rPr>
        <w:t>В. Бианки</w:t>
      </w:r>
    </w:p>
    <w:p w:rsidR="001F149C" w:rsidRPr="001F149C" w:rsidRDefault="001F149C" w:rsidP="001F149C">
      <w:pPr>
        <w:jc w:val="left"/>
        <w:rPr>
          <w:rFonts w:ascii="Times New Roman" w:eastAsia="Times New Roman" w:hAnsi="Times New Roman" w:cs="Times New Roman"/>
          <w:lang w:eastAsia="ru-RU"/>
        </w:rPr>
      </w:pPr>
      <w:r w:rsidRPr="00AE1F1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А</w:t>
      </w:r>
      <w:proofErr w:type="gramStart"/>
      <w:r w:rsidRPr="00AE1F1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2</w:t>
      </w:r>
      <w:proofErr w:type="gramEnd"/>
      <w:r w:rsidRPr="00AE1F1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.</w:t>
      </w:r>
      <w:r w:rsidRPr="001F149C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Кто последним доставил Муравьишку в муравейник?</w:t>
      </w:r>
    </w:p>
    <w:p w:rsidR="001F149C" w:rsidRPr="001F149C" w:rsidRDefault="001F149C" w:rsidP="001F149C">
      <w:pPr>
        <w:jc w:val="left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373076">
        <w:rPr>
          <w:rFonts w:ascii="Times New Roman" w:eastAsia="Times New Roman" w:hAnsi="Times New Roman" w:cs="Times New Roman"/>
          <w:bCs/>
          <w:color w:val="000000"/>
          <w:lang w:eastAsia="ru-RU"/>
        </w:rPr>
        <w:t>1) Гусеница-Землемер</w:t>
      </w:r>
      <w:r w:rsidR="00373076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 </w:t>
      </w:r>
      <w:r w:rsidRPr="00373076">
        <w:rPr>
          <w:rFonts w:ascii="Times New Roman" w:eastAsia="Times New Roman" w:hAnsi="Times New Roman" w:cs="Times New Roman"/>
          <w:bCs/>
          <w:color w:val="000000"/>
          <w:lang w:eastAsia="ru-RU"/>
        </w:rPr>
        <w:tab/>
        <w:t>3)</w:t>
      </w:r>
      <w:r w:rsidRPr="001F149C">
        <w:rPr>
          <w:rFonts w:ascii="Times New Roman" w:eastAsia="Times New Roman" w:hAnsi="Times New Roman" w:cs="Times New Roman"/>
          <w:bCs/>
          <w:color w:val="000000"/>
          <w:lang w:eastAsia="ru-RU"/>
        </w:rPr>
        <w:t>Жучок-Блошачок</w:t>
      </w:r>
    </w:p>
    <w:p w:rsidR="001F149C" w:rsidRPr="001F149C" w:rsidRDefault="001F149C" w:rsidP="001F149C">
      <w:pPr>
        <w:jc w:val="left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373076">
        <w:rPr>
          <w:rFonts w:ascii="Times New Roman" w:eastAsia="Times New Roman" w:hAnsi="Times New Roman" w:cs="Times New Roman"/>
          <w:bCs/>
          <w:color w:val="000000"/>
          <w:lang w:eastAsia="ru-RU"/>
        </w:rPr>
        <w:t>2)</w:t>
      </w:r>
      <w:r w:rsidRPr="001F149C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Паук-Сенокосец</w:t>
      </w:r>
      <w:r w:rsidRPr="001F149C">
        <w:rPr>
          <w:rFonts w:ascii="Times New Roman" w:eastAsia="Times New Roman" w:hAnsi="Times New Roman" w:cs="Times New Roman"/>
          <w:bCs/>
          <w:color w:val="000000"/>
          <w:lang w:eastAsia="ru-RU"/>
        </w:rPr>
        <w:tab/>
      </w:r>
      <w:r w:rsidR="00373076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            </w:t>
      </w:r>
      <w:r w:rsidRPr="001F149C">
        <w:rPr>
          <w:rFonts w:ascii="Times New Roman" w:eastAsia="Times New Roman" w:hAnsi="Times New Roman" w:cs="Times New Roman"/>
          <w:bCs/>
          <w:color w:val="000000"/>
          <w:lang w:eastAsia="ru-RU"/>
        </w:rPr>
        <w:t>4)</w:t>
      </w:r>
      <w:r w:rsidRPr="001F149C">
        <w:rPr>
          <w:rFonts w:ascii="Times New Roman" w:eastAsia="Times New Roman" w:hAnsi="Times New Roman" w:cs="Times New Roman"/>
          <w:bCs/>
          <w:iCs/>
          <w:color w:val="000000"/>
          <w:lang w:eastAsia="ru-RU"/>
        </w:rPr>
        <w:t>Гусеница-Листовертка</w:t>
      </w:r>
    </w:p>
    <w:p w:rsidR="001F149C" w:rsidRPr="001F149C" w:rsidRDefault="00AE1F1A" w:rsidP="001F149C">
      <w:pPr>
        <w:jc w:val="lef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А3</w:t>
      </w:r>
      <w:r w:rsidR="001F149C" w:rsidRPr="00AE1F1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.</w:t>
      </w:r>
      <w:r w:rsidR="001F149C" w:rsidRPr="001F149C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Кто лечился с помощью трухлявого пня?</w:t>
      </w:r>
    </w:p>
    <w:p w:rsidR="001F149C" w:rsidRPr="001F149C" w:rsidRDefault="001F149C" w:rsidP="001F149C">
      <w:pPr>
        <w:jc w:val="left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373076">
        <w:rPr>
          <w:rFonts w:ascii="Times New Roman" w:eastAsia="Times New Roman" w:hAnsi="Times New Roman" w:cs="Times New Roman"/>
          <w:bCs/>
          <w:color w:val="000000"/>
          <w:lang w:eastAsia="ru-RU"/>
        </w:rPr>
        <w:t>1) Лисица</w:t>
      </w:r>
      <w:r w:rsidRPr="00373076">
        <w:rPr>
          <w:rFonts w:ascii="Times New Roman" w:eastAsia="Times New Roman" w:hAnsi="Times New Roman" w:cs="Times New Roman"/>
          <w:bCs/>
          <w:color w:val="000000"/>
          <w:lang w:eastAsia="ru-RU"/>
        </w:rPr>
        <w:tab/>
        <w:t>3)</w:t>
      </w:r>
      <w:r w:rsidRPr="001F149C">
        <w:rPr>
          <w:rFonts w:ascii="Times New Roman" w:eastAsia="Times New Roman" w:hAnsi="Times New Roman" w:cs="Times New Roman"/>
          <w:bCs/>
          <w:color w:val="000000"/>
          <w:lang w:eastAsia="ru-RU"/>
        </w:rPr>
        <w:t>Утка</w:t>
      </w:r>
    </w:p>
    <w:p w:rsidR="001F149C" w:rsidRPr="001F149C" w:rsidRDefault="001F149C" w:rsidP="001F149C">
      <w:pPr>
        <w:jc w:val="left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373076">
        <w:rPr>
          <w:rFonts w:ascii="Times New Roman" w:eastAsia="Times New Roman" w:hAnsi="Times New Roman" w:cs="Times New Roman"/>
          <w:bCs/>
          <w:color w:val="000000"/>
          <w:lang w:eastAsia="ru-RU"/>
        </w:rPr>
        <w:t>2)</w:t>
      </w:r>
      <w:r w:rsidRPr="001F149C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</w:t>
      </w:r>
      <w:r w:rsidRPr="001F149C">
        <w:rPr>
          <w:rFonts w:ascii="Times New Roman" w:eastAsia="Times New Roman" w:hAnsi="Times New Roman" w:cs="Times New Roman"/>
          <w:bCs/>
          <w:iCs/>
          <w:color w:val="000000"/>
          <w:lang w:eastAsia="ru-RU"/>
        </w:rPr>
        <w:t>Барсук</w:t>
      </w:r>
      <w:r w:rsidRPr="00373076">
        <w:rPr>
          <w:rFonts w:ascii="Times New Roman" w:eastAsia="Times New Roman" w:hAnsi="Times New Roman" w:cs="Times New Roman"/>
          <w:bCs/>
          <w:color w:val="000000"/>
          <w:lang w:eastAsia="ru-RU"/>
        </w:rPr>
        <w:tab/>
        <w:t>4)</w:t>
      </w:r>
      <w:r w:rsidRPr="001F149C">
        <w:rPr>
          <w:rFonts w:ascii="Times New Roman" w:eastAsia="Times New Roman" w:hAnsi="Times New Roman" w:cs="Times New Roman"/>
          <w:bCs/>
          <w:color w:val="000000"/>
          <w:lang w:eastAsia="ru-RU"/>
        </w:rPr>
        <w:t>Муравей</w:t>
      </w:r>
    </w:p>
    <w:p w:rsidR="001F149C" w:rsidRPr="001F149C" w:rsidRDefault="001F149C" w:rsidP="001F149C">
      <w:pPr>
        <w:jc w:val="left"/>
        <w:rPr>
          <w:rFonts w:ascii="Times New Roman" w:eastAsia="Times New Roman" w:hAnsi="Times New Roman" w:cs="Times New Roman"/>
          <w:lang w:eastAsia="ru-RU"/>
        </w:rPr>
      </w:pPr>
      <w:r w:rsidRPr="00AE1F1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А</w:t>
      </w:r>
      <w:proofErr w:type="gramStart"/>
      <w:r w:rsidRPr="00AE1F1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4</w:t>
      </w:r>
      <w:proofErr w:type="gramEnd"/>
      <w:r w:rsidRPr="00AE1F1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.</w:t>
      </w:r>
      <w:r w:rsidRPr="001F149C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Этих насекомых сегодня насчитывается в мире более 6000 видов. Они расселились по всему земному шару, за исключением Антарктиды и некоторых удаленных островов.</w:t>
      </w:r>
    </w:p>
    <w:p w:rsidR="001F149C" w:rsidRPr="001F149C" w:rsidRDefault="00001DAA" w:rsidP="00001DAA">
      <w:pPr>
        <w:jc w:val="left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373076">
        <w:rPr>
          <w:rFonts w:ascii="Times New Roman" w:eastAsia="Times New Roman" w:hAnsi="Times New Roman" w:cs="Times New Roman"/>
          <w:bCs/>
          <w:color w:val="000000"/>
          <w:lang w:eastAsia="ru-RU"/>
        </w:rPr>
        <w:t>1)</w:t>
      </w:r>
      <w:r w:rsidR="001F149C" w:rsidRPr="001F149C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</w:t>
      </w:r>
      <w:r w:rsidR="001F149C" w:rsidRPr="001F149C">
        <w:rPr>
          <w:rFonts w:ascii="Times New Roman" w:eastAsia="Times New Roman" w:hAnsi="Times New Roman" w:cs="Times New Roman"/>
          <w:bCs/>
          <w:iCs/>
          <w:color w:val="000000"/>
          <w:lang w:eastAsia="ru-RU"/>
        </w:rPr>
        <w:t>Муравьи</w:t>
      </w:r>
      <w:r w:rsidRPr="00373076">
        <w:rPr>
          <w:rFonts w:ascii="Times New Roman" w:eastAsia="Times New Roman" w:hAnsi="Times New Roman" w:cs="Times New Roman"/>
          <w:bCs/>
          <w:color w:val="000000"/>
          <w:lang w:eastAsia="ru-RU"/>
        </w:rPr>
        <w:tab/>
        <w:t>3)</w:t>
      </w:r>
      <w:r w:rsidR="001F149C" w:rsidRPr="001F149C">
        <w:rPr>
          <w:rFonts w:ascii="Times New Roman" w:eastAsia="Times New Roman" w:hAnsi="Times New Roman" w:cs="Times New Roman"/>
          <w:bCs/>
          <w:color w:val="000000"/>
          <w:lang w:eastAsia="ru-RU"/>
        </w:rPr>
        <w:t>Стрекозы</w:t>
      </w:r>
    </w:p>
    <w:p w:rsidR="001F149C" w:rsidRPr="001F149C" w:rsidRDefault="00001DAA" w:rsidP="00001DAA">
      <w:pPr>
        <w:jc w:val="left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373076">
        <w:rPr>
          <w:rFonts w:ascii="Times New Roman" w:eastAsia="Times New Roman" w:hAnsi="Times New Roman" w:cs="Times New Roman"/>
          <w:bCs/>
          <w:color w:val="000000"/>
          <w:lang w:eastAsia="ru-RU"/>
        </w:rPr>
        <w:t>2) Бабочки</w:t>
      </w:r>
      <w:r w:rsidRPr="00373076">
        <w:rPr>
          <w:rFonts w:ascii="Times New Roman" w:eastAsia="Times New Roman" w:hAnsi="Times New Roman" w:cs="Times New Roman"/>
          <w:bCs/>
          <w:color w:val="000000"/>
          <w:lang w:eastAsia="ru-RU"/>
        </w:rPr>
        <w:tab/>
        <w:t>4)</w:t>
      </w:r>
      <w:r w:rsidR="001F149C" w:rsidRPr="001F149C">
        <w:rPr>
          <w:rFonts w:ascii="Times New Roman" w:eastAsia="Times New Roman" w:hAnsi="Times New Roman" w:cs="Times New Roman"/>
          <w:bCs/>
          <w:color w:val="000000"/>
          <w:lang w:eastAsia="ru-RU"/>
        </w:rPr>
        <w:t>Тараканы</w:t>
      </w:r>
    </w:p>
    <w:p w:rsidR="001F149C" w:rsidRPr="001F149C" w:rsidRDefault="001F149C" w:rsidP="001F149C">
      <w:pPr>
        <w:jc w:val="left"/>
        <w:rPr>
          <w:rFonts w:ascii="Times New Roman" w:eastAsia="Times New Roman" w:hAnsi="Times New Roman" w:cs="Times New Roman"/>
          <w:lang w:eastAsia="ru-RU"/>
        </w:rPr>
      </w:pPr>
      <w:r w:rsidRPr="00AE1F1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А5.</w:t>
      </w:r>
      <w:r w:rsidRPr="001F149C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Кто написал произведение «Воробьишко»?</w:t>
      </w:r>
    </w:p>
    <w:p w:rsidR="001F149C" w:rsidRPr="001F149C" w:rsidRDefault="00001DAA" w:rsidP="00001DAA">
      <w:pPr>
        <w:jc w:val="left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373076">
        <w:rPr>
          <w:rFonts w:ascii="Times New Roman" w:eastAsia="Times New Roman" w:hAnsi="Times New Roman" w:cs="Times New Roman"/>
          <w:bCs/>
          <w:color w:val="000000"/>
          <w:lang w:eastAsia="ru-RU"/>
        </w:rPr>
        <w:t>1)</w:t>
      </w:r>
      <w:r w:rsidR="001F149C" w:rsidRPr="001F149C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</w:t>
      </w:r>
      <w:r w:rsidR="001F149C" w:rsidRPr="001F149C">
        <w:rPr>
          <w:rFonts w:ascii="Times New Roman" w:eastAsia="Times New Roman" w:hAnsi="Times New Roman" w:cs="Times New Roman"/>
          <w:bCs/>
          <w:iCs/>
          <w:color w:val="000000"/>
          <w:lang w:eastAsia="ru-RU"/>
        </w:rPr>
        <w:t>М. Горький</w:t>
      </w:r>
      <w:r w:rsidR="001F149C" w:rsidRPr="001F149C">
        <w:rPr>
          <w:rFonts w:ascii="Times New Roman" w:eastAsia="Times New Roman" w:hAnsi="Times New Roman" w:cs="Times New Roman"/>
          <w:bCs/>
          <w:color w:val="000000"/>
          <w:lang w:eastAsia="ru-RU"/>
        </w:rPr>
        <w:tab/>
        <w:t>3)</w:t>
      </w:r>
      <w:r w:rsidR="001F149C" w:rsidRPr="001F149C">
        <w:rPr>
          <w:rFonts w:ascii="Times New Roman" w:eastAsia="Times New Roman" w:hAnsi="Times New Roman" w:cs="Times New Roman"/>
          <w:bCs/>
          <w:color w:val="000000"/>
          <w:lang w:eastAsia="ru-RU"/>
        </w:rPr>
        <w:tab/>
        <w:t>О. Полонский</w:t>
      </w:r>
    </w:p>
    <w:p w:rsidR="001F149C" w:rsidRPr="001F149C" w:rsidRDefault="00001DAA" w:rsidP="00001DAA">
      <w:pPr>
        <w:jc w:val="left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373076">
        <w:rPr>
          <w:rFonts w:ascii="Times New Roman" w:eastAsia="Times New Roman" w:hAnsi="Times New Roman" w:cs="Times New Roman"/>
          <w:bCs/>
          <w:color w:val="000000"/>
          <w:lang w:eastAsia="ru-RU"/>
        </w:rPr>
        <w:t>2)</w:t>
      </w:r>
      <w:r w:rsidR="001F149C" w:rsidRPr="001F149C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К. Паустовс</w:t>
      </w:r>
      <w:r w:rsidRPr="00373076">
        <w:rPr>
          <w:rFonts w:ascii="Times New Roman" w:eastAsia="Times New Roman" w:hAnsi="Times New Roman" w:cs="Times New Roman"/>
          <w:bCs/>
          <w:color w:val="000000"/>
          <w:lang w:eastAsia="ru-RU"/>
        </w:rPr>
        <w:t>кий</w:t>
      </w:r>
      <w:r w:rsidRPr="00373076">
        <w:rPr>
          <w:rFonts w:ascii="Times New Roman" w:eastAsia="Times New Roman" w:hAnsi="Times New Roman" w:cs="Times New Roman"/>
          <w:bCs/>
          <w:color w:val="000000"/>
          <w:lang w:eastAsia="ru-RU"/>
        </w:rPr>
        <w:tab/>
        <w:t>4)</w:t>
      </w:r>
      <w:r w:rsidR="001F149C" w:rsidRPr="001F149C">
        <w:rPr>
          <w:rFonts w:ascii="Times New Roman" w:eastAsia="Times New Roman" w:hAnsi="Times New Roman" w:cs="Times New Roman"/>
          <w:bCs/>
          <w:color w:val="000000"/>
          <w:lang w:eastAsia="ru-RU"/>
        </w:rPr>
        <w:t>В. Бианки</w:t>
      </w:r>
    </w:p>
    <w:p w:rsidR="001F149C" w:rsidRPr="001F149C" w:rsidRDefault="001F149C" w:rsidP="001F149C">
      <w:pPr>
        <w:jc w:val="left"/>
        <w:rPr>
          <w:rFonts w:ascii="Times New Roman" w:eastAsia="Times New Roman" w:hAnsi="Times New Roman" w:cs="Times New Roman"/>
          <w:lang w:eastAsia="ru-RU"/>
        </w:rPr>
      </w:pPr>
      <w:r w:rsidRPr="00AE1F1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В</w:t>
      </w:r>
      <w:proofErr w:type="gramStart"/>
      <w:r w:rsidRPr="00AE1F1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</w:t>
      </w:r>
      <w:proofErr w:type="gramEnd"/>
      <w:r w:rsidRPr="001F149C">
        <w:rPr>
          <w:rFonts w:ascii="Times New Roman" w:eastAsia="Times New Roman" w:hAnsi="Times New Roman" w:cs="Times New Roman"/>
          <w:bCs/>
          <w:color w:val="000000"/>
          <w:lang w:eastAsia="ru-RU"/>
        </w:rPr>
        <w:t>. Какое произведение написал Тим Собакин?</w:t>
      </w:r>
    </w:p>
    <w:p w:rsidR="001F149C" w:rsidRPr="001F149C" w:rsidRDefault="00001DAA" w:rsidP="00001DAA">
      <w:pPr>
        <w:jc w:val="left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373076">
        <w:rPr>
          <w:rFonts w:ascii="Times New Roman" w:eastAsia="Times New Roman" w:hAnsi="Times New Roman" w:cs="Times New Roman"/>
          <w:bCs/>
          <w:color w:val="000000"/>
          <w:lang w:eastAsia="ru-RU"/>
        </w:rPr>
        <w:t>1) «Кошкин щенок»</w:t>
      </w:r>
      <w:r w:rsidRPr="00373076">
        <w:rPr>
          <w:rFonts w:ascii="Times New Roman" w:eastAsia="Times New Roman" w:hAnsi="Times New Roman" w:cs="Times New Roman"/>
          <w:bCs/>
          <w:color w:val="000000"/>
          <w:lang w:eastAsia="ru-RU"/>
        </w:rPr>
        <w:tab/>
        <w:t>3)</w:t>
      </w:r>
      <w:r w:rsidR="001F149C" w:rsidRPr="001F149C">
        <w:rPr>
          <w:rFonts w:ascii="Times New Roman" w:eastAsia="Times New Roman" w:hAnsi="Times New Roman" w:cs="Times New Roman"/>
          <w:bCs/>
          <w:color w:val="000000"/>
          <w:lang w:eastAsia="ru-RU"/>
        </w:rPr>
        <w:t>«Вредный кот»</w:t>
      </w:r>
    </w:p>
    <w:p w:rsidR="001F149C" w:rsidRPr="001F149C" w:rsidRDefault="00001DAA" w:rsidP="00001DAA">
      <w:pPr>
        <w:jc w:val="left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373076">
        <w:rPr>
          <w:rFonts w:ascii="Times New Roman" w:eastAsia="Times New Roman" w:hAnsi="Times New Roman" w:cs="Times New Roman"/>
          <w:bCs/>
          <w:color w:val="000000"/>
          <w:lang w:eastAsia="ru-RU"/>
        </w:rPr>
        <w:lastRenderedPageBreak/>
        <w:t>2)</w:t>
      </w:r>
      <w:r w:rsidR="001F149C" w:rsidRPr="001F149C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</w:t>
      </w:r>
      <w:r w:rsidR="001F149C" w:rsidRPr="001F149C">
        <w:rPr>
          <w:rFonts w:ascii="Times New Roman" w:eastAsia="Times New Roman" w:hAnsi="Times New Roman" w:cs="Times New Roman"/>
          <w:bCs/>
          <w:iCs/>
          <w:color w:val="000000"/>
          <w:lang w:eastAsia="ru-RU"/>
        </w:rPr>
        <w:t>«Песни бегемотов»</w:t>
      </w:r>
      <w:r w:rsidRPr="00373076">
        <w:rPr>
          <w:rFonts w:ascii="Times New Roman" w:eastAsia="Times New Roman" w:hAnsi="Times New Roman" w:cs="Times New Roman"/>
          <w:bCs/>
          <w:color w:val="000000"/>
          <w:lang w:eastAsia="ru-RU"/>
        </w:rPr>
        <w:tab/>
        <w:t>4)</w:t>
      </w:r>
      <w:r w:rsidR="001F149C" w:rsidRPr="001F149C">
        <w:rPr>
          <w:rFonts w:ascii="Times New Roman" w:eastAsia="Times New Roman" w:hAnsi="Times New Roman" w:cs="Times New Roman"/>
          <w:bCs/>
          <w:color w:val="000000"/>
          <w:lang w:eastAsia="ru-RU"/>
        </w:rPr>
        <w:t>«Серая Шейка»</w:t>
      </w:r>
    </w:p>
    <w:p w:rsidR="001F149C" w:rsidRPr="001F149C" w:rsidRDefault="001F149C" w:rsidP="001F149C">
      <w:pPr>
        <w:jc w:val="left"/>
        <w:rPr>
          <w:rFonts w:ascii="Times New Roman" w:eastAsia="Times New Roman" w:hAnsi="Times New Roman" w:cs="Times New Roman"/>
          <w:lang w:eastAsia="ru-RU"/>
        </w:rPr>
      </w:pPr>
      <w:r w:rsidRPr="00AE1F1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В</w:t>
      </w:r>
      <w:proofErr w:type="gramStart"/>
      <w:r w:rsidRPr="00AE1F1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2</w:t>
      </w:r>
      <w:proofErr w:type="gramEnd"/>
      <w:r w:rsidRPr="00AE1F1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.</w:t>
      </w:r>
      <w:r w:rsidRPr="001F149C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В каком произведении рассказывается о материнской са</w:t>
      </w:r>
      <w:r w:rsidRPr="001F149C">
        <w:rPr>
          <w:rFonts w:ascii="Times New Roman" w:eastAsia="Times New Roman" w:hAnsi="Times New Roman" w:cs="Times New Roman"/>
          <w:bCs/>
          <w:color w:val="000000"/>
          <w:lang w:eastAsia="ru-RU"/>
        </w:rPr>
        <w:softHyphen/>
        <w:t>моотверженности?</w:t>
      </w:r>
    </w:p>
    <w:p w:rsidR="001F149C" w:rsidRPr="001F149C" w:rsidRDefault="00001DAA" w:rsidP="00001DAA">
      <w:pPr>
        <w:jc w:val="left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373076">
        <w:rPr>
          <w:rFonts w:ascii="Times New Roman" w:eastAsia="Times New Roman" w:hAnsi="Times New Roman" w:cs="Times New Roman"/>
          <w:bCs/>
          <w:color w:val="000000"/>
          <w:lang w:eastAsia="ru-RU"/>
        </w:rPr>
        <w:t>1)</w:t>
      </w:r>
      <w:r w:rsidR="001F149C" w:rsidRPr="001F149C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«Песни бегемотов»</w:t>
      </w:r>
      <w:r w:rsidR="001F149C" w:rsidRPr="001F149C">
        <w:rPr>
          <w:rFonts w:ascii="Times New Roman" w:eastAsia="Times New Roman" w:hAnsi="Times New Roman" w:cs="Times New Roman"/>
          <w:bCs/>
          <w:color w:val="000000"/>
          <w:lang w:eastAsia="ru-RU"/>
        </w:rPr>
        <w:tab/>
      </w:r>
      <w:r w:rsidRPr="00373076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           </w:t>
      </w:r>
      <w:r w:rsidR="001F149C" w:rsidRPr="001F149C">
        <w:rPr>
          <w:rFonts w:ascii="Times New Roman" w:eastAsia="Times New Roman" w:hAnsi="Times New Roman" w:cs="Times New Roman"/>
          <w:bCs/>
          <w:color w:val="000000"/>
          <w:lang w:eastAsia="ru-RU"/>
        </w:rPr>
        <w:t>3)</w:t>
      </w:r>
      <w:r w:rsidR="001F149C" w:rsidRPr="001F149C">
        <w:rPr>
          <w:rFonts w:ascii="Times New Roman" w:eastAsia="Times New Roman" w:hAnsi="Times New Roman" w:cs="Times New Roman"/>
          <w:bCs/>
          <w:iCs/>
          <w:color w:val="000000"/>
          <w:lang w:eastAsia="ru-RU"/>
        </w:rPr>
        <w:t>«Воробьишко»</w:t>
      </w:r>
    </w:p>
    <w:p w:rsidR="001F149C" w:rsidRPr="001F149C" w:rsidRDefault="00001DAA" w:rsidP="00001DAA">
      <w:pPr>
        <w:jc w:val="left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373076">
        <w:rPr>
          <w:rFonts w:ascii="Times New Roman" w:eastAsia="Times New Roman" w:hAnsi="Times New Roman" w:cs="Times New Roman"/>
          <w:bCs/>
          <w:color w:val="000000"/>
          <w:lang w:eastAsia="ru-RU"/>
        </w:rPr>
        <w:t>2)</w:t>
      </w:r>
      <w:r w:rsidR="001F149C" w:rsidRPr="001F149C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«Мур</w:t>
      </w:r>
      <w:r w:rsidRPr="00373076">
        <w:rPr>
          <w:rFonts w:ascii="Times New Roman" w:eastAsia="Times New Roman" w:hAnsi="Times New Roman" w:cs="Times New Roman"/>
          <w:bCs/>
          <w:color w:val="000000"/>
          <w:lang w:eastAsia="ru-RU"/>
        </w:rPr>
        <w:t>авьиное царство»</w:t>
      </w:r>
      <w:r w:rsidRPr="00373076">
        <w:rPr>
          <w:rFonts w:ascii="Times New Roman" w:eastAsia="Times New Roman" w:hAnsi="Times New Roman" w:cs="Times New Roman"/>
          <w:bCs/>
          <w:color w:val="000000"/>
          <w:lang w:eastAsia="ru-RU"/>
        </w:rPr>
        <w:tab/>
        <w:t>4)</w:t>
      </w:r>
      <w:r w:rsidR="001F149C" w:rsidRPr="001F149C">
        <w:rPr>
          <w:rFonts w:ascii="Times New Roman" w:eastAsia="Times New Roman" w:hAnsi="Times New Roman" w:cs="Times New Roman"/>
          <w:bCs/>
          <w:color w:val="000000"/>
          <w:lang w:eastAsia="ru-RU"/>
        </w:rPr>
        <w:t>«Барсучий нос»</w:t>
      </w:r>
    </w:p>
    <w:p w:rsidR="001F149C" w:rsidRPr="001F149C" w:rsidRDefault="00AE1F1A" w:rsidP="001F149C">
      <w:pPr>
        <w:jc w:val="lef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В3</w:t>
      </w:r>
      <w:r w:rsidR="001F149C" w:rsidRPr="00AE1F1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.</w:t>
      </w:r>
      <w:r w:rsidR="001F149C" w:rsidRPr="001F149C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Какое произведение учит нас всегда говорить правду?</w:t>
      </w:r>
    </w:p>
    <w:p w:rsidR="001F149C" w:rsidRPr="001F149C" w:rsidRDefault="00001DAA" w:rsidP="00001DAA">
      <w:pPr>
        <w:jc w:val="left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373076">
        <w:rPr>
          <w:rFonts w:ascii="Times New Roman" w:eastAsia="Times New Roman" w:hAnsi="Times New Roman" w:cs="Times New Roman"/>
          <w:bCs/>
          <w:color w:val="000000"/>
          <w:lang w:eastAsia="ru-RU"/>
        </w:rPr>
        <w:t>1)</w:t>
      </w:r>
      <w:r w:rsidR="001F149C" w:rsidRPr="001F149C">
        <w:rPr>
          <w:rFonts w:ascii="Times New Roman" w:eastAsia="Times New Roman" w:hAnsi="Times New Roman" w:cs="Times New Roman"/>
          <w:bCs/>
          <w:color w:val="000000"/>
          <w:lang w:eastAsia="ru-RU"/>
        </w:rPr>
        <w:t>«Серая Шейка»</w:t>
      </w:r>
      <w:r w:rsidR="001F149C" w:rsidRPr="001F149C">
        <w:rPr>
          <w:rFonts w:ascii="Times New Roman" w:eastAsia="Times New Roman" w:hAnsi="Times New Roman" w:cs="Times New Roman"/>
          <w:bCs/>
          <w:color w:val="000000"/>
          <w:lang w:eastAsia="ru-RU"/>
        </w:rPr>
        <w:tab/>
      </w:r>
      <w:r w:rsidRPr="00373076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             </w:t>
      </w:r>
      <w:r w:rsidR="001F149C" w:rsidRPr="001F149C">
        <w:rPr>
          <w:rFonts w:ascii="Times New Roman" w:eastAsia="Times New Roman" w:hAnsi="Times New Roman" w:cs="Times New Roman"/>
          <w:bCs/>
          <w:color w:val="000000"/>
          <w:lang w:eastAsia="ru-RU"/>
        </w:rPr>
        <w:t>3)</w:t>
      </w:r>
      <w:r w:rsidR="001F149C" w:rsidRPr="001F149C">
        <w:rPr>
          <w:rFonts w:ascii="Times New Roman" w:eastAsia="Times New Roman" w:hAnsi="Times New Roman" w:cs="Times New Roman"/>
          <w:bCs/>
          <w:iCs/>
          <w:color w:val="000000"/>
          <w:lang w:eastAsia="ru-RU"/>
        </w:rPr>
        <w:t>«Карасик»</w:t>
      </w:r>
    </w:p>
    <w:p w:rsidR="001F149C" w:rsidRPr="001F149C" w:rsidRDefault="00001DAA" w:rsidP="00001DAA">
      <w:pPr>
        <w:jc w:val="left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373076">
        <w:rPr>
          <w:rFonts w:ascii="Times New Roman" w:eastAsia="Times New Roman" w:hAnsi="Times New Roman" w:cs="Times New Roman"/>
          <w:bCs/>
          <w:color w:val="000000"/>
          <w:lang w:eastAsia="ru-RU"/>
        </w:rPr>
        <w:t>2) «Муравьиное царство»</w:t>
      </w:r>
      <w:r w:rsidRPr="00373076">
        <w:rPr>
          <w:rFonts w:ascii="Times New Roman" w:eastAsia="Times New Roman" w:hAnsi="Times New Roman" w:cs="Times New Roman"/>
          <w:bCs/>
          <w:color w:val="000000"/>
          <w:lang w:eastAsia="ru-RU"/>
        </w:rPr>
        <w:tab/>
        <w:t>4)</w:t>
      </w:r>
      <w:r w:rsidR="001F149C" w:rsidRPr="001F149C">
        <w:rPr>
          <w:rFonts w:ascii="Times New Roman" w:eastAsia="Times New Roman" w:hAnsi="Times New Roman" w:cs="Times New Roman"/>
          <w:bCs/>
          <w:color w:val="000000"/>
          <w:lang w:eastAsia="ru-RU"/>
        </w:rPr>
        <w:t>«Барсучий нос»</w:t>
      </w:r>
    </w:p>
    <w:p w:rsidR="001F149C" w:rsidRPr="001F149C" w:rsidRDefault="001F149C" w:rsidP="001F149C">
      <w:pPr>
        <w:jc w:val="left"/>
        <w:rPr>
          <w:rFonts w:ascii="Times New Roman" w:eastAsia="Times New Roman" w:hAnsi="Times New Roman" w:cs="Times New Roman"/>
          <w:lang w:eastAsia="ru-RU"/>
        </w:rPr>
      </w:pPr>
      <w:r w:rsidRPr="00AE1F1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В</w:t>
      </w:r>
      <w:proofErr w:type="gramStart"/>
      <w:r w:rsidRPr="00AE1F1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4</w:t>
      </w:r>
      <w:proofErr w:type="gramEnd"/>
      <w:r w:rsidRPr="001F149C">
        <w:rPr>
          <w:rFonts w:ascii="Times New Roman" w:eastAsia="Times New Roman" w:hAnsi="Times New Roman" w:cs="Times New Roman"/>
          <w:bCs/>
          <w:color w:val="000000"/>
          <w:lang w:eastAsia="ru-RU"/>
        </w:rPr>
        <w:t>. Узнайте произведение по отрывку.</w:t>
      </w:r>
    </w:p>
    <w:p w:rsidR="001F149C" w:rsidRPr="001F149C" w:rsidRDefault="001F149C" w:rsidP="001F149C">
      <w:pPr>
        <w:jc w:val="left"/>
        <w:rPr>
          <w:rFonts w:ascii="Times New Roman" w:eastAsia="Times New Roman" w:hAnsi="Times New Roman" w:cs="Times New Roman"/>
          <w:lang w:eastAsia="ru-RU"/>
        </w:rPr>
      </w:pPr>
      <w:r w:rsidRPr="001F149C">
        <w:rPr>
          <w:rFonts w:ascii="Times New Roman" w:eastAsia="Times New Roman" w:hAnsi="Times New Roman" w:cs="Times New Roman"/>
          <w:color w:val="000000"/>
          <w:lang w:eastAsia="ru-RU"/>
        </w:rPr>
        <w:t xml:space="preserve">Так и случилось. Была тихая-тихая звездная ночь. Тихо стоял </w:t>
      </w:r>
      <w:proofErr w:type="gramStart"/>
      <w:r w:rsidRPr="001F149C">
        <w:rPr>
          <w:rFonts w:ascii="Times New Roman" w:eastAsia="Times New Roman" w:hAnsi="Times New Roman" w:cs="Times New Roman"/>
          <w:color w:val="000000"/>
          <w:lang w:eastAsia="ru-RU"/>
        </w:rPr>
        <w:t>темный</w:t>
      </w:r>
      <w:proofErr w:type="gramEnd"/>
      <w:r w:rsidRPr="001F149C">
        <w:rPr>
          <w:rFonts w:ascii="Times New Roman" w:eastAsia="Times New Roman" w:hAnsi="Times New Roman" w:cs="Times New Roman"/>
          <w:color w:val="000000"/>
          <w:lang w:eastAsia="ru-RU"/>
        </w:rPr>
        <w:t xml:space="preserve"> нес на берегу. Бурливая днем горная река присмирела, и к ней тихо-тихо подкрался холод и точно прикрыл ее зеркальным стеклом.</w:t>
      </w:r>
    </w:p>
    <w:p w:rsidR="00574B43" w:rsidRPr="00574B43" w:rsidRDefault="00574B43" w:rsidP="00574B43">
      <w:pPr>
        <w:jc w:val="left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373076">
        <w:rPr>
          <w:rFonts w:ascii="Times New Roman" w:eastAsia="Times New Roman" w:hAnsi="Times New Roman" w:cs="Times New Roman"/>
          <w:bCs/>
          <w:iCs/>
          <w:color w:val="000000"/>
          <w:lang w:eastAsia="ru-RU"/>
        </w:rPr>
        <w:t>1)</w:t>
      </w:r>
      <w:r w:rsidRPr="00574B43">
        <w:rPr>
          <w:rFonts w:ascii="Times New Roman" w:eastAsia="Times New Roman" w:hAnsi="Times New Roman" w:cs="Times New Roman"/>
          <w:bCs/>
          <w:iCs/>
          <w:color w:val="000000"/>
          <w:lang w:eastAsia="ru-RU"/>
        </w:rPr>
        <w:t>«Серая Шейка»</w:t>
      </w:r>
    </w:p>
    <w:p w:rsidR="00574B43" w:rsidRPr="00574B43" w:rsidRDefault="00574B43" w:rsidP="00574B43">
      <w:pPr>
        <w:jc w:val="left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373076">
        <w:rPr>
          <w:rFonts w:ascii="Times New Roman" w:eastAsia="Times New Roman" w:hAnsi="Times New Roman" w:cs="Times New Roman"/>
          <w:bCs/>
          <w:color w:val="000000"/>
          <w:lang w:eastAsia="ru-RU"/>
        </w:rPr>
        <w:t>2)</w:t>
      </w:r>
      <w:r w:rsidRPr="00574B43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«Карасик»</w:t>
      </w:r>
    </w:p>
    <w:p w:rsidR="00574B43" w:rsidRPr="00574B43" w:rsidRDefault="00574B43" w:rsidP="00574B43">
      <w:pPr>
        <w:jc w:val="left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373076">
        <w:rPr>
          <w:rFonts w:ascii="Times New Roman" w:eastAsia="Times New Roman" w:hAnsi="Times New Roman" w:cs="Times New Roman"/>
          <w:bCs/>
          <w:color w:val="000000"/>
          <w:lang w:eastAsia="ru-RU"/>
        </w:rPr>
        <w:t>3)</w:t>
      </w:r>
      <w:r w:rsidRPr="00574B43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«Барсучий нос»</w:t>
      </w:r>
    </w:p>
    <w:p w:rsidR="00574B43" w:rsidRPr="00574B43" w:rsidRDefault="00574B43" w:rsidP="00574B43">
      <w:pPr>
        <w:jc w:val="left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373076">
        <w:rPr>
          <w:rFonts w:ascii="Times New Roman" w:eastAsia="Times New Roman" w:hAnsi="Times New Roman" w:cs="Times New Roman"/>
          <w:bCs/>
          <w:color w:val="000000"/>
          <w:lang w:eastAsia="ru-RU"/>
        </w:rPr>
        <w:t>4)</w:t>
      </w:r>
      <w:r w:rsidRPr="00574B43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«Приключения Муравьишки»</w:t>
      </w:r>
    </w:p>
    <w:p w:rsidR="00574B43" w:rsidRPr="00574B43" w:rsidRDefault="00574B43" w:rsidP="00574B43">
      <w:pPr>
        <w:jc w:val="left"/>
        <w:rPr>
          <w:rFonts w:ascii="Times New Roman" w:eastAsia="Times New Roman" w:hAnsi="Times New Roman" w:cs="Times New Roman"/>
          <w:lang w:eastAsia="ru-RU"/>
        </w:rPr>
      </w:pPr>
      <w:r w:rsidRPr="00AE1F1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С</w:t>
      </w:r>
      <w:proofErr w:type="gramStart"/>
      <w:r w:rsidRPr="00AE1F1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</w:t>
      </w:r>
      <w:proofErr w:type="gramEnd"/>
      <w:r w:rsidRPr="00AE1F1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.</w:t>
      </w:r>
      <w:r w:rsidRPr="00574B43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Как зовут </w:t>
      </w:r>
      <w:proofErr w:type="gramStart"/>
      <w:r w:rsidRPr="00574B43">
        <w:rPr>
          <w:rFonts w:ascii="Times New Roman" w:eastAsia="Times New Roman" w:hAnsi="Times New Roman" w:cs="Times New Roman"/>
          <w:bCs/>
          <w:color w:val="000000"/>
          <w:lang w:eastAsia="ru-RU"/>
        </w:rPr>
        <w:t>Мамина-Сибиряка</w:t>
      </w:r>
      <w:proofErr w:type="gramEnd"/>
      <w:r w:rsidRPr="00574B43">
        <w:rPr>
          <w:rFonts w:ascii="Times New Roman" w:eastAsia="Times New Roman" w:hAnsi="Times New Roman" w:cs="Times New Roman"/>
          <w:bCs/>
          <w:color w:val="000000"/>
          <w:lang w:eastAsia="ru-RU"/>
        </w:rPr>
        <w:t>?</w:t>
      </w:r>
    </w:p>
    <w:p w:rsidR="00574B43" w:rsidRPr="00574B43" w:rsidRDefault="00574B43" w:rsidP="00574B43">
      <w:pPr>
        <w:jc w:val="left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373076">
        <w:rPr>
          <w:rFonts w:ascii="Times New Roman" w:eastAsia="Times New Roman" w:hAnsi="Times New Roman" w:cs="Times New Roman"/>
          <w:bCs/>
          <w:color w:val="000000"/>
          <w:lang w:eastAsia="ru-RU"/>
        </w:rPr>
        <w:t>1)</w:t>
      </w:r>
      <w:r w:rsidRPr="00574B43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Михаил Михайлович</w:t>
      </w:r>
    </w:p>
    <w:p w:rsidR="00574B43" w:rsidRPr="00574B43" w:rsidRDefault="00574B43" w:rsidP="00574B43">
      <w:pPr>
        <w:jc w:val="left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373076">
        <w:rPr>
          <w:rFonts w:ascii="Times New Roman" w:eastAsia="Times New Roman" w:hAnsi="Times New Roman" w:cs="Times New Roman"/>
          <w:bCs/>
          <w:color w:val="000000"/>
          <w:lang w:eastAsia="ru-RU"/>
        </w:rPr>
        <w:t>2)</w:t>
      </w:r>
      <w:r w:rsidRPr="00574B43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Виталий Валентинович</w:t>
      </w:r>
    </w:p>
    <w:p w:rsidR="00574B43" w:rsidRPr="00574B43" w:rsidRDefault="00574B43" w:rsidP="00574B43">
      <w:pPr>
        <w:jc w:val="left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373076">
        <w:rPr>
          <w:rFonts w:ascii="Times New Roman" w:eastAsia="Times New Roman" w:hAnsi="Times New Roman" w:cs="Times New Roman"/>
          <w:bCs/>
          <w:color w:val="000000"/>
          <w:lang w:eastAsia="ru-RU"/>
        </w:rPr>
        <w:t>3)</w:t>
      </w:r>
      <w:r w:rsidRPr="00574B43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</w:t>
      </w:r>
      <w:r w:rsidRPr="00574B43">
        <w:rPr>
          <w:rFonts w:ascii="Times New Roman" w:eastAsia="Times New Roman" w:hAnsi="Times New Roman" w:cs="Times New Roman"/>
          <w:bCs/>
          <w:iCs/>
          <w:color w:val="000000"/>
          <w:lang w:eastAsia="ru-RU"/>
        </w:rPr>
        <w:t>Дмитрий Наркисович</w:t>
      </w:r>
    </w:p>
    <w:p w:rsidR="00574B43" w:rsidRPr="00574B43" w:rsidRDefault="00574B43" w:rsidP="00574B43">
      <w:pPr>
        <w:jc w:val="left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373076">
        <w:rPr>
          <w:rFonts w:ascii="Times New Roman" w:eastAsia="Times New Roman" w:hAnsi="Times New Roman" w:cs="Times New Roman"/>
          <w:bCs/>
          <w:color w:val="000000"/>
          <w:lang w:eastAsia="ru-RU"/>
        </w:rPr>
        <w:t>4)</w:t>
      </w:r>
      <w:r w:rsidRPr="00574B43">
        <w:rPr>
          <w:rFonts w:ascii="Times New Roman" w:eastAsia="Times New Roman" w:hAnsi="Times New Roman" w:cs="Times New Roman"/>
          <w:bCs/>
          <w:color w:val="000000"/>
          <w:lang w:eastAsia="ru-RU"/>
        </w:rPr>
        <w:t>Константин Дмитриевич</w:t>
      </w:r>
    </w:p>
    <w:p w:rsidR="00574B43" w:rsidRPr="00574B43" w:rsidRDefault="00574B43" w:rsidP="00574B43">
      <w:pPr>
        <w:jc w:val="left"/>
        <w:rPr>
          <w:rFonts w:ascii="Times New Roman" w:eastAsia="Times New Roman" w:hAnsi="Times New Roman" w:cs="Times New Roman"/>
          <w:lang w:eastAsia="ru-RU"/>
        </w:rPr>
      </w:pPr>
      <w:r w:rsidRPr="00AE1F1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С</w:t>
      </w:r>
      <w:proofErr w:type="gramStart"/>
      <w:r w:rsidRPr="00AE1F1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2</w:t>
      </w:r>
      <w:proofErr w:type="gramEnd"/>
      <w:r w:rsidRPr="00AE1F1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.</w:t>
      </w:r>
      <w:r w:rsidRPr="00574B43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Когда вышел в свет журнал «Веселые картинки»?</w:t>
      </w:r>
    </w:p>
    <w:p w:rsidR="00574B43" w:rsidRPr="00574B43" w:rsidRDefault="00574B43" w:rsidP="00574B43">
      <w:pPr>
        <w:jc w:val="left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373076">
        <w:rPr>
          <w:rFonts w:ascii="Times New Roman" w:eastAsia="Times New Roman" w:hAnsi="Times New Roman" w:cs="Times New Roman"/>
          <w:bCs/>
          <w:color w:val="000000"/>
          <w:lang w:eastAsia="ru-RU"/>
        </w:rPr>
        <w:t>1) В 1924 г.</w:t>
      </w:r>
      <w:r w:rsidRPr="00373076">
        <w:rPr>
          <w:rFonts w:ascii="Times New Roman" w:eastAsia="Times New Roman" w:hAnsi="Times New Roman" w:cs="Times New Roman"/>
          <w:bCs/>
          <w:color w:val="000000"/>
          <w:lang w:eastAsia="ru-RU"/>
        </w:rPr>
        <w:tab/>
        <w:t>3)</w:t>
      </w:r>
      <w:r w:rsidRPr="00574B43">
        <w:rPr>
          <w:rFonts w:ascii="Times New Roman" w:eastAsia="Times New Roman" w:hAnsi="Times New Roman" w:cs="Times New Roman"/>
          <w:bCs/>
          <w:color w:val="000000"/>
          <w:lang w:eastAsia="ru-RU"/>
        </w:rPr>
        <w:t>В 1960 г.</w:t>
      </w:r>
    </w:p>
    <w:p w:rsidR="00574B43" w:rsidRPr="00574B43" w:rsidRDefault="00574B43" w:rsidP="00574B43">
      <w:pPr>
        <w:jc w:val="left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373076">
        <w:rPr>
          <w:rFonts w:ascii="Times New Roman" w:eastAsia="Times New Roman" w:hAnsi="Times New Roman" w:cs="Times New Roman"/>
          <w:bCs/>
          <w:color w:val="000000"/>
          <w:lang w:eastAsia="ru-RU"/>
        </w:rPr>
        <w:t>2)</w:t>
      </w:r>
      <w:r w:rsidRPr="00574B43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</w:t>
      </w:r>
      <w:r w:rsidRPr="00574B43">
        <w:rPr>
          <w:rFonts w:ascii="Times New Roman" w:eastAsia="Times New Roman" w:hAnsi="Times New Roman" w:cs="Times New Roman"/>
          <w:bCs/>
          <w:iCs/>
          <w:color w:val="000000"/>
          <w:lang w:eastAsia="ru-RU"/>
        </w:rPr>
        <w:t>В 1956г.</w:t>
      </w:r>
      <w:r w:rsidRPr="00373076">
        <w:rPr>
          <w:rFonts w:ascii="Times New Roman" w:eastAsia="Times New Roman" w:hAnsi="Times New Roman" w:cs="Times New Roman"/>
          <w:bCs/>
          <w:color w:val="000000"/>
          <w:lang w:eastAsia="ru-RU"/>
        </w:rPr>
        <w:tab/>
        <w:t>4)</w:t>
      </w:r>
      <w:r w:rsidRPr="00574B43">
        <w:rPr>
          <w:rFonts w:ascii="Times New Roman" w:eastAsia="Times New Roman" w:hAnsi="Times New Roman" w:cs="Times New Roman"/>
          <w:bCs/>
          <w:color w:val="000000"/>
          <w:lang w:eastAsia="ru-RU"/>
        </w:rPr>
        <w:t>В 1980 г.</w:t>
      </w:r>
    </w:p>
    <w:p w:rsidR="00574B43" w:rsidRPr="00574B43" w:rsidRDefault="00AE1F1A" w:rsidP="00574B43">
      <w:pPr>
        <w:jc w:val="lef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С3</w:t>
      </w:r>
      <w:r w:rsidR="00574B43" w:rsidRPr="00AE1F1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.</w:t>
      </w:r>
      <w:r w:rsidR="00574B43" w:rsidRPr="00574B43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О каком писателе говорится в этом отрывке?</w:t>
      </w:r>
    </w:p>
    <w:p w:rsidR="00574B43" w:rsidRPr="00574B43" w:rsidRDefault="00574B43" w:rsidP="00574B43">
      <w:pPr>
        <w:jc w:val="left"/>
        <w:rPr>
          <w:rFonts w:ascii="Times New Roman" w:eastAsia="Times New Roman" w:hAnsi="Times New Roman" w:cs="Times New Roman"/>
          <w:lang w:eastAsia="ru-RU"/>
        </w:rPr>
      </w:pPr>
      <w:r w:rsidRPr="00574B43">
        <w:rPr>
          <w:rFonts w:ascii="Times New Roman" w:eastAsia="Times New Roman" w:hAnsi="Times New Roman" w:cs="Times New Roman"/>
          <w:color w:val="000000"/>
          <w:lang w:eastAsia="ru-RU"/>
        </w:rPr>
        <w:t>Писать он начал в 1938 г. А как</w:t>
      </w:r>
      <w:r w:rsidRPr="00373076">
        <w:rPr>
          <w:rFonts w:ascii="Times New Roman" w:eastAsia="Times New Roman" w:hAnsi="Times New Roman" w:cs="Times New Roman"/>
          <w:color w:val="000000"/>
          <w:lang w:eastAsia="ru-RU"/>
        </w:rPr>
        <w:t xml:space="preserve"> же он стал писателем? Случилос</w:t>
      </w:r>
      <w:r w:rsidRPr="00574B43">
        <w:rPr>
          <w:rFonts w:ascii="Times New Roman" w:eastAsia="Times New Roman" w:hAnsi="Times New Roman" w:cs="Times New Roman"/>
          <w:color w:val="000000"/>
          <w:lang w:eastAsia="ru-RU"/>
        </w:rPr>
        <w:t>ь это неожиданно: подрастал сын, посто</w:t>
      </w:r>
      <w:r w:rsidRPr="00373076">
        <w:rPr>
          <w:rFonts w:ascii="Times New Roman" w:eastAsia="Times New Roman" w:hAnsi="Times New Roman" w:cs="Times New Roman"/>
          <w:color w:val="000000"/>
          <w:lang w:eastAsia="ru-RU"/>
        </w:rPr>
        <w:t xml:space="preserve">янно требовал все новых и новых </w:t>
      </w:r>
      <w:r w:rsidRPr="00574B43">
        <w:rPr>
          <w:rFonts w:ascii="Times New Roman" w:eastAsia="Times New Roman" w:hAnsi="Times New Roman" w:cs="Times New Roman"/>
          <w:color w:val="000000"/>
          <w:lang w:eastAsia="ru-RU"/>
        </w:rPr>
        <w:t xml:space="preserve">сказок. И вот автор стал сочинять для него забавные рассказы. В 1938 </w:t>
      </w:r>
      <w:r w:rsidRPr="00373076">
        <w:rPr>
          <w:rFonts w:ascii="Times New Roman" w:eastAsia="Times New Roman" w:hAnsi="Times New Roman" w:cs="Times New Roman"/>
          <w:color w:val="000000"/>
        </w:rPr>
        <w:t xml:space="preserve">году </w:t>
      </w:r>
      <w:r w:rsidRPr="00574B43">
        <w:rPr>
          <w:rFonts w:ascii="Times New Roman" w:eastAsia="Times New Roman" w:hAnsi="Times New Roman" w:cs="Times New Roman"/>
          <w:color w:val="000000"/>
        </w:rPr>
        <w:t xml:space="preserve"> </w:t>
      </w:r>
      <w:r w:rsidRPr="00574B43">
        <w:rPr>
          <w:rFonts w:ascii="Times New Roman" w:eastAsia="Times New Roman" w:hAnsi="Times New Roman" w:cs="Times New Roman"/>
          <w:color w:val="000000"/>
          <w:lang w:eastAsia="ru-RU"/>
        </w:rPr>
        <w:t>в сентябрьском номере журнала «Мурзилка» был напечатан его первый рассказ «Затейники».</w:t>
      </w:r>
    </w:p>
    <w:p w:rsidR="00574B43" w:rsidRPr="00574B43" w:rsidRDefault="00574B43" w:rsidP="00574B43">
      <w:pPr>
        <w:jc w:val="left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373076">
        <w:rPr>
          <w:rFonts w:ascii="Times New Roman" w:eastAsia="Times New Roman" w:hAnsi="Times New Roman" w:cs="Times New Roman"/>
          <w:bCs/>
          <w:color w:val="000000"/>
          <w:lang w:eastAsia="ru-RU"/>
        </w:rPr>
        <w:t>1)</w:t>
      </w:r>
      <w:r w:rsidRPr="00574B43">
        <w:rPr>
          <w:rFonts w:ascii="Times New Roman" w:eastAsia="Times New Roman" w:hAnsi="Times New Roman" w:cs="Times New Roman"/>
          <w:bCs/>
          <w:iCs/>
          <w:color w:val="000000"/>
          <w:lang w:eastAsia="ru-RU"/>
        </w:rPr>
        <w:t>Н. Носов</w:t>
      </w:r>
      <w:r w:rsidRPr="00373076">
        <w:rPr>
          <w:rFonts w:ascii="Times New Roman" w:eastAsia="Times New Roman" w:hAnsi="Times New Roman" w:cs="Times New Roman"/>
          <w:bCs/>
          <w:color w:val="000000"/>
          <w:lang w:eastAsia="ru-RU"/>
        </w:rPr>
        <w:tab/>
      </w:r>
      <w:r w:rsidR="00373076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      </w:t>
      </w:r>
      <w:r w:rsidRPr="00373076">
        <w:rPr>
          <w:rFonts w:ascii="Times New Roman" w:eastAsia="Times New Roman" w:hAnsi="Times New Roman" w:cs="Times New Roman"/>
          <w:bCs/>
          <w:color w:val="000000"/>
          <w:lang w:eastAsia="ru-RU"/>
        </w:rPr>
        <w:t>3)</w:t>
      </w:r>
      <w:r w:rsidRPr="00574B43">
        <w:rPr>
          <w:rFonts w:ascii="Times New Roman" w:eastAsia="Times New Roman" w:hAnsi="Times New Roman" w:cs="Times New Roman"/>
          <w:bCs/>
          <w:color w:val="000000"/>
          <w:lang w:eastAsia="ru-RU"/>
        </w:rPr>
        <w:t>О. Полонский</w:t>
      </w:r>
    </w:p>
    <w:p w:rsidR="00574B43" w:rsidRPr="00373076" w:rsidRDefault="00574B43" w:rsidP="00574B43">
      <w:pPr>
        <w:jc w:val="left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373076">
        <w:rPr>
          <w:rFonts w:ascii="Times New Roman" w:eastAsia="Times New Roman" w:hAnsi="Times New Roman" w:cs="Times New Roman"/>
          <w:bCs/>
          <w:color w:val="000000"/>
          <w:lang w:eastAsia="ru-RU"/>
        </w:rPr>
        <w:t>2)М. Пришвин</w:t>
      </w:r>
      <w:r w:rsidRPr="00373076">
        <w:rPr>
          <w:rFonts w:ascii="Times New Roman" w:eastAsia="Times New Roman" w:hAnsi="Times New Roman" w:cs="Times New Roman"/>
          <w:bCs/>
          <w:color w:val="000000"/>
          <w:lang w:eastAsia="ru-RU"/>
        </w:rPr>
        <w:tab/>
      </w:r>
      <w:r w:rsidR="00373076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      </w:t>
      </w:r>
      <w:r w:rsidRPr="00373076">
        <w:rPr>
          <w:rFonts w:ascii="Times New Roman" w:eastAsia="Times New Roman" w:hAnsi="Times New Roman" w:cs="Times New Roman"/>
          <w:bCs/>
          <w:color w:val="000000"/>
          <w:lang w:eastAsia="ru-RU"/>
        </w:rPr>
        <w:t>4)</w:t>
      </w:r>
      <w:r w:rsidRPr="00574B43">
        <w:rPr>
          <w:rFonts w:ascii="Times New Roman" w:eastAsia="Times New Roman" w:hAnsi="Times New Roman" w:cs="Times New Roman"/>
          <w:bCs/>
          <w:color w:val="000000"/>
          <w:lang w:eastAsia="ru-RU"/>
        </w:rPr>
        <w:t>В. Бианки</w:t>
      </w:r>
    </w:p>
    <w:p w:rsidR="00574B43" w:rsidRPr="00373076" w:rsidRDefault="00574B43" w:rsidP="00574B43">
      <w:pPr>
        <w:jc w:val="left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:rsidR="00411208" w:rsidRPr="00F533C1" w:rsidRDefault="00411208" w:rsidP="00411208">
      <w:pPr>
        <w:tabs>
          <w:tab w:val="left" w:pos="360"/>
          <w:tab w:val="left" w:pos="720"/>
          <w:tab w:val="left" w:pos="1440"/>
        </w:tabs>
        <w:ind w:left="1020" w:hanging="10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533C1">
        <w:rPr>
          <w:rFonts w:ascii="Times New Roman" w:hAnsi="Times New Roman" w:cs="Times New Roman"/>
          <w:b/>
          <w:sz w:val="24"/>
          <w:szCs w:val="24"/>
        </w:rPr>
        <w:t xml:space="preserve">Ключ к контрольно-измерительным материалам </w:t>
      </w:r>
    </w:p>
    <w:p w:rsidR="00411208" w:rsidRPr="00F533C1" w:rsidRDefault="00411208" w:rsidP="00411208">
      <w:pPr>
        <w:tabs>
          <w:tab w:val="left" w:pos="360"/>
          <w:tab w:val="left" w:pos="720"/>
          <w:tab w:val="left" w:pos="1440"/>
        </w:tabs>
        <w:ind w:left="1020" w:hanging="1020"/>
        <w:rPr>
          <w:rFonts w:ascii="Times New Roman" w:hAnsi="Times New Roman" w:cs="Times New Roman"/>
          <w:b/>
          <w:sz w:val="24"/>
          <w:szCs w:val="24"/>
        </w:rPr>
      </w:pPr>
      <w:r w:rsidRPr="00F533C1">
        <w:rPr>
          <w:rFonts w:ascii="Times New Roman" w:hAnsi="Times New Roman" w:cs="Times New Roman"/>
          <w:b/>
          <w:sz w:val="24"/>
          <w:szCs w:val="24"/>
        </w:rPr>
        <w:t xml:space="preserve">Ответы к заданиям </w:t>
      </w:r>
      <w:r w:rsidRPr="00F533C1">
        <w:rPr>
          <w:rFonts w:ascii="Times New Roman" w:hAnsi="Times New Roman" w:cs="Times New Roman"/>
          <w:b/>
          <w:i/>
          <w:sz w:val="24"/>
          <w:szCs w:val="24"/>
        </w:rPr>
        <w:t>части</w:t>
      </w:r>
      <w:proofErr w:type="gramStart"/>
      <w:r w:rsidRPr="00F533C1">
        <w:rPr>
          <w:rFonts w:ascii="Times New Roman" w:hAnsi="Times New Roman" w:cs="Times New Roman"/>
          <w:b/>
          <w:i/>
          <w:sz w:val="24"/>
          <w:szCs w:val="24"/>
        </w:rPr>
        <w:t xml:space="preserve"> А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70"/>
        <w:gridCol w:w="870"/>
        <w:gridCol w:w="870"/>
        <w:gridCol w:w="870"/>
        <w:gridCol w:w="870"/>
      </w:tblGrid>
      <w:tr w:rsidR="00411208" w:rsidRPr="00F533C1" w:rsidTr="009C1B10">
        <w:tc>
          <w:tcPr>
            <w:tcW w:w="870" w:type="dxa"/>
          </w:tcPr>
          <w:p w:rsidR="00411208" w:rsidRPr="00F533C1" w:rsidRDefault="00411208" w:rsidP="009C1B10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33C1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proofErr w:type="gramStart"/>
            <w:r w:rsidRPr="00F533C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proofErr w:type="gramEnd"/>
          </w:p>
        </w:tc>
        <w:tc>
          <w:tcPr>
            <w:tcW w:w="870" w:type="dxa"/>
          </w:tcPr>
          <w:p w:rsidR="00411208" w:rsidRPr="00F533C1" w:rsidRDefault="00411208" w:rsidP="009C1B10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33C1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proofErr w:type="gramStart"/>
            <w:r w:rsidRPr="00F533C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proofErr w:type="gramEnd"/>
          </w:p>
        </w:tc>
        <w:tc>
          <w:tcPr>
            <w:tcW w:w="870" w:type="dxa"/>
          </w:tcPr>
          <w:p w:rsidR="00411208" w:rsidRPr="00F533C1" w:rsidRDefault="00411208" w:rsidP="009C1B10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33C1">
              <w:rPr>
                <w:rFonts w:ascii="Times New Roman" w:hAnsi="Times New Roman" w:cs="Times New Roman"/>
                <w:b/>
                <w:sz w:val="24"/>
                <w:szCs w:val="24"/>
              </w:rPr>
              <w:t>А3</w:t>
            </w:r>
          </w:p>
        </w:tc>
        <w:tc>
          <w:tcPr>
            <w:tcW w:w="870" w:type="dxa"/>
          </w:tcPr>
          <w:p w:rsidR="00411208" w:rsidRPr="00F533C1" w:rsidRDefault="00411208" w:rsidP="009C1B10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33C1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proofErr w:type="gramStart"/>
            <w:r w:rsidRPr="00F533C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proofErr w:type="gramEnd"/>
          </w:p>
        </w:tc>
        <w:tc>
          <w:tcPr>
            <w:tcW w:w="870" w:type="dxa"/>
          </w:tcPr>
          <w:p w:rsidR="00411208" w:rsidRPr="00F533C1" w:rsidRDefault="00411208" w:rsidP="009C1B10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33C1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411208" w:rsidRPr="00F533C1" w:rsidTr="009C1B10">
        <w:tc>
          <w:tcPr>
            <w:tcW w:w="870" w:type="dxa"/>
          </w:tcPr>
          <w:p w:rsidR="00411208" w:rsidRPr="00F533C1" w:rsidRDefault="00411208" w:rsidP="009C1B10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70" w:type="dxa"/>
          </w:tcPr>
          <w:p w:rsidR="00411208" w:rsidRPr="00F533C1" w:rsidRDefault="00411208" w:rsidP="009C1B10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70" w:type="dxa"/>
          </w:tcPr>
          <w:p w:rsidR="00411208" w:rsidRPr="00F533C1" w:rsidRDefault="00411208" w:rsidP="009C1B10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0" w:type="dxa"/>
          </w:tcPr>
          <w:p w:rsidR="00411208" w:rsidRPr="00F533C1" w:rsidRDefault="00411208" w:rsidP="009C1B10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0" w:type="dxa"/>
          </w:tcPr>
          <w:p w:rsidR="00411208" w:rsidRDefault="00411208" w:rsidP="009C1B10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411208" w:rsidRPr="00F533C1" w:rsidRDefault="00411208" w:rsidP="00411208">
      <w:pPr>
        <w:tabs>
          <w:tab w:val="left" w:pos="360"/>
          <w:tab w:val="left" w:pos="720"/>
          <w:tab w:val="left" w:pos="1440"/>
        </w:tabs>
        <w:rPr>
          <w:rFonts w:ascii="Times New Roman" w:hAnsi="Times New Roman" w:cs="Times New Roman"/>
          <w:b/>
          <w:sz w:val="24"/>
          <w:szCs w:val="24"/>
        </w:rPr>
      </w:pPr>
      <w:r w:rsidRPr="00F533C1">
        <w:rPr>
          <w:rFonts w:ascii="Times New Roman" w:hAnsi="Times New Roman" w:cs="Times New Roman"/>
          <w:b/>
          <w:sz w:val="24"/>
          <w:szCs w:val="24"/>
        </w:rPr>
        <w:t xml:space="preserve">Ответы к заданиям </w:t>
      </w:r>
      <w:r w:rsidRPr="00F533C1">
        <w:rPr>
          <w:rFonts w:ascii="Times New Roman" w:hAnsi="Times New Roman" w:cs="Times New Roman"/>
          <w:b/>
          <w:i/>
          <w:sz w:val="24"/>
          <w:szCs w:val="24"/>
        </w:rPr>
        <w:t>части</w:t>
      </w:r>
      <w:proofErr w:type="gramStart"/>
      <w:r w:rsidRPr="00F533C1">
        <w:rPr>
          <w:rFonts w:ascii="Times New Roman" w:hAnsi="Times New Roman" w:cs="Times New Roman"/>
          <w:b/>
          <w:i/>
          <w:sz w:val="24"/>
          <w:szCs w:val="24"/>
        </w:rPr>
        <w:t xml:space="preserve"> В</w:t>
      </w:r>
      <w:proofErr w:type="gramEnd"/>
      <w:r w:rsidRPr="00F533C1">
        <w:rPr>
          <w:rFonts w:ascii="Times New Roman" w:hAnsi="Times New Roman" w:cs="Times New Roman"/>
          <w:sz w:val="24"/>
          <w:szCs w:val="24"/>
        </w:rPr>
        <w:tab/>
      </w:r>
      <w:r w:rsidRPr="00F533C1">
        <w:rPr>
          <w:rFonts w:ascii="Times New Roman" w:hAnsi="Times New Roman" w:cs="Times New Roman"/>
          <w:sz w:val="24"/>
          <w:szCs w:val="24"/>
        </w:rPr>
        <w:tab/>
      </w:r>
      <w:r w:rsidRPr="00F533C1">
        <w:rPr>
          <w:rFonts w:ascii="Times New Roman" w:hAnsi="Times New Roman" w:cs="Times New Roman"/>
          <w:sz w:val="24"/>
          <w:szCs w:val="24"/>
        </w:rPr>
        <w:tab/>
      </w:r>
    </w:p>
    <w:tbl>
      <w:tblPr>
        <w:tblW w:w="43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9"/>
        <w:gridCol w:w="1134"/>
        <w:gridCol w:w="1134"/>
        <w:gridCol w:w="1134"/>
      </w:tblGrid>
      <w:tr w:rsidR="00411208" w:rsidRPr="00F533C1" w:rsidTr="009C1B10">
        <w:tc>
          <w:tcPr>
            <w:tcW w:w="959" w:type="dxa"/>
          </w:tcPr>
          <w:p w:rsidR="00411208" w:rsidRPr="00F533C1" w:rsidRDefault="00411208" w:rsidP="009C1B10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33C1">
              <w:rPr>
                <w:rFonts w:ascii="Times New Roman" w:hAnsi="Times New Roman" w:cs="Times New Roman"/>
                <w:b/>
                <w:sz w:val="24"/>
                <w:szCs w:val="24"/>
              </w:rPr>
              <w:t>В 1</w:t>
            </w:r>
          </w:p>
        </w:tc>
        <w:tc>
          <w:tcPr>
            <w:tcW w:w="1134" w:type="dxa"/>
          </w:tcPr>
          <w:p w:rsidR="00411208" w:rsidRPr="00F533C1" w:rsidRDefault="00411208" w:rsidP="009C1B10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33C1">
              <w:rPr>
                <w:rFonts w:ascii="Times New Roman" w:hAnsi="Times New Roman" w:cs="Times New Roman"/>
                <w:b/>
                <w:sz w:val="24"/>
                <w:szCs w:val="24"/>
              </w:rPr>
              <w:t>В 2</w:t>
            </w:r>
          </w:p>
        </w:tc>
        <w:tc>
          <w:tcPr>
            <w:tcW w:w="1134" w:type="dxa"/>
          </w:tcPr>
          <w:p w:rsidR="00411208" w:rsidRPr="00F533C1" w:rsidRDefault="00411208" w:rsidP="009C1B10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33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411208" w:rsidRPr="00F533C1" w:rsidRDefault="00411208" w:rsidP="009C1B10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33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411208" w:rsidRPr="00F533C1" w:rsidTr="009C1B10">
        <w:tc>
          <w:tcPr>
            <w:tcW w:w="959" w:type="dxa"/>
          </w:tcPr>
          <w:p w:rsidR="00411208" w:rsidRPr="00F533C1" w:rsidRDefault="00411208" w:rsidP="009C1B10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411208" w:rsidRPr="00F533C1" w:rsidRDefault="00411208" w:rsidP="009C1B10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411208" w:rsidRDefault="00411208" w:rsidP="009C1B10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411208" w:rsidRDefault="00411208" w:rsidP="009C1B10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411208" w:rsidRPr="00F533C1" w:rsidRDefault="00411208" w:rsidP="00411208">
      <w:pPr>
        <w:tabs>
          <w:tab w:val="left" w:pos="360"/>
          <w:tab w:val="left" w:pos="720"/>
          <w:tab w:val="left" w:pos="1440"/>
        </w:tabs>
        <w:rPr>
          <w:rFonts w:ascii="Times New Roman" w:hAnsi="Times New Roman" w:cs="Times New Roman"/>
          <w:b/>
          <w:sz w:val="24"/>
          <w:szCs w:val="24"/>
        </w:rPr>
      </w:pPr>
      <w:r w:rsidRPr="00F533C1">
        <w:rPr>
          <w:rFonts w:ascii="Times New Roman" w:hAnsi="Times New Roman" w:cs="Times New Roman"/>
          <w:b/>
          <w:sz w:val="24"/>
          <w:szCs w:val="24"/>
        </w:rPr>
        <w:t xml:space="preserve">Ответы к заданиям </w:t>
      </w:r>
      <w:r w:rsidRPr="00F533C1">
        <w:rPr>
          <w:rFonts w:ascii="Times New Roman" w:hAnsi="Times New Roman" w:cs="Times New Roman"/>
          <w:b/>
          <w:i/>
          <w:sz w:val="24"/>
          <w:szCs w:val="24"/>
        </w:rPr>
        <w:t>части</w:t>
      </w:r>
      <w:proofErr w:type="gramStart"/>
      <w:r w:rsidRPr="00F533C1">
        <w:rPr>
          <w:rFonts w:ascii="Times New Roman" w:hAnsi="Times New Roman" w:cs="Times New Roman"/>
          <w:b/>
          <w:i/>
          <w:sz w:val="24"/>
          <w:szCs w:val="24"/>
        </w:rPr>
        <w:t xml:space="preserve"> С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9"/>
        <w:gridCol w:w="1134"/>
        <w:gridCol w:w="1134"/>
      </w:tblGrid>
      <w:tr w:rsidR="00411208" w:rsidRPr="00F533C1" w:rsidTr="009C1B10">
        <w:tc>
          <w:tcPr>
            <w:tcW w:w="959" w:type="dxa"/>
          </w:tcPr>
          <w:p w:rsidR="00411208" w:rsidRPr="00F533C1" w:rsidRDefault="00411208" w:rsidP="009C1B10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3C1">
              <w:rPr>
                <w:rFonts w:ascii="Times New Roman" w:hAnsi="Times New Roman" w:cs="Times New Roman"/>
                <w:b/>
                <w:sz w:val="24"/>
                <w:szCs w:val="24"/>
              </w:rPr>
              <w:t>С 1</w:t>
            </w:r>
          </w:p>
        </w:tc>
        <w:tc>
          <w:tcPr>
            <w:tcW w:w="1134" w:type="dxa"/>
          </w:tcPr>
          <w:p w:rsidR="00411208" w:rsidRPr="00F533C1" w:rsidRDefault="00411208" w:rsidP="009C1B10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33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411208" w:rsidRPr="00F533C1" w:rsidRDefault="00411208" w:rsidP="009C1B10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33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411208" w:rsidRPr="00F533C1" w:rsidTr="009C1B10">
        <w:tc>
          <w:tcPr>
            <w:tcW w:w="959" w:type="dxa"/>
          </w:tcPr>
          <w:p w:rsidR="00411208" w:rsidRPr="00F533C1" w:rsidRDefault="00411208" w:rsidP="009C1B10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411208" w:rsidRDefault="00411208" w:rsidP="009C1B10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411208" w:rsidRDefault="00411208" w:rsidP="009C1B10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411208" w:rsidRDefault="00411208" w:rsidP="00411208">
      <w:pPr>
        <w:rPr>
          <w:rFonts w:ascii="Times New Roman" w:eastAsia="Times New Roman" w:hAnsi="Times New Roman" w:cs="Times New Roman"/>
          <w:i/>
          <w:iCs/>
          <w:color w:val="000000"/>
          <w:spacing w:val="-10"/>
          <w:sz w:val="24"/>
          <w:szCs w:val="24"/>
          <w:lang w:eastAsia="ru-RU"/>
        </w:rPr>
      </w:pPr>
    </w:p>
    <w:p w:rsidR="00411208" w:rsidRPr="00F452C4" w:rsidRDefault="00411208" w:rsidP="00411208">
      <w:pPr>
        <w:rPr>
          <w:rFonts w:ascii="Times New Roman" w:eastAsia="Times New Roman" w:hAnsi="Times New Roman" w:cs="Times New Roman"/>
          <w:b/>
          <w:iCs/>
          <w:color w:val="000000"/>
          <w:spacing w:val="-10"/>
          <w:sz w:val="24"/>
          <w:szCs w:val="24"/>
          <w:lang w:eastAsia="ru-RU"/>
        </w:rPr>
      </w:pPr>
      <w:r w:rsidRPr="00F452C4">
        <w:rPr>
          <w:rFonts w:ascii="Times New Roman" w:eastAsia="Times New Roman" w:hAnsi="Times New Roman" w:cs="Times New Roman"/>
          <w:b/>
          <w:iCs/>
          <w:color w:val="000000"/>
          <w:spacing w:val="-10"/>
          <w:sz w:val="24"/>
          <w:szCs w:val="24"/>
          <w:lang w:eastAsia="ru-RU"/>
        </w:rPr>
        <w:t>Критерии оценивания</w:t>
      </w:r>
    </w:p>
    <w:tbl>
      <w:tblPr>
        <w:tblStyle w:val="a4"/>
        <w:tblW w:w="0" w:type="auto"/>
        <w:tblLook w:val="04A0"/>
      </w:tblPr>
      <w:tblGrid>
        <w:gridCol w:w="1101"/>
        <w:gridCol w:w="8591"/>
      </w:tblGrid>
      <w:tr w:rsidR="00411208" w:rsidRPr="00B9624E" w:rsidTr="009C1B10">
        <w:tc>
          <w:tcPr>
            <w:tcW w:w="1101" w:type="dxa"/>
          </w:tcPr>
          <w:p w:rsidR="00411208" w:rsidRDefault="00411208" w:rsidP="009C1B1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№ задания</w:t>
            </w:r>
          </w:p>
        </w:tc>
        <w:tc>
          <w:tcPr>
            <w:tcW w:w="8591" w:type="dxa"/>
          </w:tcPr>
          <w:p w:rsidR="00411208" w:rsidRDefault="00411208" w:rsidP="009C1B1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0180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Критерии оценивания</w:t>
            </w:r>
          </w:p>
          <w:p w:rsidR="00411208" w:rsidRPr="00B9624E" w:rsidRDefault="00411208" w:rsidP="009C1B1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11208" w:rsidRPr="001454D1" w:rsidTr="009C1B10">
        <w:tc>
          <w:tcPr>
            <w:tcW w:w="1101" w:type="dxa"/>
          </w:tcPr>
          <w:p w:rsidR="00411208" w:rsidRPr="00F84DE8" w:rsidRDefault="00411208" w:rsidP="009C1B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proofErr w:type="gramEnd"/>
          </w:p>
        </w:tc>
        <w:tc>
          <w:tcPr>
            <w:tcW w:w="8591" w:type="dxa"/>
          </w:tcPr>
          <w:p w:rsidR="00411208" w:rsidRPr="001454D1" w:rsidRDefault="00411208" w:rsidP="009C1B1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балл – задание выполнено правильно</w:t>
            </w:r>
          </w:p>
        </w:tc>
      </w:tr>
      <w:tr w:rsidR="00411208" w:rsidRPr="001454D1" w:rsidTr="009C1B10">
        <w:tc>
          <w:tcPr>
            <w:tcW w:w="1101" w:type="dxa"/>
          </w:tcPr>
          <w:p w:rsidR="00411208" w:rsidRPr="00F84DE8" w:rsidRDefault="00411208" w:rsidP="009C1B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proofErr w:type="gramStart"/>
            <w:r w:rsidRPr="00F84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proofErr w:type="gramEnd"/>
          </w:p>
        </w:tc>
        <w:tc>
          <w:tcPr>
            <w:tcW w:w="8591" w:type="dxa"/>
          </w:tcPr>
          <w:p w:rsidR="00411208" w:rsidRPr="001454D1" w:rsidRDefault="00411208" w:rsidP="009C1B1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балл – задание выполнено правильно</w:t>
            </w:r>
          </w:p>
        </w:tc>
      </w:tr>
      <w:tr w:rsidR="00411208" w:rsidRPr="003A6C2C" w:rsidTr="009C1B10">
        <w:tc>
          <w:tcPr>
            <w:tcW w:w="1101" w:type="dxa"/>
          </w:tcPr>
          <w:p w:rsidR="00411208" w:rsidRPr="00F84DE8" w:rsidRDefault="00411208" w:rsidP="009C1B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84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91" w:type="dxa"/>
          </w:tcPr>
          <w:p w:rsidR="00411208" w:rsidRPr="003A6C2C" w:rsidRDefault="00411208" w:rsidP="009C1B1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балл – задание выполнено правильно</w:t>
            </w:r>
          </w:p>
        </w:tc>
      </w:tr>
      <w:tr w:rsidR="00411208" w:rsidRPr="00F21214" w:rsidTr="009C1B10">
        <w:tc>
          <w:tcPr>
            <w:tcW w:w="1101" w:type="dxa"/>
          </w:tcPr>
          <w:p w:rsidR="00411208" w:rsidRPr="00F84DE8" w:rsidRDefault="00411208" w:rsidP="009C1B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proofErr w:type="gramStart"/>
            <w:r w:rsidRPr="00F84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proofErr w:type="gramEnd"/>
          </w:p>
        </w:tc>
        <w:tc>
          <w:tcPr>
            <w:tcW w:w="8591" w:type="dxa"/>
          </w:tcPr>
          <w:p w:rsidR="00411208" w:rsidRPr="00F21214" w:rsidRDefault="00411208" w:rsidP="009C1B1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балл – задание выполнено правильно</w:t>
            </w:r>
          </w:p>
        </w:tc>
      </w:tr>
      <w:tr w:rsidR="00411208" w:rsidRPr="00F21214" w:rsidTr="009C1B10">
        <w:tc>
          <w:tcPr>
            <w:tcW w:w="1101" w:type="dxa"/>
          </w:tcPr>
          <w:p w:rsidR="00411208" w:rsidRDefault="00411208" w:rsidP="009C1B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А5</w:t>
            </w:r>
          </w:p>
        </w:tc>
        <w:tc>
          <w:tcPr>
            <w:tcW w:w="8591" w:type="dxa"/>
          </w:tcPr>
          <w:p w:rsidR="00411208" w:rsidRDefault="00411208" w:rsidP="009C1B1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балл – задание выполнено правильно</w:t>
            </w:r>
          </w:p>
        </w:tc>
      </w:tr>
      <w:tr w:rsidR="00411208" w:rsidRPr="00B9624E" w:rsidTr="009C1B10">
        <w:tc>
          <w:tcPr>
            <w:tcW w:w="1101" w:type="dxa"/>
          </w:tcPr>
          <w:p w:rsidR="00411208" w:rsidRPr="00F84DE8" w:rsidRDefault="00411208" w:rsidP="009C1B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proofErr w:type="gramEnd"/>
          </w:p>
        </w:tc>
        <w:tc>
          <w:tcPr>
            <w:tcW w:w="8591" w:type="dxa"/>
          </w:tcPr>
          <w:p w:rsidR="00411208" w:rsidRPr="00B9624E" w:rsidRDefault="00411208" w:rsidP="009C1B1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бал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задание выполнено правильно</w:t>
            </w:r>
          </w:p>
        </w:tc>
      </w:tr>
      <w:tr w:rsidR="00411208" w:rsidRPr="00FB694C" w:rsidTr="009C1B10">
        <w:tc>
          <w:tcPr>
            <w:tcW w:w="1101" w:type="dxa"/>
          </w:tcPr>
          <w:p w:rsidR="00411208" w:rsidRPr="00F84DE8" w:rsidRDefault="00411208" w:rsidP="009C1B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proofErr w:type="gramEnd"/>
          </w:p>
        </w:tc>
        <w:tc>
          <w:tcPr>
            <w:tcW w:w="8591" w:type="dxa"/>
          </w:tcPr>
          <w:p w:rsidR="00411208" w:rsidRPr="00FB694C" w:rsidRDefault="00411208" w:rsidP="009C1B1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бал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задание выполнено правильно</w:t>
            </w:r>
          </w:p>
        </w:tc>
      </w:tr>
      <w:tr w:rsidR="00411208" w:rsidRPr="00FB694C" w:rsidTr="009C1B10">
        <w:tc>
          <w:tcPr>
            <w:tcW w:w="1101" w:type="dxa"/>
          </w:tcPr>
          <w:p w:rsidR="00411208" w:rsidRDefault="00411208" w:rsidP="009C1B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В3</w:t>
            </w:r>
          </w:p>
        </w:tc>
        <w:tc>
          <w:tcPr>
            <w:tcW w:w="8591" w:type="dxa"/>
          </w:tcPr>
          <w:p w:rsidR="00411208" w:rsidRDefault="00411208" w:rsidP="009C1B1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бал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задание выполнено правильно</w:t>
            </w:r>
          </w:p>
        </w:tc>
      </w:tr>
      <w:tr w:rsidR="00411208" w:rsidRPr="00FB694C" w:rsidTr="009C1B10">
        <w:tc>
          <w:tcPr>
            <w:tcW w:w="1101" w:type="dxa"/>
          </w:tcPr>
          <w:p w:rsidR="00411208" w:rsidRDefault="00411208" w:rsidP="009C1B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proofErr w:type="gramEnd"/>
          </w:p>
        </w:tc>
        <w:tc>
          <w:tcPr>
            <w:tcW w:w="8591" w:type="dxa"/>
          </w:tcPr>
          <w:p w:rsidR="00411208" w:rsidRDefault="00411208" w:rsidP="009C1B1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бал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задание выполнено правильно</w:t>
            </w:r>
          </w:p>
        </w:tc>
      </w:tr>
      <w:tr w:rsidR="00411208" w:rsidTr="009C1B10">
        <w:tc>
          <w:tcPr>
            <w:tcW w:w="1101" w:type="dxa"/>
          </w:tcPr>
          <w:p w:rsidR="00411208" w:rsidRPr="00F84DE8" w:rsidRDefault="00411208" w:rsidP="009C1B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proofErr w:type="gramEnd"/>
          </w:p>
        </w:tc>
        <w:tc>
          <w:tcPr>
            <w:tcW w:w="8591" w:type="dxa"/>
          </w:tcPr>
          <w:p w:rsidR="00411208" w:rsidRDefault="00411208" w:rsidP="009C1B1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балл - задание выполнено правильно</w:t>
            </w:r>
          </w:p>
        </w:tc>
      </w:tr>
      <w:tr w:rsidR="00411208" w:rsidTr="009C1B10">
        <w:tc>
          <w:tcPr>
            <w:tcW w:w="1101" w:type="dxa"/>
          </w:tcPr>
          <w:p w:rsidR="00411208" w:rsidRDefault="00411208" w:rsidP="009C1B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proofErr w:type="gramEnd"/>
          </w:p>
        </w:tc>
        <w:tc>
          <w:tcPr>
            <w:tcW w:w="8591" w:type="dxa"/>
          </w:tcPr>
          <w:p w:rsidR="00411208" w:rsidRDefault="00411208" w:rsidP="009C1B1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балл - задание выполнено правильно</w:t>
            </w:r>
          </w:p>
        </w:tc>
      </w:tr>
      <w:tr w:rsidR="00411208" w:rsidTr="009C1B10">
        <w:tc>
          <w:tcPr>
            <w:tcW w:w="1101" w:type="dxa"/>
          </w:tcPr>
          <w:p w:rsidR="00411208" w:rsidRDefault="00411208" w:rsidP="009C1B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С3</w:t>
            </w:r>
          </w:p>
        </w:tc>
        <w:tc>
          <w:tcPr>
            <w:tcW w:w="8591" w:type="dxa"/>
          </w:tcPr>
          <w:p w:rsidR="00411208" w:rsidRDefault="00411208" w:rsidP="009C1B1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балл - задание выполнено правильно</w:t>
            </w:r>
          </w:p>
        </w:tc>
      </w:tr>
      <w:tr w:rsidR="00411208" w:rsidRPr="00B9624E" w:rsidTr="009C1B10">
        <w:tc>
          <w:tcPr>
            <w:tcW w:w="1101" w:type="dxa"/>
          </w:tcPr>
          <w:p w:rsidR="00411208" w:rsidRDefault="00411208" w:rsidP="009C1B1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91" w:type="dxa"/>
          </w:tcPr>
          <w:p w:rsidR="00411208" w:rsidRPr="00622761" w:rsidRDefault="00411208" w:rsidP="009C1B1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11- 12</w:t>
            </w:r>
            <w:r w:rsidRPr="0062276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баллов – отметка «5»</w:t>
            </w:r>
          </w:p>
          <w:p w:rsidR="00411208" w:rsidRPr="00622761" w:rsidRDefault="00411208" w:rsidP="009C1B1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9 - 10</w:t>
            </w:r>
            <w:r w:rsidRPr="0062276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баллов - отметка «4»</w:t>
            </w:r>
          </w:p>
          <w:p w:rsidR="00411208" w:rsidRPr="00622761" w:rsidRDefault="00411208" w:rsidP="009C1B1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 – 8</w:t>
            </w:r>
            <w:r w:rsidRPr="0062276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баллов - отметка «3»</w:t>
            </w:r>
          </w:p>
          <w:p w:rsidR="00411208" w:rsidRPr="00B9624E" w:rsidRDefault="005C5364" w:rsidP="009C1B1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Менее 7</w:t>
            </w:r>
            <w:r w:rsidR="00411208" w:rsidRPr="0062276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баллов - отметка «2»</w:t>
            </w:r>
          </w:p>
        </w:tc>
      </w:tr>
    </w:tbl>
    <w:p w:rsidR="00411208" w:rsidRDefault="00411208" w:rsidP="00411208">
      <w:pPr>
        <w:rPr>
          <w:rFonts w:ascii="Times New Roman" w:eastAsia="Times New Roman" w:hAnsi="Times New Roman" w:cs="Times New Roman"/>
          <w:i/>
          <w:iCs/>
          <w:color w:val="000000"/>
          <w:spacing w:val="-10"/>
          <w:sz w:val="24"/>
          <w:szCs w:val="24"/>
          <w:lang w:eastAsia="ru-RU"/>
        </w:rPr>
      </w:pPr>
    </w:p>
    <w:p w:rsidR="00411208" w:rsidRPr="00AE1F1A" w:rsidRDefault="00411208" w:rsidP="00411208">
      <w:pPr>
        <w:jc w:val="lef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11208" w:rsidRDefault="00411208" w:rsidP="00411208">
      <w:pPr>
        <w:jc w:val="lef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A58FE" w:rsidRDefault="006A58FE" w:rsidP="00574B43">
      <w:pPr>
        <w:jc w:val="lef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74B43" w:rsidRDefault="00574B43" w:rsidP="005861F4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74B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Проверочная работа </w:t>
      </w:r>
      <w:r w:rsidR="006A14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по разделу </w:t>
      </w:r>
      <w:r w:rsidRPr="00574B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«Люби все живое»</w:t>
      </w:r>
      <w:r w:rsidR="005861F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:rsidR="00AE1F1A" w:rsidRPr="00574B43" w:rsidRDefault="00AE1F1A" w:rsidP="00574B43">
      <w:pPr>
        <w:jc w:val="lef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74B43" w:rsidRPr="00574B43" w:rsidRDefault="00574B43" w:rsidP="00574B43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F1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Задание 1.</w:t>
      </w:r>
      <w:r w:rsidRPr="00574B4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Подчеркните имя героя произведения М. Горькой» «Воробьишко».</w:t>
      </w:r>
    </w:p>
    <w:p w:rsidR="00574B43" w:rsidRPr="00574B43" w:rsidRDefault="00373076" w:rsidP="00373076">
      <w:pPr>
        <w:jc w:val="lef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1)</w:t>
      </w:r>
      <w:r w:rsidR="00574B43" w:rsidRPr="00574B4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Кузя</w:t>
      </w:r>
    </w:p>
    <w:p w:rsidR="00574B43" w:rsidRPr="00574B43" w:rsidRDefault="00373076" w:rsidP="00373076">
      <w:pPr>
        <w:jc w:val="lef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2)</w:t>
      </w:r>
      <w:r w:rsidR="00574B43" w:rsidRPr="00574B4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Мурзик</w:t>
      </w:r>
    </w:p>
    <w:p w:rsidR="00574B43" w:rsidRPr="00574B43" w:rsidRDefault="00373076" w:rsidP="00373076">
      <w:pPr>
        <w:jc w:val="lef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3)</w:t>
      </w:r>
      <w:r w:rsidR="00411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574B43" w:rsidRPr="00574B43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Пудик</w:t>
      </w:r>
    </w:p>
    <w:p w:rsidR="00574B43" w:rsidRPr="00574B43" w:rsidRDefault="00373076" w:rsidP="00373076">
      <w:pPr>
        <w:jc w:val="lef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4)</w:t>
      </w:r>
      <w:r w:rsidR="00574B43" w:rsidRPr="00574B4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Фунтик</w:t>
      </w:r>
    </w:p>
    <w:p w:rsidR="00574B43" w:rsidRPr="00574B43" w:rsidRDefault="00574B43" w:rsidP="00574B43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F1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Задание 2.</w:t>
      </w:r>
      <w:r w:rsidRPr="00574B4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Среди данных заголовков </w:t>
      </w:r>
      <w:proofErr w:type="gramStart"/>
      <w:r w:rsidRPr="00574B4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подчеркните</w:t>
      </w:r>
      <w:proofErr w:type="gramEnd"/>
      <w:r w:rsidRPr="00574B4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назван </w:t>
      </w:r>
      <w:proofErr w:type="spellStart"/>
      <w:r w:rsidRPr="00574B4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i</w:t>
      </w:r>
      <w:proofErr w:type="spellEnd"/>
      <w:r w:rsidRPr="00574B4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574B4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 произведения, которое написал К. Паустовский.</w:t>
      </w:r>
    </w:p>
    <w:p w:rsidR="00574B43" w:rsidRPr="00574B43" w:rsidRDefault="00574B43" w:rsidP="00574B43">
      <w:pPr>
        <w:jc w:val="lef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1)</w:t>
      </w:r>
      <w:r w:rsidRPr="00574B4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«Кошкин щенок»</w:t>
      </w:r>
    </w:p>
    <w:p w:rsidR="00574B43" w:rsidRPr="00574B43" w:rsidRDefault="00574B43" w:rsidP="00574B43">
      <w:pPr>
        <w:jc w:val="lef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2)</w:t>
      </w:r>
      <w:r w:rsidRPr="00574B4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«Приключения Муравьишки»</w:t>
      </w:r>
    </w:p>
    <w:p w:rsidR="00574B43" w:rsidRPr="00574B43" w:rsidRDefault="00574B43" w:rsidP="00574B43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3)</w:t>
      </w:r>
      <w:r w:rsidRPr="00574B43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«Барсучий нос»</w:t>
      </w:r>
    </w:p>
    <w:p w:rsidR="00574B43" w:rsidRPr="00574B43" w:rsidRDefault="00574B43" w:rsidP="00574B43">
      <w:pPr>
        <w:jc w:val="lef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4)</w:t>
      </w:r>
      <w:r w:rsidRPr="00574B4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«Вредный кот»</w:t>
      </w:r>
    </w:p>
    <w:p w:rsidR="00574B43" w:rsidRPr="00574B43" w:rsidRDefault="00574B43" w:rsidP="00574B43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F1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Задание 3</w:t>
      </w:r>
      <w:r w:rsidRPr="00AE1F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Pr="00574B4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Обведите цифру, соответствующую количеству ге</w:t>
      </w:r>
      <w:r w:rsidRPr="00574B4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softHyphen/>
        <w:t>роев в рассказе М. Горького «Воробьишко».</w:t>
      </w:r>
    </w:p>
    <w:p w:rsidR="00574B43" w:rsidRPr="00574B43" w:rsidRDefault="00574B43" w:rsidP="00574B43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4B43">
        <w:rPr>
          <w:rFonts w:ascii="Times New Roman" w:eastAsia="Times New Roman" w:hAnsi="Times New Roman" w:cs="Times New Roman"/>
          <w:bCs/>
          <w:color w:val="000000"/>
          <w:spacing w:val="40"/>
          <w:sz w:val="24"/>
          <w:szCs w:val="24"/>
          <w:lang w:eastAsia="ru-RU"/>
        </w:rPr>
        <w:t>234567</w:t>
      </w:r>
    </w:p>
    <w:p w:rsidR="00574B43" w:rsidRDefault="00574B43" w:rsidP="00574B43">
      <w:pPr>
        <w:jc w:val="lef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E1F1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Задание 4</w:t>
      </w:r>
      <w:r w:rsidRPr="00574B43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>.</w:t>
      </w:r>
      <w:r w:rsidRPr="00574B4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Запишите назва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ния произведений, которые помог</w:t>
      </w:r>
      <w:r w:rsidRPr="00574B4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ли вам понять, что в природе все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взаимосвязано (не забудьте ука</w:t>
      </w:r>
      <w:r w:rsidRPr="00574B4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зать автора). </w:t>
      </w:r>
    </w:p>
    <w:p w:rsidR="00574B43" w:rsidRDefault="00574B43" w:rsidP="00574B43">
      <w:pPr>
        <w:jc w:val="lef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574B43" w:rsidRDefault="00373076" w:rsidP="00574B43">
      <w:pPr>
        <w:jc w:val="left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373076" w:rsidRDefault="00574B43" w:rsidP="00574B43">
      <w:pPr>
        <w:jc w:val="lef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E1F1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Задание</w:t>
      </w:r>
      <w:r w:rsidRPr="00AE1F1A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 xml:space="preserve"> 5</w:t>
      </w:r>
      <w:r w:rsidRPr="00AE1F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Pr="00574B4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Приведите пример рассказа,</w:t>
      </w:r>
      <w:r w:rsidR="0037307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в котором говорится</w:t>
      </w:r>
      <w:r w:rsidRPr="00574B4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о повадках животных</w:t>
      </w:r>
    </w:p>
    <w:p w:rsidR="00373076" w:rsidRDefault="00373076" w:rsidP="00574B43">
      <w:pPr>
        <w:jc w:val="lef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373076" w:rsidRDefault="00574B43" w:rsidP="00574B43">
      <w:pPr>
        <w:jc w:val="lef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E1F1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Задание 6.</w:t>
      </w:r>
      <w:r w:rsidRPr="00574B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74B4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Прочитайте отрывок из произведения и подчерк</w:t>
      </w:r>
      <w:r w:rsidRPr="00574B4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softHyphen/>
        <w:t>ните, к какому жанру относится это произведение: рассказ, сти</w:t>
      </w:r>
      <w:r w:rsidRPr="00574B4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softHyphen/>
        <w:t xml:space="preserve">хотворение, сказка, загадка, статья из энциклопедии. </w:t>
      </w:r>
    </w:p>
    <w:p w:rsidR="00574B43" w:rsidRPr="00574B43" w:rsidRDefault="00373076" w:rsidP="00574B43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  </w:t>
      </w:r>
      <w:r w:rsidR="00574B43" w:rsidRPr="00574B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жил он над окошком бани, за верхним наличником, в теплом гнезде из пакли, моховинок и других мягких материалов.</w:t>
      </w:r>
    </w:p>
    <w:p w:rsidR="00574B43" w:rsidRPr="00574B43" w:rsidRDefault="00574B43" w:rsidP="00574B43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F1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Задание</w:t>
      </w:r>
      <w:r w:rsidRPr="00AE1F1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</w:t>
      </w:r>
      <w:r w:rsidRPr="00AE1F1A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7</w:t>
      </w:r>
      <w:r w:rsidRPr="00574B4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.</w:t>
      </w:r>
      <w:r w:rsidRPr="00574B4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Из какого произведения этот отрывок?</w:t>
      </w:r>
    </w:p>
    <w:p w:rsidR="00574B43" w:rsidRPr="00574B43" w:rsidRDefault="00373076" w:rsidP="00574B43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</w:t>
      </w:r>
      <w:r w:rsidR="00574B43" w:rsidRPr="00574B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 нас на стоянке горел костер. Мы жгли его весь день и ночь напро</w:t>
      </w:r>
      <w:r w:rsidR="00574B43" w:rsidRPr="00574B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лет, чтобы отгонять волков, - они тихо выли по дальним берегам озера. Их беспокоил дым костра и веселые человеческие крики.</w:t>
      </w:r>
    </w:p>
    <w:p w:rsidR="00574B43" w:rsidRPr="00574B43" w:rsidRDefault="00373076" w:rsidP="00373076">
      <w:pPr>
        <w:jc w:val="lef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1)</w:t>
      </w:r>
      <w:r w:rsidR="00574B43" w:rsidRPr="00574B4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В. Бианки «Приключения Муравьишки»</w:t>
      </w:r>
    </w:p>
    <w:p w:rsidR="00574B43" w:rsidRPr="00574B43" w:rsidRDefault="00373076" w:rsidP="00373076">
      <w:pPr>
        <w:jc w:val="lef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2)</w:t>
      </w:r>
      <w:r w:rsidR="00574B43" w:rsidRPr="00574B4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Н. Носов «Карасик»</w:t>
      </w:r>
    </w:p>
    <w:p w:rsidR="00574B43" w:rsidRPr="00574B43" w:rsidRDefault="00373076" w:rsidP="00373076">
      <w:pPr>
        <w:jc w:val="lef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3)</w:t>
      </w:r>
      <w:r w:rsidR="00574B43" w:rsidRPr="00574B4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574B43" w:rsidRPr="00574B43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К. Паустовский «Барсучий нос»</w:t>
      </w:r>
    </w:p>
    <w:p w:rsidR="00574B43" w:rsidRPr="00574B43" w:rsidRDefault="00373076" w:rsidP="00373076">
      <w:pPr>
        <w:jc w:val="lef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4)</w:t>
      </w:r>
      <w:r w:rsidR="00574B43" w:rsidRPr="00574B4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М. Горький «Воробьишко»</w:t>
      </w:r>
    </w:p>
    <w:p w:rsidR="00574B43" w:rsidRPr="00574B43" w:rsidRDefault="00373076" w:rsidP="00373076">
      <w:pPr>
        <w:jc w:val="lef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5)</w:t>
      </w:r>
      <w:r w:rsidR="00574B43" w:rsidRPr="00574B4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О. Полонский «Муравьиное царство»</w:t>
      </w:r>
    </w:p>
    <w:p w:rsidR="00574B43" w:rsidRPr="00574B43" w:rsidRDefault="00373076" w:rsidP="00373076">
      <w:pPr>
        <w:jc w:val="lef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6)</w:t>
      </w:r>
      <w:r w:rsidR="00574B43" w:rsidRPr="00574B4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Д. </w:t>
      </w:r>
      <w:proofErr w:type="gramStart"/>
      <w:r w:rsidR="00574B43" w:rsidRPr="00574B4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Мамин-Сибиряк</w:t>
      </w:r>
      <w:proofErr w:type="gramEnd"/>
      <w:r w:rsidR="00574B43" w:rsidRPr="00574B4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«Серая Шейка»</w:t>
      </w:r>
    </w:p>
    <w:p w:rsidR="00574B43" w:rsidRPr="00574B43" w:rsidRDefault="00574B43" w:rsidP="00574B43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F1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Задание 8</w:t>
      </w:r>
      <w:r w:rsidRPr="00574B43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>.</w:t>
      </w:r>
      <w:r w:rsidRPr="00574B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74B4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Составьте отзыв о прочитанном произведении раз</w:t>
      </w:r>
      <w:r w:rsidRPr="00574B4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softHyphen/>
        <w:t>дела по плану.</w:t>
      </w:r>
    </w:p>
    <w:p w:rsidR="00574B43" w:rsidRPr="00574B43" w:rsidRDefault="00574B43" w:rsidP="00574B43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4B43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План</w:t>
      </w:r>
    </w:p>
    <w:p w:rsidR="00574B43" w:rsidRPr="00574B43" w:rsidRDefault="00373076" w:rsidP="00373076">
      <w:pPr>
        <w:jc w:val="lef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1)</w:t>
      </w:r>
      <w:r w:rsidR="00574B43" w:rsidRPr="00574B4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Автор.</w:t>
      </w:r>
    </w:p>
    <w:p w:rsidR="00574B43" w:rsidRPr="00574B43" w:rsidRDefault="00373076" w:rsidP="00373076">
      <w:pPr>
        <w:jc w:val="lef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2)</w:t>
      </w:r>
      <w:r w:rsidR="00574B43" w:rsidRPr="00574B4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Название произведения.</w:t>
      </w:r>
    </w:p>
    <w:p w:rsidR="00574B43" w:rsidRPr="00574B43" w:rsidRDefault="00373076" w:rsidP="00373076">
      <w:pPr>
        <w:jc w:val="lef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3)</w:t>
      </w:r>
      <w:r w:rsidR="00574B43" w:rsidRPr="00574B4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Жанр произведения.</w:t>
      </w:r>
    </w:p>
    <w:p w:rsidR="00574B43" w:rsidRPr="00574B43" w:rsidRDefault="00373076" w:rsidP="00373076">
      <w:pPr>
        <w:jc w:val="lef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4)</w:t>
      </w:r>
      <w:r w:rsidR="00574B43" w:rsidRPr="00574B4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О чем этот текст?</w:t>
      </w:r>
    </w:p>
    <w:p w:rsidR="00574B43" w:rsidRPr="00574B43" w:rsidRDefault="00373076" w:rsidP="00373076">
      <w:pPr>
        <w:jc w:val="lef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5)</w:t>
      </w:r>
      <w:r w:rsidR="00574B43" w:rsidRPr="00574B4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Кто из героев понравился и почему?</w:t>
      </w:r>
    </w:p>
    <w:p w:rsidR="00574B43" w:rsidRDefault="00373076" w:rsidP="00373076">
      <w:pPr>
        <w:jc w:val="lef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6)</w:t>
      </w:r>
      <w:r w:rsidR="00574B43" w:rsidRPr="00574B4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Чем вам понравилось это произведение?</w:t>
      </w:r>
    </w:p>
    <w:p w:rsidR="00373076" w:rsidRPr="00574B43" w:rsidRDefault="00373076" w:rsidP="00373076">
      <w:pPr>
        <w:jc w:val="lef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A58FE" w:rsidRDefault="006A58FE" w:rsidP="00270869">
      <w:pPr>
        <w:jc w:val="lef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11208" w:rsidRPr="00F533C1" w:rsidRDefault="00411208" w:rsidP="00411208">
      <w:pPr>
        <w:tabs>
          <w:tab w:val="left" w:pos="360"/>
          <w:tab w:val="left" w:pos="720"/>
          <w:tab w:val="left" w:pos="1440"/>
        </w:tabs>
        <w:ind w:left="1020" w:hanging="10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533C1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Ключ к контрольно-измерительным материалам </w:t>
      </w:r>
    </w:p>
    <w:p w:rsidR="00411208" w:rsidRDefault="00411208" w:rsidP="00411208">
      <w:pPr>
        <w:tabs>
          <w:tab w:val="left" w:pos="360"/>
          <w:tab w:val="left" w:pos="720"/>
          <w:tab w:val="left" w:pos="1440"/>
        </w:tabs>
        <w:ind w:left="1020" w:hanging="1020"/>
        <w:rPr>
          <w:rFonts w:ascii="Times New Roman" w:hAnsi="Times New Roman" w:cs="Times New Roman"/>
          <w:b/>
          <w:i/>
          <w:sz w:val="24"/>
          <w:szCs w:val="24"/>
        </w:rPr>
      </w:pPr>
      <w:r w:rsidRPr="00F533C1">
        <w:rPr>
          <w:rFonts w:ascii="Times New Roman" w:hAnsi="Times New Roman" w:cs="Times New Roman"/>
          <w:b/>
          <w:sz w:val="24"/>
          <w:szCs w:val="24"/>
        </w:rPr>
        <w:t xml:space="preserve">Ответы к заданиям </w:t>
      </w:r>
      <w:r>
        <w:rPr>
          <w:rFonts w:ascii="Times New Roman" w:hAnsi="Times New Roman" w:cs="Times New Roman"/>
          <w:b/>
          <w:i/>
          <w:sz w:val="24"/>
          <w:szCs w:val="24"/>
        </w:rPr>
        <w:t>вопроса 1</w:t>
      </w:r>
    </w:p>
    <w:p w:rsidR="00411208" w:rsidRPr="00411208" w:rsidRDefault="00411208" w:rsidP="00411208">
      <w:pPr>
        <w:jc w:val="lef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574B43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Пудик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</w:p>
    <w:p w:rsidR="00411208" w:rsidRDefault="00411208" w:rsidP="00411208">
      <w:pPr>
        <w:tabs>
          <w:tab w:val="left" w:pos="360"/>
          <w:tab w:val="left" w:pos="720"/>
          <w:tab w:val="left" w:pos="1440"/>
        </w:tabs>
        <w:rPr>
          <w:rFonts w:ascii="Times New Roman" w:hAnsi="Times New Roman" w:cs="Times New Roman"/>
          <w:b/>
          <w:i/>
          <w:sz w:val="24"/>
          <w:szCs w:val="24"/>
        </w:rPr>
      </w:pPr>
      <w:r w:rsidRPr="00F533C1">
        <w:rPr>
          <w:rFonts w:ascii="Times New Roman" w:hAnsi="Times New Roman" w:cs="Times New Roman"/>
          <w:b/>
          <w:sz w:val="24"/>
          <w:szCs w:val="24"/>
        </w:rPr>
        <w:t xml:space="preserve">Ответы к заданиям </w:t>
      </w:r>
      <w:r>
        <w:rPr>
          <w:rFonts w:ascii="Times New Roman" w:hAnsi="Times New Roman" w:cs="Times New Roman"/>
          <w:b/>
          <w:i/>
          <w:sz w:val="24"/>
          <w:szCs w:val="24"/>
        </w:rPr>
        <w:t>вопроса 2</w:t>
      </w:r>
    </w:p>
    <w:p w:rsidR="00411208" w:rsidRPr="00F97F77" w:rsidRDefault="00F97F77" w:rsidP="00F97F77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4B43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«Барсучий нос»</w:t>
      </w:r>
      <w:r w:rsidR="00411208" w:rsidRPr="00F533C1">
        <w:rPr>
          <w:rFonts w:ascii="Times New Roman" w:hAnsi="Times New Roman" w:cs="Times New Roman"/>
          <w:sz w:val="24"/>
          <w:szCs w:val="24"/>
        </w:rPr>
        <w:tab/>
      </w:r>
    </w:p>
    <w:p w:rsidR="00411208" w:rsidRDefault="00411208" w:rsidP="00411208">
      <w:pPr>
        <w:tabs>
          <w:tab w:val="left" w:pos="360"/>
          <w:tab w:val="left" w:pos="720"/>
          <w:tab w:val="left" w:pos="1440"/>
        </w:tabs>
        <w:rPr>
          <w:rFonts w:ascii="Times New Roman" w:hAnsi="Times New Roman" w:cs="Times New Roman"/>
          <w:b/>
          <w:i/>
          <w:sz w:val="24"/>
          <w:szCs w:val="24"/>
        </w:rPr>
      </w:pPr>
      <w:r w:rsidRPr="00F533C1">
        <w:rPr>
          <w:rFonts w:ascii="Times New Roman" w:hAnsi="Times New Roman" w:cs="Times New Roman"/>
          <w:b/>
          <w:sz w:val="24"/>
          <w:szCs w:val="24"/>
        </w:rPr>
        <w:t xml:space="preserve">Ответы к заданиям </w:t>
      </w:r>
      <w:r>
        <w:rPr>
          <w:rFonts w:ascii="Times New Roman" w:hAnsi="Times New Roman" w:cs="Times New Roman"/>
          <w:b/>
          <w:i/>
          <w:sz w:val="24"/>
          <w:szCs w:val="24"/>
        </w:rPr>
        <w:t>вопроса 3</w:t>
      </w:r>
    </w:p>
    <w:p w:rsidR="00F97F77" w:rsidRPr="00F533C1" w:rsidRDefault="00F97F77" w:rsidP="00411208">
      <w:pPr>
        <w:tabs>
          <w:tab w:val="left" w:pos="360"/>
          <w:tab w:val="left" w:pos="720"/>
          <w:tab w:val="left" w:pos="144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5</w:t>
      </w:r>
    </w:p>
    <w:p w:rsidR="00411208" w:rsidRDefault="00411208" w:rsidP="00411208">
      <w:pPr>
        <w:tabs>
          <w:tab w:val="left" w:pos="360"/>
          <w:tab w:val="left" w:pos="720"/>
          <w:tab w:val="left" w:pos="1440"/>
        </w:tabs>
        <w:rPr>
          <w:rFonts w:ascii="Times New Roman" w:hAnsi="Times New Roman" w:cs="Times New Roman"/>
          <w:b/>
          <w:i/>
          <w:sz w:val="24"/>
          <w:szCs w:val="24"/>
        </w:rPr>
      </w:pPr>
      <w:r w:rsidRPr="00F533C1">
        <w:rPr>
          <w:rFonts w:ascii="Times New Roman" w:hAnsi="Times New Roman" w:cs="Times New Roman"/>
          <w:b/>
          <w:sz w:val="24"/>
          <w:szCs w:val="24"/>
        </w:rPr>
        <w:t xml:space="preserve">Ответы к заданиям </w:t>
      </w:r>
      <w:r>
        <w:rPr>
          <w:rFonts w:ascii="Times New Roman" w:hAnsi="Times New Roman" w:cs="Times New Roman"/>
          <w:b/>
          <w:i/>
          <w:sz w:val="24"/>
          <w:szCs w:val="24"/>
        </w:rPr>
        <w:t>вопроса 4</w:t>
      </w:r>
    </w:p>
    <w:p w:rsidR="00F97F77" w:rsidRPr="00F97F77" w:rsidRDefault="00F97F77" w:rsidP="00411208">
      <w:pPr>
        <w:tabs>
          <w:tab w:val="left" w:pos="360"/>
          <w:tab w:val="left" w:pos="720"/>
          <w:tab w:val="left" w:pos="1440"/>
        </w:tabs>
        <w:rPr>
          <w:rFonts w:ascii="Times New Roman" w:hAnsi="Times New Roman" w:cs="Times New Roman"/>
          <w:sz w:val="24"/>
          <w:szCs w:val="24"/>
        </w:rPr>
      </w:pPr>
      <w:r w:rsidRPr="00F97F77">
        <w:rPr>
          <w:rFonts w:ascii="Times New Roman" w:hAnsi="Times New Roman" w:cs="Times New Roman"/>
          <w:sz w:val="24"/>
          <w:szCs w:val="24"/>
        </w:rPr>
        <w:t xml:space="preserve">В. Бианки «Приключения </w:t>
      </w:r>
      <w:proofErr w:type="spellStart"/>
      <w:r w:rsidRPr="00F97F77">
        <w:rPr>
          <w:rFonts w:ascii="Times New Roman" w:hAnsi="Times New Roman" w:cs="Times New Roman"/>
          <w:sz w:val="24"/>
          <w:szCs w:val="24"/>
        </w:rPr>
        <w:t>Муравьишки</w:t>
      </w:r>
      <w:proofErr w:type="spellEnd"/>
      <w:r w:rsidRPr="00F97F77">
        <w:rPr>
          <w:rFonts w:ascii="Times New Roman" w:hAnsi="Times New Roman" w:cs="Times New Roman"/>
          <w:sz w:val="24"/>
          <w:szCs w:val="24"/>
        </w:rPr>
        <w:t>», О. Полонский «Муравьиное царство».</w:t>
      </w:r>
    </w:p>
    <w:p w:rsidR="00411208" w:rsidRDefault="00411208" w:rsidP="00411208">
      <w:pPr>
        <w:tabs>
          <w:tab w:val="left" w:pos="360"/>
          <w:tab w:val="left" w:pos="720"/>
          <w:tab w:val="left" w:pos="1440"/>
        </w:tabs>
        <w:rPr>
          <w:rFonts w:ascii="Times New Roman" w:hAnsi="Times New Roman" w:cs="Times New Roman"/>
          <w:b/>
          <w:i/>
          <w:sz w:val="24"/>
          <w:szCs w:val="24"/>
        </w:rPr>
      </w:pPr>
      <w:r w:rsidRPr="00F042A7">
        <w:rPr>
          <w:rFonts w:ascii="Times New Roman" w:hAnsi="Times New Roman" w:cs="Times New Roman"/>
          <w:b/>
          <w:sz w:val="24"/>
          <w:szCs w:val="24"/>
        </w:rPr>
        <w:t xml:space="preserve">Ответы к заданиям </w:t>
      </w:r>
      <w:r w:rsidRPr="00F042A7">
        <w:rPr>
          <w:rFonts w:ascii="Times New Roman" w:hAnsi="Times New Roman" w:cs="Times New Roman"/>
          <w:b/>
          <w:i/>
          <w:sz w:val="24"/>
          <w:szCs w:val="24"/>
        </w:rPr>
        <w:t xml:space="preserve">вопроса </w:t>
      </w:r>
      <w:r>
        <w:rPr>
          <w:rFonts w:ascii="Times New Roman" w:hAnsi="Times New Roman" w:cs="Times New Roman"/>
          <w:b/>
          <w:i/>
          <w:sz w:val="24"/>
          <w:szCs w:val="24"/>
        </w:rPr>
        <w:t>5</w:t>
      </w:r>
    </w:p>
    <w:p w:rsidR="00F97F77" w:rsidRPr="00F97F77" w:rsidRDefault="00F97F77" w:rsidP="00411208">
      <w:pPr>
        <w:tabs>
          <w:tab w:val="left" w:pos="360"/>
          <w:tab w:val="left" w:pos="720"/>
          <w:tab w:val="left" w:pos="1440"/>
        </w:tabs>
        <w:rPr>
          <w:rFonts w:ascii="Times New Roman" w:hAnsi="Times New Roman" w:cs="Times New Roman"/>
          <w:sz w:val="24"/>
          <w:szCs w:val="24"/>
        </w:rPr>
      </w:pPr>
      <w:r w:rsidRPr="00F97F77">
        <w:rPr>
          <w:rFonts w:ascii="Times New Roman" w:hAnsi="Times New Roman" w:cs="Times New Roman"/>
          <w:sz w:val="24"/>
          <w:szCs w:val="24"/>
        </w:rPr>
        <w:t>К. Паустовский «Барсучий нос».</w:t>
      </w:r>
    </w:p>
    <w:p w:rsidR="00411208" w:rsidRPr="00F533C1" w:rsidRDefault="00411208" w:rsidP="00411208">
      <w:pPr>
        <w:tabs>
          <w:tab w:val="left" w:pos="360"/>
          <w:tab w:val="left" w:pos="720"/>
          <w:tab w:val="left" w:pos="1440"/>
        </w:tabs>
        <w:rPr>
          <w:rFonts w:ascii="Times New Roman" w:hAnsi="Times New Roman" w:cs="Times New Roman"/>
          <w:b/>
          <w:sz w:val="24"/>
          <w:szCs w:val="24"/>
        </w:rPr>
      </w:pPr>
      <w:r w:rsidRPr="00F533C1">
        <w:rPr>
          <w:rFonts w:ascii="Times New Roman" w:hAnsi="Times New Roman" w:cs="Times New Roman"/>
          <w:b/>
          <w:sz w:val="24"/>
          <w:szCs w:val="24"/>
        </w:rPr>
        <w:t xml:space="preserve">Ответы к заданиям </w:t>
      </w:r>
      <w:r>
        <w:rPr>
          <w:rFonts w:ascii="Times New Roman" w:hAnsi="Times New Roman" w:cs="Times New Roman"/>
          <w:b/>
          <w:i/>
          <w:sz w:val="24"/>
          <w:szCs w:val="24"/>
        </w:rPr>
        <w:t>вопроса 6</w:t>
      </w:r>
    </w:p>
    <w:p w:rsidR="00F97F77" w:rsidRDefault="00F97F77" w:rsidP="00411208">
      <w:pPr>
        <w:tabs>
          <w:tab w:val="left" w:pos="360"/>
          <w:tab w:val="left" w:pos="720"/>
          <w:tab w:val="left" w:pos="14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Д.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Мамин-Сибиряк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«Серая Шейка».</w:t>
      </w:r>
    </w:p>
    <w:p w:rsidR="00411208" w:rsidRPr="00F533C1" w:rsidRDefault="00411208" w:rsidP="00411208">
      <w:pPr>
        <w:tabs>
          <w:tab w:val="left" w:pos="360"/>
          <w:tab w:val="left" w:pos="720"/>
          <w:tab w:val="left" w:pos="1440"/>
        </w:tabs>
        <w:rPr>
          <w:rFonts w:ascii="Times New Roman" w:hAnsi="Times New Roman" w:cs="Times New Roman"/>
          <w:b/>
          <w:sz w:val="24"/>
          <w:szCs w:val="24"/>
        </w:rPr>
      </w:pPr>
      <w:r w:rsidRPr="00F533C1">
        <w:rPr>
          <w:rFonts w:ascii="Times New Roman" w:hAnsi="Times New Roman" w:cs="Times New Roman"/>
          <w:b/>
          <w:sz w:val="24"/>
          <w:szCs w:val="24"/>
        </w:rPr>
        <w:t xml:space="preserve">Ответы к заданиям </w:t>
      </w:r>
      <w:r>
        <w:rPr>
          <w:rFonts w:ascii="Times New Roman" w:hAnsi="Times New Roman" w:cs="Times New Roman"/>
          <w:b/>
          <w:i/>
          <w:sz w:val="24"/>
          <w:szCs w:val="24"/>
        </w:rPr>
        <w:t>вопроса 7</w:t>
      </w:r>
    </w:p>
    <w:p w:rsidR="00411208" w:rsidRDefault="00F97F77" w:rsidP="00411208">
      <w:pP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574B43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К. Паустовский «Барсучий нос»</w:t>
      </w:r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.</w:t>
      </w:r>
    </w:p>
    <w:p w:rsidR="00F97F77" w:rsidRPr="00F533C1" w:rsidRDefault="00F97F77" w:rsidP="00F97F77">
      <w:pPr>
        <w:tabs>
          <w:tab w:val="left" w:pos="360"/>
          <w:tab w:val="left" w:pos="720"/>
          <w:tab w:val="left" w:pos="1440"/>
        </w:tabs>
        <w:rPr>
          <w:rFonts w:ascii="Times New Roman" w:hAnsi="Times New Roman" w:cs="Times New Roman"/>
          <w:b/>
          <w:sz w:val="24"/>
          <w:szCs w:val="24"/>
        </w:rPr>
      </w:pPr>
      <w:r w:rsidRPr="00F533C1">
        <w:rPr>
          <w:rFonts w:ascii="Times New Roman" w:hAnsi="Times New Roman" w:cs="Times New Roman"/>
          <w:b/>
          <w:sz w:val="24"/>
          <w:szCs w:val="24"/>
        </w:rPr>
        <w:t xml:space="preserve">Ответы к заданиям </w:t>
      </w:r>
      <w:r>
        <w:rPr>
          <w:rFonts w:ascii="Times New Roman" w:hAnsi="Times New Roman" w:cs="Times New Roman"/>
          <w:b/>
          <w:i/>
          <w:sz w:val="24"/>
          <w:szCs w:val="24"/>
        </w:rPr>
        <w:t>вопроса 8</w:t>
      </w:r>
    </w:p>
    <w:p w:rsidR="00F97F77" w:rsidRPr="00F042A7" w:rsidRDefault="00F97F77" w:rsidP="00411208">
      <w:pPr>
        <w:rPr>
          <w:rFonts w:ascii="Times New Roman" w:eastAsia="Times New Roman" w:hAnsi="Times New Roman" w:cs="Times New Roman"/>
          <w:i/>
          <w:iCs/>
          <w:color w:val="000000"/>
          <w:spacing w:val="-1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pacing w:val="-10"/>
          <w:sz w:val="24"/>
          <w:szCs w:val="24"/>
          <w:lang w:eastAsia="ru-RU"/>
        </w:rPr>
        <w:t>Дан ответ на все пункты плана.</w:t>
      </w:r>
    </w:p>
    <w:p w:rsidR="00411208" w:rsidRPr="00F452C4" w:rsidRDefault="00411208" w:rsidP="00411208">
      <w:pPr>
        <w:rPr>
          <w:rFonts w:ascii="Times New Roman" w:eastAsia="Times New Roman" w:hAnsi="Times New Roman" w:cs="Times New Roman"/>
          <w:b/>
          <w:iCs/>
          <w:color w:val="000000"/>
          <w:spacing w:val="-10"/>
          <w:sz w:val="24"/>
          <w:szCs w:val="24"/>
          <w:lang w:eastAsia="ru-RU"/>
        </w:rPr>
      </w:pPr>
      <w:r w:rsidRPr="00F452C4">
        <w:rPr>
          <w:rFonts w:ascii="Times New Roman" w:eastAsia="Times New Roman" w:hAnsi="Times New Roman" w:cs="Times New Roman"/>
          <w:b/>
          <w:iCs/>
          <w:color w:val="000000"/>
          <w:spacing w:val="-10"/>
          <w:sz w:val="24"/>
          <w:szCs w:val="24"/>
          <w:lang w:eastAsia="ru-RU"/>
        </w:rPr>
        <w:t>Критерии оценивания</w:t>
      </w:r>
    </w:p>
    <w:tbl>
      <w:tblPr>
        <w:tblStyle w:val="a4"/>
        <w:tblW w:w="0" w:type="auto"/>
        <w:tblLook w:val="04A0"/>
      </w:tblPr>
      <w:tblGrid>
        <w:gridCol w:w="1101"/>
        <w:gridCol w:w="8591"/>
      </w:tblGrid>
      <w:tr w:rsidR="00411208" w:rsidRPr="00B9624E" w:rsidTr="009C1B10">
        <w:tc>
          <w:tcPr>
            <w:tcW w:w="1101" w:type="dxa"/>
          </w:tcPr>
          <w:p w:rsidR="00411208" w:rsidRDefault="00411208" w:rsidP="009C1B1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№ задания</w:t>
            </w:r>
          </w:p>
        </w:tc>
        <w:tc>
          <w:tcPr>
            <w:tcW w:w="8591" w:type="dxa"/>
          </w:tcPr>
          <w:p w:rsidR="00411208" w:rsidRDefault="00411208" w:rsidP="009C1B1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0180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Критерии оценивания</w:t>
            </w:r>
          </w:p>
          <w:p w:rsidR="00411208" w:rsidRPr="00B9624E" w:rsidRDefault="00411208" w:rsidP="009C1B1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11208" w:rsidRPr="001454D1" w:rsidTr="009C1B10">
        <w:tc>
          <w:tcPr>
            <w:tcW w:w="1101" w:type="dxa"/>
          </w:tcPr>
          <w:p w:rsidR="00411208" w:rsidRPr="00F84DE8" w:rsidRDefault="00411208" w:rsidP="009C1B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91" w:type="dxa"/>
          </w:tcPr>
          <w:p w:rsidR="00411208" w:rsidRPr="001454D1" w:rsidRDefault="00F97F77" w:rsidP="009C1B1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балл – задание выполнено правильно</w:t>
            </w:r>
          </w:p>
        </w:tc>
      </w:tr>
      <w:tr w:rsidR="00411208" w:rsidRPr="001454D1" w:rsidTr="009C1B10">
        <w:tc>
          <w:tcPr>
            <w:tcW w:w="1101" w:type="dxa"/>
          </w:tcPr>
          <w:p w:rsidR="00411208" w:rsidRPr="00F84DE8" w:rsidRDefault="00411208" w:rsidP="009C1B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4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91" w:type="dxa"/>
          </w:tcPr>
          <w:p w:rsidR="00411208" w:rsidRPr="001454D1" w:rsidRDefault="00411208" w:rsidP="009C1B1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балл – задание выполнено правильно</w:t>
            </w:r>
          </w:p>
        </w:tc>
      </w:tr>
      <w:tr w:rsidR="00411208" w:rsidRPr="003A6C2C" w:rsidTr="009C1B10">
        <w:tc>
          <w:tcPr>
            <w:tcW w:w="1101" w:type="dxa"/>
          </w:tcPr>
          <w:p w:rsidR="00411208" w:rsidRPr="00F84DE8" w:rsidRDefault="00411208" w:rsidP="009C1B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4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91" w:type="dxa"/>
          </w:tcPr>
          <w:p w:rsidR="00411208" w:rsidRPr="003A6C2C" w:rsidRDefault="00F97F77" w:rsidP="009C1B1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балл – задание выполнено правильно</w:t>
            </w:r>
          </w:p>
        </w:tc>
      </w:tr>
      <w:tr w:rsidR="00411208" w:rsidRPr="00F21214" w:rsidTr="009C1B10">
        <w:tc>
          <w:tcPr>
            <w:tcW w:w="1101" w:type="dxa"/>
          </w:tcPr>
          <w:p w:rsidR="00411208" w:rsidRPr="00F84DE8" w:rsidRDefault="00411208" w:rsidP="009C1B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4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591" w:type="dxa"/>
          </w:tcPr>
          <w:p w:rsidR="00411208" w:rsidRPr="00F21214" w:rsidRDefault="00411208" w:rsidP="009C1B1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балла – задание выполнено правильно, 1 балл –</w:t>
            </w:r>
            <w:r w:rsidR="00F97F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указано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F97F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одно произведение</w:t>
            </w:r>
          </w:p>
        </w:tc>
      </w:tr>
      <w:tr w:rsidR="00411208" w:rsidRPr="00F21214" w:rsidTr="009C1B10">
        <w:tc>
          <w:tcPr>
            <w:tcW w:w="1101" w:type="dxa"/>
          </w:tcPr>
          <w:p w:rsidR="00411208" w:rsidRDefault="00411208" w:rsidP="009C1B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591" w:type="dxa"/>
          </w:tcPr>
          <w:p w:rsidR="00411208" w:rsidRDefault="00F97F77" w:rsidP="009C1B1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балл – задание выполнено правильно</w:t>
            </w:r>
          </w:p>
        </w:tc>
      </w:tr>
      <w:tr w:rsidR="00411208" w:rsidRPr="00B9624E" w:rsidTr="009C1B10">
        <w:tc>
          <w:tcPr>
            <w:tcW w:w="1101" w:type="dxa"/>
          </w:tcPr>
          <w:p w:rsidR="00411208" w:rsidRPr="00F84DE8" w:rsidRDefault="00411208" w:rsidP="009C1B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591" w:type="dxa"/>
          </w:tcPr>
          <w:p w:rsidR="00411208" w:rsidRPr="00B9624E" w:rsidRDefault="00411208" w:rsidP="009C1B1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балл</w:t>
            </w:r>
            <w:r w:rsidR="00F97F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задание выполнено правильно</w:t>
            </w:r>
          </w:p>
        </w:tc>
      </w:tr>
      <w:tr w:rsidR="00411208" w:rsidRPr="00FB694C" w:rsidTr="009C1B10">
        <w:tc>
          <w:tcPr>
            <w:tcW w:w="1101" w:type="dxa"/>
          </w:tcPr>
          <w:p w:rsidR="00411208" w:rsidRPr="00F84DE8" w:rsidRDefault="00411208" w:rsidP="009C1B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8591" w:type="dxa"/>
          </w:tcPr>
          <w:p w:rsidR="00411208" w:rsidRPr="00FB694C" w:rsidRDefault="00F97F77" w:rsidP="009C1B1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балл – задание выполнено правильно</w:t>
            </w:r>
          </w:p>
        </w:tc>
      </w:tr>
      <w:tr w:rsidR="00F97F77" w:rsidRPr="00FB694C" w:rsidTr="009C1B10">
        <w:tc>
          <w:tcPr>
            <w:tcW w:w="1101" w:type="dxa"/>
          </w:tcPr>
          <w:p w:rsidR="00F97F77" w:rsidRDefault="00F97F77" w:rsidP="009C1B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8591" w:type="dxa"/>
          </w:tcPr>
          <w:p w:rsidR="00F97F77" w:rsidRDefault="00F97F77" w:rsidP="009C1B1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балла – задание выполнено правильно, 2 балла – даны ответы не менее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чем на четыре пункта плана, 1 балл - даны ответы не менее, чем на два пункта плана</w:t>
            </w:r>
          </w:p>
        </w:tc>
      </w:tr>
      <w:tr w:rsidR="00411208" w:rsidRPr="00B9624E" w:rsidTr="009C1B10">
        <w:tc>
          <w:tcPr>
            <w:tcW w:w="1101" w:type="dxa"/>
          </w:tcPr>
          <w:p w:rsidR="00411208" w:rsidRDefault="00411208" w:rsidP="009C1B1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91" w:type="dxa"/>
          </w:tcPr>
          <w:p w:rsidR="00411208" w:rsidRPr="00622761" w:rsidRDefault="00411208" w:rsidP="009C1B1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11- 12</w:t>
            </w:r>
            <w:r w:rsidRPr="0062276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баллов – отметка «5»</w:t>
            </w:r>
          </w:p>
          <w:p w:rsidR="00411208" w:rsidRPr="00622761" w:rsidRDefault="00411208" w:rsidP="009C1B1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9 - 10</w:t>
            </w:r>
            <w:r w:rsidRPr="0062276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баллов - отметка «4»</w:t>
            </w:r>
          </w:p>
          <w:p w:rsidR="00411208" w:rsidRPr="00622761" w:rsidRDefault="00411208" w:rsidP="009C1B1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 – 8</w:t>
            </w:r>
            <w:r w:rsidRPr="0062276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баллов - отметка «3»</w:t>
            </w:r>
          </w:p>
          <w:p w:rsidR="00411208" w:rsidRPr="00B9624E" w:rsidRDefault="005C5364" w:rsidP="009C1B1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Менее 7</w:t>
            </w:r>
            <w:r w:rsidR="00411208" w:rsidRPr="0062276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баллов - отметка «2»</w:t>
            </w:r>
          </w:p>
        </w:tc>
      </w:tr>
    </w:tbl>
    <w:p w:rsidR="00411208" w:rsidRDefault="00411208" w:rsidP="00411208">
      <w:pPr>
        <w:rPr>
          <w:rFonts w:ascii="Times New Roman" w:eastAsia="Times New Roman" w:hAnsi="Times New Roman" w:cs="Times New Roman"/>
          <w:i/>
          <w:iCs/>
          <w:color w:val="000000"/>
          <w:spacing w:val="-10"/>
          <w:sz w:val="24"/>
          <w:szCs w:val="24"/>
          <w:lang w:eastAsia="ru-RU"/>
        </w:rPr>
      </w:pPr>
    </w:p>
    <w:p w:rsidR="00411208" w:rsidRDefault="00411208" w:rsidP="00411208">
      <w:pPr>
        <w:rPr>
          <w:rFonts w:ascii="Times New Roman" w:hAnsi="Times New Roman" w:cs="Times New Roman"/>
          <w:sz w:val="24"/>
          <w:szCs w:val="24"/>
        </w:rPr>
      </w:pPr>
    </w:p>
    <w:p w:rsidR="00411208" w:rsidRDefault="00411208" w:rsidP="005861F4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6"/>
          <w:lang w:eastAsia="ru-RU"/>
        </w:rPr>
      </w:pPr>
    </w:p>
    <w:p w:rsidR="00411208" w:rsidRDefault="00411208" w:rsidP="005861F4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6"/>
          <w:lang w:eastAsia="ru-RU"/>
        </w:rPr>
      </w:pPr>
    </w:p>
    <w:p w:rsidR="00411208" w:rsidRDefault="00411208" w:rsidP="005861F4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6"/>
          <w:lang w:eastAsia="ru-RU"/>
        </w:rPr>
      </w:pPr>
    </w:p>
    <w:p w:rsidR="00411208" w:rsidRDefault="00411208" w:rsidP="005861F4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6"/>
          <w:lang w:eastAsia="ru-RU"/>
        </w:rPr>
      </w:pPr>
    </w:p>
    <w:p w:rsidR="00411208" w:rsidRDefault="00411208" w:rsidP="005861F4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6"/>
          <w:lang w:eastAsia="ru-RU"/>
        </w:rPr>
      </w:pPr>
    </w:p>
    <w:p w:rsidR="00411208" w:rsidRDefault="00411208" w:rsidP="005861F4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6"/>
          <w:lang w:eastAsia="ru-RU"/>
        </w:rPr>
      </w:pPr>
    </w:p>
    <w:p w:rsidR="00AE1F1A" w:rsidRPr="00AE1F1A" w:rsidRDefault="00570AAE" w:rsidP="005861F4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6"/>
          <w:lang w:eastAsia="ru-RU"/>
        </w:rPr>
      </w:pPr>
      <w:r w:rsidRPr="007C66E3">
        <w:rPr>
          <w:rFonts w:ascii="Times New Roman" w:eastAsia="Times New Roman" w:hAnsi="Times New Roman" w:cs="Times New Roman"/>
          <w:b/>
          <w:bCs/>
          <w:color w:val="000000"/>
          <w:sz w:val="24"/>
          <w:szCs w:val="26"/>
          <w:lang w:eastAsia="ru-RU"/>
        </w:rPr>
        <w:t>Контрольная работа</w:t>
      </w:r>
      <w:r w:rsidR="00435DDE" w:rsidRPr="007C66E3">
        <w:rPr>
          <w:rFonts w:ascii="Times New Roman" w:eastAsia="Times New Roman" w:hAnsi="Times New Roman" w:cs="Times New Roman"/>
          <w:b/>
          <w:bCs/>
          <w:color w:val="000000"/>
          <w:sz w:val="24"/>
          <w:szCs w:val="26"/>
          <w:lang w:eastAsia="ru-RU"/>
        </w:rPr>
        <w:t xml:space="preserve"> </w:t>
      </w:r>
      <w:r w:rsidRPr="007C66E3">
        <w:rPr>
          <w:rFonts w:ascii="Times New Roman" w:eastAsia="Times New Roman" w:hAnsi="Times New Roman" w:cs="Times New Roman"/>
          <w:b/>
          <w:bCs/>
          <w:color w:val="000000"/>
          <w:sz w:val="24"/>
          <w:szCs w:val="26"/>
          <w:lang w:eastAsia="ru-RU"/>
        </w:rPr>
        <w:t>по теме «Великие русские писатели»</w:t>
      </w:r>
      <w:r w:rsidR="005861F4">
        <w:rPr>
          <w:rFonts w:ascii="Times New Roman" w:eastAsia="Times New Roman" w:hAnsi="Times New Roman" w:cs="Times New Roman"/>
          <w:b/>
          <w:bCs/>
          <w:color w:val="000000"/>
          <w:sz w:val="24"/>
          <w:szCs w:val="26"/>
          <w:lang w:eastAsia="ru-RU"/>
        </w:rPr>
        <w:t>.</w:t>
      </w:r>
    </w:p>
    <w:p w:rsidR="00AE1F1A" w:rsidRPr="00472C13" w:rsidRDefault="00AE1F1A" w:rsidP="00AE1F1A">
      <w:pP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 xml:space="preserve">Цель: проверить знания учащихся по теме; развивать творческие способности детей, фантазию, наблюдательность; прививать интерес к чтению.                       </w:t>
      </w:r>
      <w:r w:rsidRPr="00476BF7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 xml:space="preserve"> </w:t>
      </w:r>
    </w:p>
    <w:p w:rsidR="00AE1F1A" w:rsidRPr="006A58FE" w:rsidRDefault="00AE1F1A" w:rsidP="00AE1F1A">
      <w:pPr>
        <w:jc w:val="left"/>
        <w:rPr>
          <w:rFonts w:ascii="Times New Roman" w:eastAsia="Times New Roman" w:hAnsi="Times New Roman" w:cs="Times New Roman"/>
          <w:b/>
          <w:lang w:eastAsia="ru-RU"/>
        </w:rPr>
      </w:pPr>
    </w:p>
    <w:p w:rsidR="00AE1F1A" w:rsidRPr="007C66E3" w:rsidRDefault="00AE1F1A" w:rsidP="00270869">
      <w:pPr>
        <w:jc w:val="left"/>
        <w:rPr>
          <w:rFonts w:ascii="Times New Roman" w:eastAsia="Times New Roman" w:hAnsi="Times New Roman" w:cs="Times New Roman"/>
          <w:b/>
          <w:bCs/>
          <w:color w:val="000000"/>
          <w:sz w:val="24"/>
          <w:szCs w:val="26"/>
          <w:lang w:eastAsia="ru-RU"/>
        </w:rPr>
      </w:pPr>
    </w:p>
    <w:p w:rsidR="00570AAE" w:rsidRPr="007C66E3" w:rsidRDefault="00570AAE" w:rsidP="00570AAE">
      <w:pPr>
        <w:pStyle w:val="a3"/>
        <w:jc w:val="left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r w:rsidRPr="007C66E3">
        <w:rPr>
          <w:rFonts w:ascii="Times New Roman" w:eastAsia="Times New Roman" w:hAnsi="Times New Roman" w:cs="Times New Roman"/>
          <w:b/>
          <w:bCs/>
          <w:color w:val="000000"/>
          <w:sz w:val="24"/>
          <w:szCs w:val="26"/>
          <w:lang w:eastAsia="ru-RU"/>
        </w:rPr>
        <w:t xml:space="preserve"> </w:t>
      </w:r>
      <w:r w:rsidRPr="007C66E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6"/>
          <w:lang w:eastAsia="ru-RU"/>
        </w:rPr>
        <w:t>Вариант 1</w:t>
      </w:r>
    </w:p>
    <w:p w:rsidR="00570AAE" w:rsidRPr="007C66E3" w:rsidRDefault="00570AAE" w:rsidP="00570AAE">
      <w:pPr>
        <w:jc w:val="left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r w:rsidRPr="007C66E3">
        <w:rPr>
          <w:rFonts w:ascii="Times New Roman" w:eastAsia="Times New Roman" w:hAnsi="Times New Roman" w:cs="Times New Roman"/>
          <w:b/>
          <w:bCs/>
          <w:color w:val="000000"/>
          <w:sz w:val="24"/>
          <w:szCs w:val="26"/>
          <w:lang w:eastAsia="ru-RU"/>
        </w:rPr>
        <w:t>Прочитайте текст, выполните задания к нему.</w:t>
      </w:r>
    </w:p>
    <w:p w:rsidR="00570AAE" w:rsidRPr="007C66E3" w:rsidRDefault="00FF5366" w:rsidP="00570AAE">
      <w:pPr>
        <w:jc w:val="left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r w:rsidRPr="007C66E3">
        <w:rPr>
          <w:rFonts w:ascii="Times New Roman" w:eastAsia="Times New Roman" w:hAnsi="Times New Roman" w:cs="Times New Roman"/>
          <w:color w:val="000000"/>
          <w:sz w:val="24"/>
          <w:szCs w:val="26"/>
          <w:lang w:eastAsia="ru-RU"/>
        </w:rPr>
        <w:t xml:space="preserve">      </w:t>
      </w:r>
      <w:r w:rsidR="00570AAE" w:rsidRPr="007C66E3">
        <w:rPr>
          <w:rFonts w:ascii="Times New Roman" w:eastAsia="Times New Roman" w:hAnsi="Times New Roman" w:cs="Times New Roman"/>
          <w:color w:val="000000"/>
          <w:sz w:val="24"/>
          <w:szCs w:val="26"/>
          <w:lang w:eastAsia="ru-RU"/>
        </w:rPr>
        <w:t xml:space="preserve">Над сырым полем, в том месте, где особенно много весенних луж, </w:t>
      </w:r>
      <w:r w:rsidR="00CF3846" w:rsidRPr="00CF3846">
        <w:rPr>
          <w:rFonts w:ascii="Times New Roman" w:eastAsia="Times New Roman" w:hAnsi="Times New Roman" w:cs="Times New Roman"/>
          <w:sz w:val="24"/>
          <w:szCs w:val="26"/>
          <w:lang w:eastAsia="ru-RU"/>
        </w:rPr>
        <w:t>весь</w:t>
      </w:r>
      <w:r w:rsidR="00570AAE" w:rsidRPr="00CF3846">
        <w:rPr>
          <w:rFonts w:ascii="Times New Roman" w:eastAsia="Times New Roman" w:hAnsi="Times New Roman" w:cs="Times New Roman"/>
          <w:sz w:val="24"/>
          <w:szCs w:val="26"/>
          <w:lang w:eastAsia="ru-RU"/>
        </w:rPr>
        <w:t xml:space="preserve"> д</w:t>
      </w:r>
      <w:r w:rsidR="00570AAE" w:rsidRPr="007C66E3">
        <w:rPr>
          <w:rFonts w:ascii="Times New Roman" w:eastAsia="Times New Roman" w:hAnsi="Times New Roman" w:cs="Times New Roman"/>
          <w:color w:val="000000"/>
          <w:sz w:val="24"/>
          <w:szCs w:val="26"/>
          <w:lang w:eastAsia="ru-RU"/>
        </w:rPr>
        <w:t>ень с криком летают чибисы.</w:t>
      </w:r>
    </w:p>
    <w:p w:rsidR="00FF5366" w:rsidRPr="007C66E3" w:rsidRDefault="00FF5366" w:rsidP="00FF5366">
      <w:pPr>
        <w:rPr>
          <w:rFonts w:ascii="Times New Roman" w:eastAsia="Times New Roman" w:hAnsi="Times New Roman" w:cs="Times New Roman"/>
          <w:color w:val="000000"/>
          <w:sz w:val="24"/>
          <w:szCs w:val="26"/>
          <w:lang w:eastAsia="ru-RU"/>
        </w:rPr>
      </w:pPr>
      <w:r w:rsidRPr="007C66E3">
        <w:rPr>
          <w:rFonts w:ascii="Times New Roman" w:eastAsia="Times New Roman" w:hAnsi="Times New Roman" w:cs="Times New Roman"/>
          <w:color w:val="000000"/>
          <w:sz w:val="24"/>
          <w:szCs w:val="26"/>
          <w:lang w:eastAsia="ru-RU"/>
        </w:rPr>
        <w:t xml:space="preserve">    </w:t>
      </w:r>
      <w:r w:rsidR="00570AAE" w:rsidRPr="007C66E3">
        <w:rPr>
          <w:rFonts w:ascii="Times New Roman" w:eastAsia="Times New Roman" w:hAnsi="Times New Roman" w:cs="Times New Roman"/>
          <w:color w:val="000000"/>
          <w:sz w:val="24"/>
          <w:szCs w:val="26"/>
          <w:lang w:eastAsia="ru-RU"/>
        </w:rPr>
        <w:t xml:space="preserve">Они яростно машут широкими крыльями, ныряют в воздухе вправо, </w:t>
      </w:r>
      <w:r w:rsidR="00CF3846" w:rsidRPr="00CF3846">
        <w:rPr>
          <w:rFonts w:ascii="Times New Roman" w:eastAsia="Times New Roman" w:hAnsi="Times New Roman" w:cs="Times New Roman"/>
          <w:sz w:val="24"/>
          <w:szCs w:val="26"/>
          <w:lang w:eastAsia="ru-RU"/>
        </w:rPr>
        <w:t>влев</w:t>
      </w:r>
      <w:r w:rsidR="00570AAE" w:rsidRPr="007C66E3">
        <w:rPr>
          <w:rFonts w:ascii="Times New Roman" w:eastAsia="Times New Roman" w:hAnsi="Times New Roman" w:cs="Times New Roman"/>
          <w:color w:val="000000"/>
          <w:sz w:val="24"/>
          <w:szCs w:val="26"/>
          <w:lang w:eastAsia="ru-RU"/>
        </w:rPr>
        <w:t>о, кувыркаются. Кажется, что сильный ветер мешает им лететь.</w:t>
      </w:r>
    </w:p>
    <w:p w:rsidR="00FF5366" w:rsidRPr="007C66E3" w:rsidRDefault="00FF5366" w:rsidP="00FF5366">
      <w:pPr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r w:rsidRPr="007C66E3">
        <w:rPr>
          <w:rFonts w:ascii="Times New Roman" w:eastAsia="Times New Roman" w:hAnsi="Times New Roman" w:cs="Times New Roman"/>
          <w:color w:val="000000"/>
          <w:sz w:val="24"/>
          <w:szCs w:val="26"/>
          <w:lang w:eastAsia="ru-RU"/>
        </w:rPr>
        <w:t xml:space="preserve">     </w:t>
      </w:r>
      <w:r w:rsidRPr="007C66E3">
        <w:rPr>
          <w:sz w:val="24"/>
          <w:szCs w:val="26"/>
        </w:rPr>
        <w:t xml:space="preserve"> </w:t>
      </w:r>
      <w:r w:rsidRPr="007C66E3">
        <w:rPr>
          <w:rFonts w:ascii="Times New Roman" w:eastAsia="Times New Roman" w:hAnsi="Times New Roman" w:cs="Times New Roman"/>
          <w:color w:val="000000"/>
          <w:sz w:val="24"/>
          <w:szCs w:val="26"/>
          <w:lang w:eastAsia="ru-RU"/>
        </w:rPr>
        <w:t>Но нет в поле ветра. Светит солнце, отражается в гладких сверкающих лужах.</w:t>
      </w:r>
    </w:p>
    <w:p w:rsidR="00FF5366" w:rsidRPr="007C66E3" w:rsidRDefault="00FF5366" w:rsidP="00FF5366">
      <w:pPr>
        <w:jc w:val="left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r w:rsidRPr="007C66E3">
        <w:rPr>
          <w:rFonts w:ascii="Times New Roman" w:eastAsia="Times New Roman" w:hAnsi="Times New Roman" w:cs="Times New Roman"/>
          <w:color w:val="000000"/>
          <w:sz w:val="24"/>
          <w:szCs w:val="26"/>
          <w:lang w:eastAsia="ru-RU"/>
        </w:rPr>
        <w:t xml:space="preserve">      У чибиса необыкновенный полет, игривый. Чибис играет, плещется</w:t>
      </w:r>
    </w:p>
    <w:p w:rsidR="00FF5366" w:rsidRPr="007C66E3" w:rsidRDefault="00FF5366" w:rsidP="00FF5366">
      <w:pPr>
        <w:jc w:val="left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r w:rsidRPr="007C66E3">
        <w:rPr>
          <w:rFonts w:ascii="Times New Roman" w:eastAsia="Times New Roman" w:hAnsi="Times New Roman" w:cs="Times New Roman"/>
          <w:color w:val="000000"/>
          <w:sz w:val="24"/>
          <w:szCs w:val="26"/>
          <w:lang w:eastAsia="ru-RU"/>
        </w:rPr>
        <w:t>в воздухе, как плещутся ребята в реке.</w:t>
      </w:r>
    </w:p>
    <w:p w:rsidR="00FF5366" w:rsidRPr="007C66E3" w:rsidRDefault="00FF5366" w:rsidP="00FF5366">
      <w:pPr>
        <w:jc w:val="left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r w:rsidRPr="007C66E3">
        <w:rPr>
          <w:rFonts w:ascii="Times New Roman" w:eastAsia="Times New Roman" w:hAnsi="Times New Roman" w:cs="Times New Roman"/>
          <w:color w:val="000000"/>
          <w:sz w:val="24"/>
          <w:szCs w:val="26"/>
          <w:lang w:eastAsia="ru-RU"/>
        </w:rPr>
        <w:lastRenderedPageBreak/>
        <w:t xml:space="preserve">      Когда чибис садится на землю, сразу и не поверишь, что это та </w:t>
      </w:r>
      <w:r w:rsidRPr="007C66E3">
        <w:rPr>
          <w:rFonts w:ascii="Times New Roman" w:eastAsia="Times New Roman" w:hAnsi="Times New Roman" w:cs="Times New Roman"/>
          <w:sz w:val="24"/>
          <w:szCs w:val="26"/>
        </w:rPr>
        <w:t>са</w:t>
      </w:r>
      <w:r w:rsidRPr="007C66E3">
        <w:rPr>
          <w:rFonts w:ascii="Times New Roman" w:eastAsia="Times New Roman" w:hAnsi="Times New Roman" w:cs="Times New Roman"/>
          <w:color w:val="000000"/>
          <w:sz w:val="24"/>
          <w:szCs w:val="26"/>
          <w:lang w:eastAsia="ru-RU"/>
        </w:rPr>
        <w:t>мая птица, которая только что кувыркалась над лужами, валяла дурака. Сидящий чибис строг и красив, и совсем неожиданным кажется легкомысленный хохолок у него на голове.</w:t>
      </w:r>
    </w:p>
    <w:p w:rsidR="00FF5366" w:rsidRPr="007C66E3" w:rsidRDefault="00FF5366" w:rsidP="00FF5366">
      <w:pPr>
        <w:jc w:val="left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r w:rsidRPr="007C66E3">
        <w:rPr>
          <w:rFonts w:ascii="Times New Roman" w:eastAsia="Times New Roman" w:hAnsi="Times New Roman" w:cs="Times New Roman"/>
          <w:color w:val="000000"/>
          <w:sz w:val="24"/>
          <w:szCs w:val="26"/>
          <w:lang w:eastAsia="ru-RU"/>
        </w:rPr>
        <w:t xml:space="preserve">       Раз я видел, как чибисы гоняли пустельгу. Пустельга неожиданно приблизилась к их гнезду и попала в переплет. Один чибис все кувыркался перед ее носом и мешал лететь, а второй налетал сверху и лупил </w:t>
      </w:r>
      <w:proofErr w:type="gramStart"/>
      <w:r w:rsidRPr="007C66E3">
        <w:rPr>
          <w:rFonts w:ascii="Times New Roman" w:eastAsia="Times New Roman" w:hAnsi="Times New Roman" w:cs="Times New Roman"/>
          <w:color w:val="000000"/>
          <w:sz w:val="24"/>
          <w:szCs w:val="26"/>
          <w:lang w:eastAsia="ru-RU"/>
        </w:rPr>
        <w:t xml:space="preserve">по </w:t>
      </w:r>
      <w:r w:rsidRPr="007C66E3">
        <w:rPr>
          <w:rFonts w:ascii="Times New Roman" w:eastAsia="Times New Roman" w:hAnsi="Times New Roman" w:cs="Times New Roman"/>
          <w:sz w:val="24"/>
          <w:szCs w:val="26"/>
          <w:lang w:eastAsia="ru-RU"/>
        </w:rPr>
        <w:t>чему</w:t>
      </w:r>
      <w:proofErr w:type="gramEnd"/>
      <w:r w:rsidRPr="007C66E3">
        <w:rPr>
          <w:rFonts w:ascii="Times New Roman" w:eastAsia="Times New Roman" w:hAnsi="Times New Roman" w:cs="Times New Roman"/>
          <w:sz w:val="24"/>
          <w:szCs w:val="26"/>
          <w:lang w:eastAsia="ru-RU"/>
        </w:rPr>
        <w:t xml:space="preserve"> придется</w:t>
      </w:r>
      <w:r w:rsidRPr="007C66E3">
        <w:rPr>
          <w:rFonts w:ascii="Times New Roman" w:eastAsia="Times New Roman" w:hAnsi="Times New Roman" w:cs="Times New Roman"/>
          <w:color w:val="000000"/>
          <w:sz w:val="24"/>
          <w:szCs w:val="26"/>
          <w:lang w:eastAsia="ru-RU"/>
        </w:rPr>
        <w:t xml:space="preserve">. Прогнавши хищника, чибисы опустились на </w:t>
      </w:r>
      <w:proofErr w:type="gramStart"/>
      <w:r w:rsidRPr="007C66E3">
        <w:rPr>
          <w:rFonts w:ascii="Times New Roman" w:eastAsia="Times New Roman" w:hAnsi="Times New Roman" w:cs="Times New Roman"/>
          <w:color w:val="000000"/>
          <w:sz w:val="24"/>
          <w:szCs w:val="26"/>
          <w:lang w:eastAsia="ru-RU"/>
        </w:rPr>
        <w:t>землю</w:t>
      </w:r>
      <w:proofErr w:type="gramEnd"/>
      <w:r w:rsidRPr="007C66E3">
        <w:rPr>
          <w:rFonts w:ascii="Times New Roman" w:eastAsia="Times New Roman" w:hAnsi="Times New Roman" w:cs="Times New Roman"/>
          <w:color w:val="000000"/>
          <w:sz w:val="24"/>
          <w:szCs w:val="26"/>
          <w:lang w:eastAsia="ru-RU"/>
        </w:rPr>
        <w:t xml:space="preserve"> и пошли пешком по лужам, помахивая своими гордыми хохолками.</w:t>
      </w:r>
    </w:p>
    <w:p w:rsidR="00FF5366" w:rsidRPr="007C66E3" w:rsidRDefault="00FF5366" w:rsidP="00FF5366">
      <w:pPr>
        <w:jc w:val="left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r w:rsidRPr="007C66E3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6"/>
          <w:lang w:eastAsia="ru-RU"/>
        </w:rPr>
        <w:t>Ю. Ковали</w:t>
      </w:r>
    </w:p>
    <w:p w:rsidR="00FF5366" w:rsidRPr="00AE1F1A" w:rsidRDefault="00FF5366" w:rsidP="00FF5366">
      <w:pPr>
        <w:jc w:val="left"/>
        <w:rPr>
          <w:rFonts w:ascii="Times New Roman" w:eastAsia="Times New Roman" w:hAnsi="Times New Roman" w:cs="Times New Roman"/>
          <w:b/>
          <w:sz w:val="24"/>
          <w:szCs w:val="26"/>
          <w:lang w:eastAsia="ru-RU"/>
        </w:rPr>
      </w:pPr>
      <w:r w:rsidRPr="00AE1F1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6"/>
          <w:lang w:eastAsia="ru-RU"/>
        </w:rPr>
        <w:t>Вопросы и задания</w:t>
      </w:r>
    </w:p>
    <w:p w:rsidR="00FF5366" w:rsidRPr="007C66E3" w:rsidRDefault="00FF5366" w:rsidP="00FF5366">
      <w:pPr>
        <w:jc w:val="left"/>
        <w:rPr>
          <w:rFonts w:ascii="Times New Roman" w:eastAsia="Times New Roman" w:hAnsi="Times New Roman" w:cs="Times New Roman"/>
          <w:bCs/>
          <w:color w:val="000000"/>
          <w:sz w:val="24"/>
          <w:szCs w:val="26"/>
          <w:lang w:eastAsia="ru-RU"/>
        </w:rPr>
      </w:pPr>
      <w:r w:rsidRPr="00AE1F1A">
        <w:rPr>
          <w:rFonts w:ascii="Times New Roman" w:eastAsia="Times New Roman" w:hAnsi="Times New Roman" w:cs="Times New Roman"/>
          <w:b/>
          <w:bCs/>
          <w:color w:val="000000"/>
          <w:sz w:val="24"/>
          <w:szCs w:val="26"/>
          <w:lang w:eastAsia="ru-RU"/>
        </w:rPr>
        <w:t>1)</w:t>
      </w:r>
      <w:r w:rsidRPr="007C66E3">
        <w:rPr>
          <w:rFonts w:ascii="Times New Roman" w:eastAsia="Times New Roman" w:hAnsi="Times New Roman" w:cs="Times New Roman"/>
          <w:bCs/>
          <w:color w:val="000000"/>
          <w:sz w:val="24"/>
          <w:szCs w:val="26"/>
          <w:lang w:eastAsia="ru-RU"/>
        </w:rPr>
        <w:t xml:space="preserve"> Где происходит действие?</w:t>
      </w:r>
    </w:p>
    <w:p w:rsidR="00FF5366" w:rsidRPr="007C66E3" w:rsidRDefault="00FF5366" w:rsidP="00FF5366">
      <w:pPr>
        <w:jc w:val="left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r w:rsidRPr="007C66E3">
        <w:rPr>
          <w:rFonts w:ascii="Times New Roman" w:eastAsia="Times New Roman" w:hAnsi="Times New Roman" w:cs="Times New Roman"/>
          <w:bCs/>
          <w:color w:val="000000"/>
          <w:sz w:val="24"/>
          <w:szCs w:val="26"/>
          <w:lang w:eastAsia="ru-RU"/>
        </w:rPr>
        <w:t>а) на реке</w:t>
      </w:r>
    </w:p>
    <w:p w:rsidR="00FF5366" w:rsidRPr="007C66E3" w:rsidRDefault="00FF5366" w:rsidP="00FF5366">
      <w:pPr>
        <w:jc w:val="left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r w:rsidRPr="007C66E3">
        <w:rPr>
          <w:rFonts w:ascii="Times New Roman" w:eastAsia="Times New Roman" w:hAnsi="Times New Roman" w:cs="Times New Roman"/>
          <w:bCs/>
          <w:color w:val="000000"/>
          <w:sz w:val="24"/>
          <w:szCs w:val="26"/>
          <w:lang w:eastAsia="ru-RU"/>
        </w:rPr>
        <w:t>б) в лесу</w:t>
      </w:r>
    </w:p>
    <w:p w:rsidR="00FF5366" w:rsidRPr="007C66E3" w:rsidRDefault="00FF5366" w:rsidP="00FF5366">
      <w:pPr>
        <w:jc w:val="left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r w:rsidRPr="007C66E3">
        <w:rPr>
          <w:rFonts w:ascii="Times New Roman" w:eastAsia="Times New Roman" w:hAnsi="Times New Roman" w:cs="Times New Roman"/>
          <w:bCs/>
          <w:color w:val="000000"/>
          <w:sz w:val="24"/>
          <w:szCs w:val="26"/>
          <w:lang w:eastAsia="ru-RU"/>
        </w:rPr>
        <w:t xml:space="preserve">в) </w:t>
      </w:r>
      <w:r w:rsidRPr="007C66E3">
        <w:rPr>
          <w:rFonts w:ascii="Times New Roman" w:eastAsia="Times New Roman" w:hAnsi="Times New Roman" w:cs="Times New Roman"/>
          <w:bCs/>
          <w:iCs/>
          <w:color w:val="000000"/>
          <w:sz w:val="24"/>
          <w:szCs w:val="26"/>
          <w:lang w:eastAsia="ru-RU"/>
        </w:rPr>
        <w:t>на заливном поле</w:t>
      </w:r>
    </w:p>
    <w:p w:rsidR="00FF5366" w:rsidRPr="000D1138" w:rsidRDefault="00FF5366" w:rsidP="00FF5366">
      <w:pPr>
        <w:jc w:val="left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AE1F1A">
        <w:rPr>
          <w:rFonts w:ascii="Times New Roman" w:eastAsia="Times New Roman" w:hAnsi="Times New Roman" w:cs="Times New Roman"/>
          <w:b/>
          <w:bCs/>
          <w:color w:val="000000"/>
          <w:sz w:val="24"/>
          <w:szCs w:val="26"/>
          <w:lang w:eastAsia="ru-RU"/>
        </w:rPr>
        <w:t>2)</w:t>
      </w:r>
      <w:r w:rsidRPr="007C66E3">
        <w:rPr>
          <w:rFonts w:ascii="Times New Roman" w:eastAsia="Times New Roman" w:hAnsi="Times New Roman" w:cs="Times New Roman"/>
          <w:bCs/>
          <w:color w:val="000000"/>
          <w:sz w:val="24"/>
          <w:szCs w:val="26"/>
          <w:lang w:eastAsia="ru-RU"/>
        </w:rPr>
        <w:t xml:space="preserve"> Как бы вы озаглавили </w:t>
      </w:r>
      <w:r w:rsidRPr="000D1138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текст?____________________________________________</w:t>
      </w:r>
    </w:p>
    <w:p w:rsidR="00FF5366" w:rsidRPr="000D1138" w:rsidRDefault="00FF5366" w:rsidP="00FF5366">
      <w:pPr>
        <w:jc w:val="left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AE1F1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3)</w:t>
      </w:r>
      <w:r w:rsidRPr="000D1138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Определите жанр этого произведения.</w:t>
      </w:r>
    </w:p>
    <w:p w:rsidR="00FF5366" w:rsidRPr="000D1138" w:rsidRDefault="00FF5366" w:rsidP="00FF5366">
      <w:pPr>
        <w:jc w:val="lef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D1138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а) повесть</w:t>
      </w:r>
      <w:r w:rsidRPr="000D1138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ab/>
        <w:t>в)</w:t>
      </w:r>
      <w:r w:rsidRPr="000D1138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ab/>
        <w:t>сказка</w:t>
      </w:r>
    </w:p>
    <w:p w:rsidR="00FF5366" w:rsidRPr="000D1138" w:rsidRDefault="00FF5366" w:rsidP="00FF5366">
      <w:pPr>
        <w:jc w:val="lef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D1138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б) </w:t>
      </w:r>
      <w:r w:rsidRPr="000D1138"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  <w:lang w:eastAsia="ru-RU"/>
        </w:rPr>
        <w:t>рассказ</w:t>
      </w:r>
      <w:r w:rsidRPr="000D1138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ab/>
        <w:t>г)</w:t>
      </w:r>
      <w:r w:rsidRPr="000D1138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ab/>
        <w:t>пьеса</w:t>
      </w:r>
    </w:p>
    <w:p w:rsidR="00FF5366" w:rsidRPr="000D1138" w:rsidRDefault="00FF5366" w:rsidP="00FF5366">
      <w:pPr>
        <w:jc w:val="left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AE1F1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4</w:t>
      </w:r>
      <w:r w:rsidRPr="000D1138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) Разделите текст на три части. Озаглавьте их.</w:t>
      </w:r>
    </w:p>
    <w:p w:rsidR="00FF5366" w:rsidRPr="000D1138" w:rsidRDefault="00FF5366" w:rsidP="00FF5366">
      <w:pPr>
        <w:jc w:val="left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AE1F1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5)</w:t>
      </w:r>
      <w:r w:rsidRPr="000D1138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Какими словами вы бы могли охарактеризовать чибисов?</w:t>
      </w:r>
    </w:p>
    <w:p w:rsidR="00FF5366" w:rsidRPr="000D1138" w:rsidRDefault="00FF5366" w:rsidP="00FF5366">
      <w:pPr>
        <w:jc w:val="lef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D1138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Запишите.____________________________________________________________________</w:t>
      </w:r>
    </w:p>
    <w:p w:rsidR="00FF5366" w:rsidRPr="000D1138" w:rsidRDefault="00FF5366" w:rsidP="00FF5366">
      <w:pPr>
        <w:jc w:val="left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AE1F1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6)</w:t>
      </w:r>
      <w:r w:rsidRPr="000D1138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Сформулируй основную мысль текста._____________________________________________________________________</w:t>
      </w:r>
    </w:p>
    <w:p w:rsidR="00FF5366" w:rsidRPr="000D1138" w:rsidRDefault="00FF5366" w:rsidP="00FF5366">
      <w:pPr>
        <w:jc w:val="left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AE1F1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7)</w:t>
      </w:r>
      <w:r w:rsidRPr="000D1138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Объясните значение слов и выражений.</w:t>
      </w:r>
    </w:p>
    <w:p w:rsidR="00FF5366" w:rsidRPr="000D1138" w:rsidRDefault="00FF5366" w:rsidP="00FF5366">
      <w:pPr>
        <w:jc w:val="lef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D113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Яростно (машут) — __________________________________________________________</w:t>
      </w:r>
    </w:p>
    <w:p w:rsidR="00FF5366" w:rsidRPr="000D1138" w:rsidRDefault="00FF5366" w:rsidP="00FF5366">
      <w:pPr>
        <w:jc w:val="lef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D113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Валять дурака — ______________________________________________________________</w:t>
      </w:r>
    </w:p>
    <w:p w:rsidR="006A58FE" w:rsidRPr="00AE1F1A" w:rsidRDefault="00FF5366" w:rsidP="00FF5366">
      <w:pPr>
        <w:jc w:val="lef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D113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Попасть в переплет —</w:t>
      </w:r>
      <w:bookmarkStart w:id="1" w:name="bookmark1"/>
      <w:r w:rsidRPr="000D113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__________________________________________________________</w:t>
      </w:r>
    </w:p>
    <w:p w:rsidR="00270869" w:rsidRDefault="00270869" w:rsidP="00FF5366">
      <w:pPr>
        <w:jc w:val="left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CF3846" w:rsidRPr="00F533C1" w:rsidRDefault="00CF3846" w:rsidP="00CF3846">
      <w:pPr>
        <w:tabs>
          <w:tab w:val="left" w:pos="360"/>
          <w:tab w:val="left" w:pos="720"/>
          <w:tab w:val="left" w:pos="1440"/>
        </w:tabs>
        <w:ind w:left="1020" w:hanging="10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533C1">
        <w:rPr>
          <w:rFonts w:ascii="Times New Roman" w:hAnsi="Times New Roman" w:cs="Times New Roman"/>
          <w:b/>
          <w:sz w:val="24"/>
          <w:szCs w:val="24"/>
        </w:rPr>
        <w:t xml:space="preserve">Ключ к контрольно-измерительным материалам </w:t>
      </w:r>
    </w:p>
    <w:p w:rsidR="00CF3846" w:rsidRDefault="00CF3846" w:rsidP="00CF3846">
      <w:pPr>
        <w:tabs>
          <w:tab w:val="left" w:pos="360"/>
          <w:tab w:val="left" w:pos="720"/>
          <w:tab w:val="left" w:pos="1440"/>
        </w:tabs>
        <w:ind w:left="1020" w:hanging="1020"/>
        <w:rPr>
          <w:rFonts w:ascii="Times New Roman" w:hAnsi="Times New Roman" w:cs="Times New Roman"/>
          <w:b/>
          <w:i/>
          <w:sz w:val="24"/>
          <w:szCs w:val="24"/>
        </w:rPr>
      </w:pPr>
      <w:r w:rsidRPr="00F533C1">
        <w:rPr>
          <w:rFonts w:ascii="Times New Roman" w:hAnsi="Times New Roman" w:cs="Times New Roman"/>
          <w:b/>
          <w:sz w:val="24"/>
          <w:szCs w:val="24"/>
        </w:rPr>
        <w:t xml:space="preserve">Ответы к заданиям </w:t>
      </w:r>
      <w:r>
        <w:rPr>
          <w:rFonts w:ascii="Times New Roman" w:hAnsi="Times New Roman" w:cs="Times New Roman"/>
          <w:b/>
          <w:i/>
          <w:sz w:val="24"/>
          <w:szCs w:val="24"/>
        </w:rPr>
        <w:t>вопроса 1</w:t>
      </w:r>
    </w:p>
    <w:p w:rsidR="00CF3846" w:rsidRPr="00411208" w:rsidRDefault="00CF3846" w:rsidP="00CF3846">
      <w:pPr>
        <w:jc w:val="lef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На заливном поле.</w:t>
      </w:r>
    </w:p>
    <w:p w:rsidR="00CF3846" w:rsidRDefault="00CF3846" w:rsidP="00CF3846">
      <w:pPr>
        <w:tabs>
          <w:tab w:val="left" w:pos="360"/>
          <w:tab w:val="left" w:pos="720"/>
          <w:tab w:val="left" w:pos="1440"/>
        </w:tabs>
        <w:rPr>
          <w:rFonts w:ascii="Times New Roman" w:hAnsi="Times New Roman" w:cs="Times New Roman"/>
          <w:b/>
          <w:i/>
          <w:sz w:val="24"/>
          <w:szCs w:val="24"/>
        </w:rPr>
      </w:pPr>
      <w:r w:rsidRPr="00F533C1">
        <w:rPr>
          <w:rFonts w:ascii="Times New Roman" w:hAnsi="Times New Roman" w:cs="Times New Roman"/>
          <w:b/>
          <w:sz w:val="24"/>
          <w:szCs w:val="24"/>
        </w:rPr>
        <w:t xml:space="preserve">Ответы к заданиям </w:t>
      </w:r>
      <w:r>
        <w:rPr>
          <w:rFonts w:ascii="Times New Roman" w:hAnsi="Times New Roman" w:cs="Times New Roman"/>
          <w:b/>
          <w:i/>
          <w:sz w:val="24"/>
          <w:szCs w:val="24"/>
        </w:rPr>
        <w:t>вопроса 2</w:t>
      </w:r>
    </w:p>
    <w:p w:rsidR="00CF3846" w:rsidRPr="00F97F77" w:rsidRDefault="00CF3846" w:rsidP="00CF3846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«Чибисы»</w:t>
      </w:r>
      <w:r w:rsidRPr="00F533C1">
        <w:rPr>
          <w:rFonts w:ascii="Times New Roman" w:hAnsi="Times New Roman" w:cs="Times New Roman"/>
          <w:sz w:val="24"/>
          <w:szCs w:val="24"/>
        </w:rPr>
        <w:tab/>
      </w:r>
    </w:p>
    <w:p w:rsidR="00CF3846" w:rsidRDefault="00CF3846" w:rsidP="00CF3846">
      <w:pPr>
        <w:tabs>
          <w:tab w:val="left" w:pos="360"/>
          <w:tab w:val="left" w:pos="720"/>
          <w:tab w:val="left" w:pos="1440"/>
        </w:tabs>
        <w:rPr>
          <w:rFonts w:ascii="Times New Roman" w:hAnsi="Times New Roman" w:cs="Times New Roman"/>
          <w:b/>
          <w:i/>
          <w:sz w:val="24"/>
          <w:szCs w:val="24"/>
        </w:rPr>
      </w:pPr>
      <w:r w:rsidRPr="00F533C1">
        <w:rPr>
          <w:rFonts w:ascii="Times New Roman" w:hAnsi="Times New Roman" w:cs="Times New Roman"/>
          <w:b/>
          <w:sz w:val="24"/>
          <w:szCs w:val="24"/>
        </w:rPr>
        <w:t xml:space="preserve">Ответы к заданиям </w:t>
      </w:r>
      <w:r>
        <w:rPr>
          <w:rFonts w:ascii="Times New Roman" w:hAnsi="Times New Roman" w:cs="Times New Roman"/>
          <w:b/>
          <w:i/>
          <w:sz w:val="24"/>
          <w:szCs w:val="24"/>
        </w:rPr>
        <w:t>вопроса 3</w:t>
      </w:r>
    </w:p>
    <w:p w:rsidR="00CF3846" w:rsidRPr="00F533C1" w:rsidRDefault="00CF3846" w:rsidP="00CF3846">
      <w:pPr>
        <w:tabs>
          <w:tab w:val="left" w:pos="360"/>
          <w:tab w:val="left" w:pos="720"/>
          <w:tab w:val="left" w:pos="144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Рассказ.</w:t>
      </w:r>
    </w:p>
    <w:p w:rsidR="00CF3846" w:rsidRDefault="00CF3846" w:rsidP="00CF3846">
      <w:pPr>
        <w:tabs>
          <w:tab w:val="left" w:pos="360"/>
          <w:tab w:val="left" w:pos="720"/>
          <w:tab w:val="left" w:pos="1440"/>
        </w:tabs>
        <w:rPr>
          <w:rFonts w:ascii="Times New Roman" w:hAnsi="Times New Roman" w:cs="Times New Roman"/>
          <w:b/>
          <w:i/>
          <w:sz w:val="24"/>
          <w:szCs w:val="24"/>
        </w:rPr>
      </w:pPr>
      <w:r w:rsidRPr="00F533C1">
        <w:rPr>
          <w:rFonts w:ascii="Times New Roman" w:hAnsi="Times New Roman" w:cs="Times New Roman"/>
          <w:b/>
          <w:sz w:val="24"/>
          <w:szCs w:val="24"/>
        </w:rPr>
        <w:t xml:space="preserve">Ответы к заданиям </w:t>
      </w:r>
      <w:r>
        <w:rPr>
          <w:rFonts w:ascii="Times New Roman" w:hAnsi="Times New Roman" w:cs="Times New Roman"/>
          <w:b/>
          <w:i/>
          <w:sz w:val="24"/>
          <w:szCs w:val="24"/>
        </w:rPr>
        <w:t>вопроса 4</w:t>
      </w:r>
    </w:p>
    <w:p w:rsidR="00CF3846" w:rsidRDefault="00CF3846" w:rsidP="00CF3846">
      <w:pPr>
        <w:tabs>
          <w:tab w:val="left" w:pos="360"/>
          <w:tab w:val="left" w:pos="720"/>
          <w:tab w:val="left" w:pos="14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Текст разделен на части. Части озаглавлены.</w:t>
      </w:r>
    </w:p>
    <w:p w:rsidR="00CF3846" w:rsidRDefault="00CF3846" w:rsidP="00CF3846">
      <w:pPr>
        <w:tabs>
          <w:tab w:val="left" w:pos="360"/>
          <w:tab w:val="left" w:pos="720"/>
          <w:tab w:val="left" w:pos="1440"/>
        </w:tabs>
        <w:rPr>
          <w:rFonts w:ascii="Times New Roman" w:hAnsi="Times New Roman" w:cs="Times New Roman"/>
          <w:b/>
          <w:i/>
          <w:sz w:val="24"/>
          <w:szCs w:val="24"/>
        </w:rPr>
      </w:pPr>
      <w:r w:rsidRPr="00F042A7">
        <w:rPr>
          <w:rFonts w:ascii="Times New Roman" w:hAnsi="Times New Roman" w:cs="Times New Roman"/>
          <w:b/>
          <w:sz w:val="24"/>
          <w:szCs w:val="24"/>
        </w:rPr>
        <w:t xml:space="preserve">Ответы к заданиям </w:t>
      </w:r>
      <w:r w:rsidRPr="00F042A7">
        <w:rPr>
          <w:rFonts w:ascii="Times New Roman" w:hAnsi="Times New Roman" w:cs="Times New Roman"/>
          <w:b/>
          <w:i/>
          <w:sz w:val="24"/>
          <w:szCs w:val="24"/>
        </w:rPr>
        <w:t xml:space="preserve">вопроса </w:t>
      </w:r>
      <w:r>
        <w:rPr>
          <w:rFonts w:ascii="Times New Roman" w:hAnsi="Times New Roman" w:cs="Times New Roman"/>
          <w:b/>
          <w:i/>
          <w:sz w:val="24"/>
          <w:szCs w:val="24"/>
        </w:rPr>
        <w:t>5</w:t>
      </w:r>
    </w:p>
    <w:p w:rsidR="00CF3846" w:rsidRDefault="00CF3846" w:rsidP="00CF3846">
      <w:pPr>
        <w:tabs>
          <w:tab w:val="left" w:pos="360"/>
          <w:tab w:val="left" w:pos="720"/>
          <w:tab w:val="left" w:pos="14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Игривые, строгие, красивые, бесстрашные.</w:t>
      </w:r>
    </w:p>
    <w:p w:rsidR="00CF3846" w:rsidRPr="00F533C1" w:rsidRDefault="00CF3846" w:rsidP="00CF3846">
      <w:pPr>
        <w:tabs>
          <w:tab w:val="left" w:pos="360"/>
          <w:tab w:val="left" w:pos="720"/>
          <w:tab w:val="left" w:pos="1440"/>
        </w:tabs>
        <w:rPr>
          <w:rFonts w:ascii="Times New Roman" w:hAnsi="Times New Roman" w:cs="Times New Roman"/>
          <w:b/>
          <w:sz w:val="24"/>
          <w:szCs w:val="24"/>
        </w:rPr>
      </w:pPr>
      <w:r w:rsidRPr="00F533C1">
        <w:rPr>
          <w:rFonts w:ascii="Times New Roman" w:hAnsi="Times New Roman" w:cs="Times New Roman"/>
          <w:b/>
          <w:sz w:val="24"/>
          <w:szCs w:val="24"/>
        </w:rPr>
        <w:t xml:space="preserve">Ответы к заданиям </w:t>
      </w:r>
      <w:r>
        <w:rPr>
          <w:rFonts w:ascii="Times New Roman" w:hAnsi="Times New Roman" w:cs="Times New Roman"/>
          <w:b/>
          <w:i/>
          <w:sz w:val="24"/>
          <w:szCs w:val="24"/>
        </w:rPr>
        <w:t>вопроса 6</w:t>
      </w:r>
    </w:p>
    <w:p w:rsidR="00CF3846" w:rsidRDefault="00CF3846" w:rsidP="00CF3846">
      <w:pPr>
        <w:tabs>
          <w:tab w:val="left" w:pos="360"/>
          <w:tab w:val="left" w:pos="720"/>
          <w:tab w:val="left" w:pos="14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Птицы умеют за себя постоять.</w:t>
      </w:r>
    </w:p>
    <w:p w:rsidR="00CF3846" w:rsidRDefault="00CF3846" w:rsidP="00CF3846">
      <w:pPr>
        <w:tabs>
          <w:tab w:val="left" w:pos="360"/>
          <w:tab w:val="left" w:pos="720"/>
          <w:tab w:val="left" w:pos="1440"/>
        </w:tabs>
        <w:rPr>
          <w:rFonts w:ascii="Times New Roman" w:hAnsi="Times New Roman" w:cs="Times New Roman"/>
          <w:b/>
          <w:i/>
          <w:sz w:val="24"/>
          <w:szCs w:val="24"/>
        </w:rPr>
      </w:pPr>
      <w:r w:rsidRPr="00F533C1">
        <w:rPr>
          <w:rFonts w:ascii="Times New Roman" w:hAnsi="Times New Roman" w:cs="Times New Roman"/>
          <w:b/>
          <w:sz w:val="24"/>
          <w:szCs w:val="24"/>
        </w:rPr>
        <w:t xml:space="preserve">Ответы к заданиям </w:t>
      </w:r>
      <w:r>
        <w:rPr>
          <w:rFonts w:ascii="Times New Roman" w:hAnsi="Times New Roman" w:cs="Times New Roman"/>
          <w:b/>
          <w:i/>
          <w:sz w:val="24"/>
          <w:szCs w:val="24"/>
        </w:rPr>
        <w:t>вопроса 7</w:t>
      </w:r>
    </w:p>
    <w:p w:rsidR="00CF3846" w:rsidRPr="00CF3846" w:rsidRDefault="00CF3846" w:rsidP="00CF3846">
      <w:pPr>
        <w:tabs>
          <w:tab w:val="left" w:pos="360"/>
          <w:tab w:val="left" w:pos="720"/>
          <w:tab w:val="left" w:pos="1440"/>
        </w:tabs>
        <w:rPr>
          <w:rFonts w:ascii="Times New Roman" w:hAnsi="Times New Roman" w:cs="Times New Roman"/>
          <w:sz w:val="24"/>
          <w:szCs w:val="24"/>
        </w:rPr>
      </w:pPr>
      <w:r w:rsidRPr="00CF3846">
        <w:rPr>
          <w:rFonts w:ascii="Times New Roman" w:hAnsi="Times New Roman" w:cs="Times New Roman"/>
          <w:sz w:val="24"/>
          <w:szCs w:val="24"/>
        </w:rPr>
        <w:t>Яростно (машут) – быстро, сильно, резко.</w:t>
      </w:r>
    </w:p>
    <w:p w:rsidR="00CF3846" w:rsidRPr="00CF3846" w:rsidRDefault="00CF3846" w:rsidP="00CF3846">
      <w:pPr>
        <w:tabs>
          <w:tab w:val="left" w:pos="360"/>
          <w:tab w:val="left" w:pos="720"/>
          <w:tab w:val="left" w:pos="1440"/>
        </w:tabs>
        <w:rPr>
          <w:rFonts w:ascii="Times New Roman" w:hAnsi="Times New Roman" w:cs="Times New Roman"/>
          <w:sz w:val="24"/>
          <w:szCs w:val="24"/>
        </w:rPr>
      </w:pPr>
      <w:r w:rsidRPr="00CF3846">
        <w:rPr>
          <w:rFonts w:ascii="Times New Roman" w:hAnsi="Times New Roman" w:cs="Times New Roman"/>
          <w:sz w:val="24"/>
          <w:szCs w:val="24"/>
        </w:rPr>
        <w:t xml:space="preserve">Валять </w:t>
      </w:r>
      <w:proofErr w:type="spellStart"/>
      <w:r w:rsidRPr="00CF3846">
        <w:rPr>
          <w:rFonts w:ascii="Times New Roman" w:hAnsi="Times New Roman" w:cs="Times New Roman"/>
          <w:sz w:val="24"/>
          <w:szCs w:val="24"/>
        </w:rPr>
        <w:t>дурака</w:t>
      </w:r>
      <w:proofErr w:type="spellEnd"/>
      <w:r w:rsidRPr="00CF3846">
        <w:rPr>
          <w:rFonts w:ascii="Times New Roman" w:hAnsi="Times New Roman" w:cs="Times New Roman"/>
          <w:sz w:val="24"/>
          <w:szCs w:val="24"/>
        </w:rPr>
        <w:t xml:space="preserve"> – дурачиться, резвиться.</w:t>
      </w:r>
    </w:p>
    <w:p w:rsidR="00CF3846" w:rsidRPr="00F533C1" w:rsidRDefault="00CF3846" w:rsidP="00CF3846">
      <w:pPr>
        <w:tabs>
          <w:tab w:val="left" w:pos="360"/>
          <w:tab w:val="left" w:pos="720"/>
          <w:tab w:val="left" w:pos="1440"/>
        </w:tabs>
        <w:rPr>
          <w:rFonts w:ascii="Times New Roman" w:hAnsi="Times New Roman" w:cs="Times New Roman"/>
          <w:b/>
          <w:sz w:val="24"/>
          <w:szCs w:val="24"/>
        </w:rPr>
      </w:pPr>
      <w:r w:rsidRPr="00CF3846">
        <w:rPr>
          <w:rFonts w:ascii="Times New Roman" w:hAnsi="Times New Roman" w:cs="Times New Roman"/>
          <w:sz w:val="24"/>
          <w:szCs w:val="24"/>
        </w:rPr>
        <w:t>Попасть в переплет – оказаться в затруднительном положении, попасть в трудную ситуацию</w:t>
      </w:r>
      <w:r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CF3846" w:rsidRPr="00F452C4" w:rsidRDefault="00CF3846" w:rsidP="00CF3846">
      <w:pPr>
        <w:rPr>
          <w:rFonts w:ascii="Times New Roman" w:eastAsia="Times New Roman" w:hAnsi="Times New Roman" w:cs="Times New Roman"/>
          <w:b/>
          <w:iCs/>
          <w:color w:val="000000"/>
          <w:spacing w:val="-10"/>
          <w:sz w:val="24"/>
          <w:szCs w:val="24"/>
          <w:lang w:eastAsia="ru-RU"/>
        </w:rPr>
      </w:pPr>
      <w:r w:rsidRPr="00F452C4">
        <w:rPr>
          <w:rFonts w:ascii="Times New Roman" w:eastAsia="Times New Roman" w:hAnsi="Times New Roman" w:cs="Times New Roman"/>
          <w:b/>
          <w:iCs/>
          <w:color w:val="000000"/>
          <w:spacing w:val="-10"/>
          <w:sz w:val="24"/>
          <w:szCs w:val="24"/>
          <w:lang w:eastAsia="ru-RU"/>
        </w:rPr>
        <w:t>Критерии оценивания</w:t>
      </w:r>
    </w:p>
    <w:tbl>
      <w:tblPr>
        <w:tblStyle w:val="a4"/>
        <w:tblW w:w="0" w:type="auto"/>
        <w:tblLook w:val="04A0"/>
      </w:tblPr>
      <w:tblGrid>
        <w:gridCol w:w="1101"/>
        <w:gridCol w:w="8591"/>
      </w:tblGrid>
      <w:tr w:rsidR="00CF3846" w:rsidRPr="00B9624E" w:rsidTr="009C1B10">
        <w:tc>
          <w:tcPr>
            <w:tcW w:w="1101" w:type="dxa"/>
          </w:tcPr>
          <w:p w:rsidR="00CF3846" w:rsidRDefault="00CF3846" w:rsidP="009C1B1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№ задания</w:t>
            </w:r>
          </w:p>
        </w:tc>
        <w:tc>
          <w:tcPr>
            <w:tcW w:w="8591" w:type="dxa"/>
          </w:tcPr>
          <w:p w:rsidR="00CF3846" w:rsidRDefault="00CF3846" w:rsidP="009C1B1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0180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Критерии оценивания</w:t>
            </w:r>
          </w:p>
          <w:p w:rsidR="00CF3846" w:rsidRPr="00B9624E" w:rsidRDefault="00CF3846" w:rsidP="009C1B1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F3846" w:rsidRPr="001454D1" w:rsidTr="009C1B10">
        <w:tc>
          <w:tcPr>
            <w:tcW w:w="1101" w:type="dxa"/>
          </w:tcPr>
          <w:p w:rsidR="00CF3846" w:rsidRPr="00F84DE8" w:rsidRDefault="00CF3846" w:rsidP="009C1B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91" w:type="dxa"/>
          </w:tcPr>
          <w:p w:rsidR="00CF3846" w:rsidRPr="001454D1" w:rsidRDefault="00CF3846" w:rsidP="009C1B1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балл – задание выполнено правильно</w:t>
            </w:r>
          </w:p>
        </w:tc>
      </w:tr>
      <w:tr w:rsidR="00CF3846" w:rsidRPr="001454D1" w:rsidTr="009C1B10">
        <w:tc>
          <w:tcPr>
            <w:tcW w:w="1101" w:type="dxa"/>
          </w:tcPr>
          <w:p w:rsidR="00CF3846" w:rsidRPr="00F84DE8" w:rsidRDefault="00CF3846" w:rsidP="009C1B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4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91" w:type="dxa"/>
          </w:tcPr>
          <w:p w:rsidR="00CF3846" w:rsidRPr="001454D1" w:rsidRDefault="00CF3846" w:rsidP="009C1B1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балл – задание выполнено правильно</w:t>
            </w:r>
          </w:p>
        </w:tc>
      </w:tr>
      <w:tr w:rsidR="00CF3846" w:rsidRPr="003A6C2C" w:rsidTr="009C1B10">
        <w:tc>
          <w:tcPr>
            <w:tcW w:w="1101" w:type="dxa"/>
          </w:tcPr>
          <w:p w:rsidR="00CF3846" w:rsidRPr="00F84DE8" w:rsidRDefault="00CF3846" w:rsidP="009C1B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4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91" w:type="dxa"/>
          </w:tcPr>
          <w:p w:rsidR="00CF3846" w:rsidRPr="003A6C2C" w:rsidRDefault="00CF3846" w:rsidP="009C1B1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балл – задание выполнено правильно</w:t>
            </w:r>
          </w:p>
        </w:tc>
      </w:tr>
      <w:tr w:rsidR="00CF3846" w:rsidRPr="00F21214" w:rsidTr="009C1B10">
        <w:tc>
          <w:tcPr>
            <w:tcW w:w="1101" w:type="dxa"/>
          </w:tcPr>
          <w:p w:rsidR="00CF3846" w:rsidRPr="00F84DE8" w:rsidRDefault="00CF3846" w:rsidP="009C1B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4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591" w:type="dxa"/>
          </w:tcPr>
          <w:p w:rsidR="00CF3846" w:rsidRPr="00F21214" w:rsidRDefault="00BF593B" w:rsidP="00BF59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CF38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балла – задание выполнено правильно,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CF38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балл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CF38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текст разделен на части, но не все озаглавлено, 1 балл - текст разделен на части не совсем правильно,   озаглавлены не все части правильно</w:t>
            </w:r>
          </w:p>
        </w:tc>
      </w:tr>
      <w:tr w:rsidR="00CF3846" w:rsidRPr="00F21214" w:rsidTr="009C1B10">
        <w:tc>
          <w:tcPr>
            <w:tcW w:w="1101" w:type="dxa"/>
          </w:tcPr>
          <w:p w:rsidR="00CF3846" w:rsidRDefault="00CF3846" w:rsidP="009C1B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591" w:type="dxa"/>
          </w:tcPr>
          <w:p w:rsidR="00CF3846" w:rsidRDefault="00BF593B" w:rsidP="009C1B1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CF38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балл – задание выполнено правильно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указаны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не менее четырех характеристик чибисов, 1 балл – указаны не менее двух характеристик чибисов</w:t>
            </w:r>
          </w:p>
        </w:tc>
      </w:tr>
      <w:tr w:rsidR="00CF3846" w:rsidRPr="00B9624E" w:rsidTr="009C1B10">
        <w:tc>
          <w:tcPr>
            <w:tcW w:w="1101" w:type="dxa"/>
          </w:tcPr>
          <w:p w:rsidR="00CF3846" w:rsidRPr="00F84DE8" w:rsidRDefault="00CF3846" w:rsidP="009C1B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8591" w:type="dxa"/>
          </w:tcPr>
          <w:p w:rsidR="00CF3846" w:rsidRPr="00B9624E" w:rsidRDefault="00CF3846" w:rsidP="009C1B1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балл - задание выполнено правильно</w:t>
            </w:r>
          </w:p>
        </w:tc>
      </w:tr>
      <w:tr w:rsidR="00CF3846" w:rsidRPr="00FB694C" w:rsidTr="009C1B10">
        <w:tc>
          <w:tcPr>
            <w:tcW w:w="1101" w:type="dxa"/>
          </w:tcPr>
          <w:p w:rsidR="00CF3846" w:rsidRPr="00F84DE8" w:rsidRDefault="00CF3846" w:rsidP="009C1B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8591" w:type="dxa"/>
          </w:tcPr>
          <w:p w:rsidR="00CF3846" w:rsidRPr="00FB694C" w:rsidRDefault="00BF593B" w:rsidP="009C1B1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 балла – задание выполнено правильно, </w:t>
            </w:r>
            <w:r w:rsidR="00006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балла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–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авильно объяснены 2 выражения, 1 балл - правильно объяснено 1 выражение</w:t>
            </w:r>
          </w:p>
        </w:tc>
      </w:tr>
      <w:tr w:rsidR="00CF3846" w:rsidRPr="00B9624E" w:rsidTr="009C1B10">
        <w:tc>
          <w:tcPr>
            <w:tcW w:w="1101" w:type="dxa"/>
          </w:tcPr>
          <w:p w:rsidR="00CF3846" w:rsidRDefault="00CF3846" w:rsidP="009C1B1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91" w:type="dxa"/>
          </w:tcPr>
          <w:p w:rsidR="00CF3846" w:rsidRPr="00622761" w:rsidRDefault="00CF3846" w:rsidP="009C1B1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11- 12</w:t>
            </w:r>
            <w:r w:rsidRPr="0062276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баллов – отметка «5»</w:t>
            </w:r>
          </w:p>
          <w:p w:rsidR="00CF3846" w:rsidRPr="00622761" w:rsidRDefault="00CF3846" w:rsidP="009C1B1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9 - 10</w:t>
            </w:r>
            <w:r w:rsidRPr="0062276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баллов - отметка «4»</w:t>
            </w:r>
          </w:p>
          <w:p w:rsidR="00CF3846" w:rsidRPr="00622761" w:rsidRDefault="00CF3846" w:rsidP="009C1B1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 – 8</w:t>
            </w:r>
            <w:r w:rsidRPr="0062276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баллов - отметка «3»</w:t>
            </w:r>
          </w:p>
          <w:p w:rsidR="00CF3846" w:rsidRPr="00B9624E" w:rsidRDefault="005C5364" w:rsidP="009C1B1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Менее 7</w:t>
            </w:r>
            <w:r w:rsidR="00CF3846" w:rsidRPr="0062276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баллов - отметка «2»</w:t>
            </w:r>
          </w:p>
        </w:tc>
      </w:tr>
    </w:tbl>
    <w:p w:rsidR="00CF3846" w:rsidRDefault="00CF3846" w:rsidP="00CF3846">
      <w:pPr>
        <w:rPr>
          <w:rFonts w:ascii="Times New Roman" w:eastAsia="Times New Roman" w:hAnsi="Times New Roman" w:cs="Times New Roman"/>
          <w:i/>
          <w:iCs/>
          <w:color w:val="000000"/>
          <w:spacing w:val="-10"/>
          <w:sz w:val="24"/>
          <w:szCs w:val="24"/>
          <w:lang w:eastAsia="ru-RU"/>
        </w:rPr>
      </w:pPr>
    </w:p>
    <w:p w:rsidR="00CF3846" w:rsidRDefault="00CF3846" w:rsidP="00CF3846">
      <w:pPr>
        <w:rPr>
          <w:rFonts w:ascii="Times New Roman" w:hAnsi="Times New Roman" w:cs="Times New Roman"/>
          <w:sz w:val="24"/>
          <w:szCs w:val="24"/>
        </w:rPr>
      </w:pPr>
    </w:p>
    <w:p w:rsidR="00CF3846" w:rsidRDefault="00CF3846" w:rsidP="00CF3846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6"/>
          <w:lang w:eastAsia="ru-RU"/>
        </w:rPr>
      </w:pPr>
    </w:p>
    <w:p w:rsidR="00CF3846" w:rsidRDefault="00CF3846" w:rsidP="005861F4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F3846" w:rsidRDefault="00CF3846" w:rsidP="005861F4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F3846" w:rsidRDefault="00CF3846" w:rsidP="005861F4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70869" w:rsidRPr="005861F4" w:rsidRDefault="00270869" w:rsidP="005861F4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861F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Контрольная работа по теме «Великие русские писатели»</w:t>
      </w:r>
      <w:r w:rsidR="005861F4" w:rsidRPr="005861F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:rsidR="00FF5366" w:rsidRDefault="00FF5366" w:rsidP="00FF5366">
      <w:pPr>
        <w:jc w:val="left"/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</w:pPr>
      <w:r w:rsidRPr="000D1138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Вариант 2</w:t>
      </w:r>
      <w:bookmarkEnd w:id="1"/>
    </w:p>
    <w:p w:rsidR="00AE1F1A" w:rsidRPr="00472C13" w:rsidRDefault="00AE1F1A" w:rsidP="00AE1F1A">
      <w:pP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 xml:space="preserve">Цель: проверить знания учащихся по теме; развивать творческие способности детей, фантазию, наблюдательность; прививать интерес к чтению.                       </w:t>
      </w:r>
      <w:r w:rsidRPr="00476BF7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 xml:space="preserve"> </w:t>
      </w:r>
    </w:p>
    <w:p w:rsidR="00AE1F1A" w:rsidRPr="000D1138" w:rsidRDefault="00AE1F1A" w:rsidP="00FF5366">
      <w:pPr>
        <w:jc w:val="lef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F5366" w:rsidRPr="000D1138" w:rsidRDefault="00FF5366" w:rsidP="00FF5366">
      <w:pPr>
        <w:jc w:val="lef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D113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Прочитайте текст, выполните задания к нему.</w:t>
      </w:r>
    </w:p>
    <w:p w:rsidR="00FF5366" w:rsidRPr="000D1138" w:rsidRDefault="00270869" w:rsidP="00FF5366">
      <w:pPr>
        <w:jc w:val="lef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D113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</w:t>
      </w:r>
      <w:r w:rsidR="00FF5366" w:rsidRPr="000D113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Собирал я на болоте клюкву. Набрал пол корзинки, а солнце уже </w:t>
      </w:r>
      <w:r w:rsidRPr="000D1138">
        <w:rPr>
          <w:rFonts w:ascii="Times New Roman" w:eastAsia="Times New Roman" w:hAnsi="Times New Roman" w:cs="Times New Roman"/>
          <w:sz w:val="26"/>
          <w:szCs w:val="26"/>
          <w:lang w:eastAsia="ru-RU"/>
        </w:rPr>
        <w:t>низ</w:t>
      </w:r>
      <w:r w:rsidR="00FF5366" w:rsidRPr="000D1138">
        <w:rPr>
          <w:rFonts w:ascii="Times New Roman" w:eastAsia="Times New Roman" w:hAnsi="Times New Roman" w:cs="Times New Roman"/>
          <w:sz w:val="26"/>
          <w:szCs w:val="26"/>
          <w:lang w:eastAsia="ru-RU"/>
        </w:rPr>
        <w:t>к</w:t>
      </w:r>
      <w:r w:rsidR="00FF5366" w:rsidRPr="000D113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о: из-за леса выглядывает, вот-вот скроется.</w:t>
      </w:r>
    </w:p>
    <w:p w:rsidR="00FF5366" w:rsidRPr="000D1138" w:rsidRDefault="00270869" w:rsidP="00FF5366">
      <w:pPr>
        <w:jc w:val="lef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D113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</w:t>
      </w:r>
      <w:r w:rsidR="00FF5366" w:rsidRPr="000D113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Спина устала немножко, распрямился я, смотрю — пролетела </w:t>
      </w:r>
      <w:r w:rsidRPr="000D113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цапля. </w:t>
      </w:r>
      <w:r w:rsidR="00FF5366" w:rsidRPr="000D113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Наверное, спать. Она на болоте давно живет, я ее всегда вижу, когд</w:t>
      </w:r>
      <w:r w:rsidRPr="000D113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 она</w:t>
      </w:r>
      <w:r w:rsidRPr="000D1138">
        <w:rPr>
          <w:rFonts w:ascii="Times New Roman" w:eastAsia="Times New Roman" w:hAnsi="Times New Roman" w:cs="Times New Roman"/>
          <w:color w:val="7F6B5E"/>
          <w:sz w:val="26"/>
          <w:szCs w:val="26"/>
          <w:lang w:eastAsia="ru-RU"/>
        </w:rPr>
        <w:t xml:space="preserve"> </w:t>
      </w:r>
      <w:r w:rsidR="00FF5366" w:rsidRPr="000D113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пролетает.</w:t>
      </w:r>
    </w:p>
    <w:p w:rsidR="00FF5366" w:rsidRPr="000D1138" w:rsidRDefault="00270869" w:rsidP="00FF5366">
      <w:pPr>
        <w:jc w:val="lef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D113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</w:t>
      </w:r>
      <w:r w:rsidR="00FF5366" w:rsidRPr="000D113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Солнце уже зашло, а светло еще, небо на том месте красное-кр</w:t>
      </w:r>
      <w:r w:rsidRPr="000D113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асное. </w:t>
      </w:r>
      <w:r w:rsidR="00FF5366" w:rsidRPr="000D113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Тихо вокруг, только кто-то кричит в камышах, не очень громко, а с</w:t>
      </w:r>
      <w:r w:rsidRPr="000D113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лышно</w:t>
      </w:r>
      <w:r w:rsidR="00FF5366" w:rsidRPr="000D1138">
        <w:rPr>
          <w:rFonts w:ascii="Times New Roman" w:eastAsia="Times New Roman" w:hAnsi="Times New Roman" w:cs="Times New Roman"/>
          <w:color w:val="7F6B5E"/>
          <w:sz w:val="26"/>
          <w:szCs w:val="26"/>
          <w:lang w:eastAsia="ru-RU"/>
        </w:rPr>
        <w:t xml:space="preserve"> </w:t>
      </w:r>
      <w:r w:rsidR="00FF5366" w:rsidRPr="000D113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далеко: «Ук!» Подождет немножко, и опять «Ук!»</w:t>
      </w:r>
    </w:p>
    <w:p w:rsidR="00FF5366" w:rsidRPr="000D1138" w:rsidRDefault="00270869" w:rsidP="00FF5366">
      <w:pPr>
        <w:jc w:val="lef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D113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</w:t>
      </w:r>
      <w:r w:rsidR="00FF5366" w:rsidRPr="000D113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Кто же это такой? Я этот крик и </w:t>
      </w:r>
      <w:r w:rsidRPr="000D113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раньше слышал, только не обращал</w:t>
      </w:r>
      <w:r w:rsidR="00FF5366" w:rsidRPr="000D113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внимания. А сейчас мне как-то любопытно стало: может, это цапл</w:t>
      </w:r>
      <w:r w:rsidRPr="000D113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я так</w:t>
      </w:r>
      <w:r w:rsidR="00FF5366" w:rsidRPr="000D1138">
        <w:rPr>
          <w:rFonts w:ascii="Times New Roman" w:eastAsia="Times New Roman" w:hAnsi="Times New Roman" w:cs="Times New Roman"/>
          <w:color w:val="7F6B5E"/>
          <w:sz w:val="26"/>
          <w:szCs w:val="26"/>
          <w:lang w:eastAsia="ru-RU"/>
        </w:rPr>
        <w:t xml:space="preserve"> </w:t>
      </w:r>
      <w:r w:rsidR="00FF5366" w:rsidRPr="000D113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кричит?</w:t>
      </w:r>
    </w:p>
    <w:p w:rsidR="00270869" w:rsidRPr="00270869" w:rsidRDefault="00270869" w:rsidP="00270869">
      <w:pPr>
        <w:jc w:val="lef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D113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</w:t>
      </w:r>
      <w:r w:rsidRPr="0027086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Стал я ходить около этого места, где крик слышен. Близко совсем кричит, а никого нет.</w:t>
      </w:r>
    </w:p>
    <w:p w:rsidR="00270869" w:rsidRPr="00270869" w:rsidRDefault="00270869" w:rsidP="00270869">
      <w:pPr>
        <w:jc w:val="lef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D113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</w:t>
      </w:r>
      <w:r w:rsidRPr="0027086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Темно скоро будет. Пора домой.</w:t>
      </w:r>
    </w:p>
    <w:p w:rsidR="00270869" w:rsidRPr="00270869" w:rsidRDefault="00270869" w:rsidP="00270869">
      <w:pPr>
        <w:jc w:val="lef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D113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</w:t>
      </w:r>
      <w:r w:rsidRPr="0027086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Только немного прошел — и вдруг кричать перестало, не слышно больше.</w:t>
      </w:r>
    </w:p>
    <w:p w:rsidR="00270869" w:rsidRPr="00270869" w:rsidRDefault="00270869" w:rsidP="00270869">
      <w:pPr>
        <w:jc w:val="lef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D113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</w:t>
      </w:r>
      <w:r w:rsidRPr="0027086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«Ага, — думаю, — значит, здесь!» Притаился я, стою тихо-тихо, чтоб не спугнуть. Долго стоял, </w:t>
      </w:r>
      <w:proofErr w:type="gramStart"/>
      <w:r w:rsidRPr="0027086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наконец</w:t>
      </w:r>
      <w:proofErr w:type="gramEnd"/>
      <w:r w:rsidRPr="0027086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на кочке совсем рядом откликнулось: «Ук!» — и опять тишина.</w:t>
      </w:r>
    </w:p>
    <w:p w:rsidR="00270869" w:rsidRPr="00270869" w:rsidRDefault="00270869" w:rsidP="00270869">
      <w:pPr>
        <w:jc w:val="lef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7086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Присел я, чтоб </w:t>
      </w:r>
      <w:proofErr w:type="gramStart"/>
      <w:r w:rsidRPr="0027086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получше</w:t>
      </w:r>
      <w:proofErr w:type="gramEnd"/>
      <w:r w:rsidRPr="0027086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разглядеть, смотрю — лягушечка сидит и не шевелится. Маленькая совсем, а кричит так громко.</w:t>
      </w:r>
    </w:p>
    <w:p w:rsidR="00270869" w:rsidRPr="00270869" w:rsidRDefault="00270869" w:rsidP="00270869">
      <w:pPr>
        <w:jc w:val="lef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D113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</w:t>
      </w:r>
      <w:r w:rsidRPr="0027086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Поймал я ее, в руке держу, а она даж</w:t>
      </w:r>
      <w:r w:rsidRPr="000D113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е не вырывается. Спинка у нее </w:t>
      </w:r>
      <w:r w:rsidRPr="0027086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серая, а брюшко красное-красное, как небо над лесом, где зашло</w:t>
      </w:r>
      <w:r w:rsidRPr="000D113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солнце. Посадил я ее в карман, </w:t>
      </w:r>
      <w:r w:rsidRPr="0027086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корзиночку с клюквой взял — и домой.</w:t>
      </w:r>
      <w:r w:rsidRPr="000D113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   </w:t>
      </w:r>
      <w:r w:rsidRPr="00270869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  <w:t>Г. Снегирев</w:t>
      </w:r>
    </w:p>
    <w:p w:rsidR="00270869" w:rsidRPr="00AE1F1A" w:rsidRDefault="00270869" w:rsidP="00270869">
      <w:pPr>
        <w:jc w:val="left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E1F1A">
        <w:rPr>
          <w:rFonts w:ascii="Times New Roman" w:eastAsia="Times New Roman" w:hAnsi="Times New Roman" w:cs="Times New Roman"/>
          <w:b/>
          <w:bCs/>
          <w:iCs/>
          <w:color w:val="000000"/>
          <w:sz w:val="26"/>
          <w:szCs w:val="26"/>
          <w:lang w:eastAsia="ru-RU"/>
        </w:rPr>
        <w:t>Вопросы и задания</w:t>
      </w:r>
    </w:p>
    <w:p w:rsidR="00270869" w:rsidRPr="00270869" w:rsidRDefault="00270869" w:rsidP="00270869">
      <w:pPr>
        <w:jc w:val="left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AE1F1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1)</w:t>
      </w:r>
      <w:r w:rsidRPr="00270869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Где происходит действие?</w:t>
      </w:r>
    </w:p>
    <w:p w:rsidR="00270869" w:rsidRPr="00270869" w:rsidRDefault="00270869" w:rsidP="00270869">
      <w:pPr>
        <w:jc w:val="lef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70869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а) в лесу</w:t>
      </w:r>
    </w:p>
    <w:p w:rsidR="00270869" w:rsidRPr="00270869" w:rsidRDefault="00270869" w:rsidP="00270869">
      <w:pPr>
        <w:jc w:val="lef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70869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б) в поле</w:t>
      </w:r>
    </w:p>
    <w:p w:rsidR="00270869" w:rsidRPr="00270869" w:rsidRDefault="00270869" w:rsidP="00270869">
      <w:pPr>
        <w:jc w:val="lef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70869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в) </w:t>
      </w:r>
      <w:r w:rsidRPr="00270869"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  <w:lang w:eastAsia="ru-RU"/>
        </w:rPr>
        <w:t>на болоте</w:t>
      </w:r>
    </w:p>
    <w:p w:rsidR="00270869" w:rsidRPr="00270869" w:rsidRDefault="00270869" w:rsidP="00270869">
      <w:pPr>
        <w:jc w:val="left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AE1F1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2)</w:t>
      </w:r>
      <w:r w:rsidRPr="00270869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Как бы вы озаглавили текст?</w:t>
      </w:r>
      <w:r w:rsidRPr="000D1138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_______________________________________________</w:t>
      </w:r>
    </w:p>
    <w:p w:rsidR="00270869" w:rsidRPr="00270869" w:rsidRDefault="00270869" w:rsidP="00270869">
      <w:pPr>
        <w:jc w:val="left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AE1F1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3</w:t>
      </w:r>
      <w:r w:rsidRPr="000D1138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)</w:t>
      </w:r>
      <w:r w:rsidRPr="00270869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Определите жанр этого произведения.</w:t>
      </w:r>
    </w:p>
    <w:p w:rsidR="00270869" w:rsidRPr="00270869" w:rsidRDefault="00270869" w:rsidP="00270869">
      <w:pPr>
        <w:jc w:val="lef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70869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а) повесть</w:t>
      </w:r>
      <w:r w:rsidRPr="00270869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ab/>
        <w:t>в)</w:t>
      </w:r>
      <w:r w:rsidRPr="00270869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ab/>
        <w:t>сказка</w:t>
      </w:r>
    </w:p>
    <w:p w:rsidR="00270869" w:rsidRPr="00270869" w:rsidRDefault="00270869" w:rsidP="00270869">
      <w:pPr>
        <w:jc w:val="lef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70869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б) </w:t>
      </w:r>
      <w:r w:rsidRPr="00270869"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  <w:lang w:eastAsia="ru-RU"/>
        </w:rPr>
        <w:t>рассказ</w:t>
      </w:r>
      <w:r w:rsidRPr="00270869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ab/>
        <w:t>г)</w:t>
      </w:r>
      <w:r w:rsidRPr="00270869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ab/>
        <w:t>пьеса</w:t>
      </w:r>
    </w:p>
    <w:p w:rsidR="00270869" w:rsidRPr="00270869" w:rsidRDefault="00270869" w:rsidP="00270869">
      <w:pPr>
        <w:jc w:val="left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AE1F1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4)</w:t>
      </w:r>
      <w:r w:rsidRPr="00270869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Разделите текст на части. Озаглавьте их.</w:t>
      </w:r>
    </w:p>
    <w:p w:rsidR="00270869" w:rsidRPr="00270869" w:rsidRDefault="00270869" w:rsidP="00270869">
      <w:pPr>
        <w:jc w:val="left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AE1F1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5)</w:t>
      </w:r>
      <w:r w:rsidRPr="00270869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Сформулируйте основную мысль текста.</w:t>
      </w:r>
      <w:r w:rsidRPr="000D1138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____________________________________________________________________________________________________________________________________________________</w:t>
      </w:r>
    </w:p>
    <w:p w:rsidR="00270869" w:rsidRPr="000D1138" w:rsidRDefault="00270869" w:rsidP="00270869">
      <w:pPr>
        <w:jc w:val="left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AE1F1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lastRenderedPageBreak/>
        <w:t>6)</w:t>
      </w:r>
      <w:r w:rsidRPr="00270869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Найдите сравнение в описании лягушки. Запишите. </w:t>
      </w:r>
      <w:r w:rsidRPr="000D1138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__________________________________________________________________________________________________________________________________________________________</w:t>
      </w:r>
    </w:p>
    <w:p w:rsidR="00270869" w:rsidRPr="00270869" w:rsidRDefault="00270869" w:rsidP="00270869">
      <w:pPr>
        <w:jc w:val="left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AE1F1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7)</w:t>
      </w:r>
      <w:r w:rsidRPr="00270869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Объясните значение слов и выражений.</w:t>
      </w:r>
    </w:p>
    <w:p w:rsidR="00270869" w:rsidRPr="000D1138" w:rsidRDefault="00270869" w:rsidP="00270869">
      <w:pPr>
        <w:jc w:val="lef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27086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Притаился —</w:t>
      </w:r>
      <w:r w:rsidRPr="000D113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_______________________________________________________________</w:t>
      </w:r>
    </w:p>
    <w:p w:rsidR="00270869" w:rsidRPr="00270869" w:rsidRDefault="00270869" w:rsidP="00270869">
      <w:pPr>
        <w:jc w:val="lef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7086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Солнце уже зашло — </w:t>
      </w:r>
      <w:r w:rsidRPr="000D1138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  <w:t>_____________________________________________________</w:t>
      </w:r>
    </w:p>
    <w:p w:rsidR="00570AAE" w:rsidRDefault="00570AAE" w:rsidP="00BD6FE8">
      <w:pPr>
        <w:rPr>
          <w:rFonts w:ascii="Times New Roman" w:hAnsi="Times New Roman" w:cs="Times New Roman"/>
          <w:sz w:val="26"/>
          <w:szCs w:val="26"/>
        </w:rPr>
      </w:pPr>
    </w:p>
    <w:p w:rsidR="00A81B08" w:rsidRPr="00F533C1" w:rsidRDefault="00A81B08" w:rsidP="00A81B08">
      <w:pPr>
        <w:tabs>
          <w:tab w:val="left" w:pos="360"/>
          <w:tab w:val="left" w:pos="720"/>
          <w:tab w:val="left" w:pos="1440"/>
        </w:tabs>
        <w:ind w:left="1020" w:hanging="10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533C1">
        <w:rPr>
          <w:rFonts w:ascii="Times New Roman" w:hAnsi="Times New Roman" w:cs="Times New Roman"/>
          <w:b/>
          <w:sz w:val="24"/>
          <w:szCs w:val="24"/>
        </w:rPr>
        <w:t xml:space="preserve">Ключ к контрольно-измерительным материалам </w:t>
      </w:r>
    </w:p>
    <w:p w:rsidR="00A81B08" w:rsidRDefault="00A81B08" w:rsidP="00A81B08">
      <w:pPr>
        <w:tabs>
          <w:tab w:val="left" w:pos="360"/>
          <w:tab w:val="left" w:pos="720"/>
          <w:tab w:val="left" w:pos="1440"/>
        </w:tabs>
        <w:ind w:left="1020" w:hanging="1020"/>
        <w:rPr>
          <w:rFonts w:ascii="Times New Roman" w:hAnsi="Times New Roman" w:cs="Times New Roman"/>
          <w:b/>
          <w:i/>
          <w:sz w:val="24"/>
          <w:szCs w:val="24"/>
        </w:rPr>
      </w:pPr>
      <w:r w:rsidRPr="00F533C1">
        <w:rPr>
          <w:rFonts w:ascii="Times New Roman" w:hAnsi="Times New Roman" w:cs="Times New Roman"/>
          <w:b/>
          <w:sz w:val="24"/>
          <w:szCs w:val="24"/>
        </w:rPr>
        <w:t xml:space="preserve">Ответы к заданиям </w:t>
      </w:r>
      <w:r>
        <w:rPr>
          <w:rFonts w:ascii="Times New Roman" w:hAnsi="Times New Roman" w:cs="Times New Roman"/>
          <w:b/>
          <w:i/>
          <w:sz w:val="24"/>
          <w:szCs w:val="24"/>
        </w:rPr>
        <w:t>вопроса 1</w:t>
      </w:r>
    </w:p>
    <w:p w:rsidR="00A81B08" w:rsidRPr="00411208" w:rsidRDefault="00A81B08" w:rsidP="00A81B08">
      <w:pPr>
        <w:jc w:val="lef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На болоте.</w:t>
      </w:r>
    </w:p>
    <w:p w:rsidR="00A81B08" w:rsidRDefault="00A81B08" w:rsidP="00A81B08">
      <w:pPr>
        <w:tabs>
          <w:tab w:val="left" w:pos="360"/>
          <w:tab w:val="left" w:pos="720"/>
          <w:tab w:val="left" w:pos="1440"/>
        </w:tabs>
        <w:rPr>
          <w:rFonts w:ascii="Times New Roman" w:hAnsi="Times New Roman" w:cs="Times New Roman"/>
          <w:b/>
          <w:i/>
          <w:sz w:val="24"/>
          <w:szCs w:val="24"/>
        </w:rPr>
      </w:pPr>
      <w:r w:rsidRPr="00F533C1">
        <w:rPr>
          <w:rFonts w:ascii="Times New Roman" w:hAnsi="Times New Roman" w:cs="Times New Roman"/>
          <w:b/>
          <w:sz w:val="24"/>
          <w:szCs w:val="24"/>
        </w:rPr>
        <w:t xml:space="preserve">Ответы к заданиям </w:t>
      </w:r>
      <w:r>
        <w:rPr>
          <w:rFonts w:ascii="Times New Roman" w:hAnsi="Times New Roman" w:cs="Times New Roman"/>
          <w:b/>
          <w:i/>
          <w:sz w:val="24"/>
          <w:szCs w:val="24"/>
        </w:rPr>
        <w:t>вопроса 2</w:t>
      </w:r>
    </w:p>
    <w:p w:rsidR="00A81B08" w:rsidRPr="00F97F77" w:rsidRDefault="00A81B08" w:rsidP="00A81B08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«Лягушка»</w:t>
      </w:r>
      <w:r w:rsidR="00006C5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.</w:t>
      </w:r>
      <w:r w:rsidRPr="00F533C1">
        <w:rPr>
          <w:rFonts w:ascii="Times New Roman" w:hAnsi="Times New Roman" w:cs="Times New Roman"/>
          <w:sz w:val="24"/>
          <w:szCs w:val="24"/>
        </w:rPr>
        <w:tab/>
      </w:r>
    </w:p>
    <w:p w:rsidR="00A81B08" w:rsidRDefault="00A81B08" w:rsidP="00A81B08">
      <w:pPr>
        <w:tabs>
          <w:tab w:val="left" w:pos="360"/>
          <w:tab w:val="left" w:pos="720"/>
          <w:tab w:val="left" w:pos="1440"/>
        </w:tabs>
        <w:rPr>
          <w:rFonts w:ascii="Times New Roman" w:hAnsi="Times New Roman" w:cs="Times New Roman"/>
          <w:b/>
          <w:i/>
          <w:sz w:val="24"/>
          <w:szCs w:val="24"/>
        </w:rPr>
      </w:pPr>
      <w:r w:rsidRPr="00F533C1">
        <w:rPr>
          <w:rFonts w:ascii="Times New Roman" w:hAnsi="Times New Roman" w:cs="Times New Roman"/>
          <w:b/>
          <w:sz w:val="24"/>
          <w:szCs w:val="24"/>
        </w:rPr>
        <w:t xml:space="preserve">Ответы к заданиям </w:t>
      </w:r>
      <w:r>
        <w:rPr>
          <w:rFonts w:ascii="Times New Roman" w:hAnsi="Times New Roman" w:cs="Times New Roman"/>
          <w:b/>
          <w:i/>
          <w:sz w:val="24"/>
          <w:szCs w:val="24"/>
        </w:rPr>
        <w:t>вопроса 3</w:t>
      </w:r>
    </w:p>
    <w:p w:rsidR="00A81B08" w:rsidRPr="00F533C1" w:rsidRDefault="00A81B08" w:rsidP="00A81B08">
      <w:pPr>
        <w:tabs>
          <w:tab w:val="left" w:pos="360"/>
          <w:tab w:val="left" w:pos="720"/>
          <w:tab w:val="left" w:pos="144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Рассказ.</w:t>
      </w:r>
    </w:p>
    <w:p w:rsidR="00A81B08" w:rsidRDefault="00A81B08" w:rsidP="00A81B08">
      <w:pPr>
        <w:tabs>
          <w:tab w:val="left" w:pos="360"/>
          <w:tab w:val="left" w:pos="720"/>
          <w:tab w:val="left" w:pos="1440"/>
        </w:tabs>
        <w:rPr>
          <w:rFonts w:ascii="Times New Roman" w:hAnsi="Times New Roman" w:cs="Times New Roman"/>
          <w:b/>
          <w:i/>
          <w:sz w:val="24"/>
          <w:szCs w:val="24"/>
        </w:rPr>
      </w:pPr>
      <w:r w:rsidRPr="00F533C1">
        <w:rPr>
          <w:rFonts w:ascii="Times New Roman" w:hAnsi="Times New Roman" w:cs="Times New Roman"/>
          <w:b/>
          <w:sz w:val="24"/>
          <w:szCs w:val="24"/>
        </w:rPr>
        <w:t xml:space="preserve">Ответы к заданиям </w:t>
      </w:r>
      <w:r>
        <w:rPr>
          <w:rFonts w:ascii="Times New Roman" w:hAnsi="Times New Roman" w:cs="Times New Roman"/>
          <w:b/>
          <w:i/>
          <w:sz w:val="24"/>
          <w:szCs w:val="24"/>
        </w:rPr>
        <w:t>вопроса 4</w:t>
      </w:r>
    </w:p>
    <w:p w:rsidR="00A81B08" w:rsidRDefault="00A81B08" w:rsidP="00A81B08">
      <w:pPr>
        <w:tabs>
          <w:tab w:val="left" w:pos="360"/>
          <w:tab w:val="left" w:pos="720"/>
          <w:tab w:val="left" w:pos="14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Текст разделен на части. Части озаглавлены.</w:t>
      </w:r>
    </w:p>
    <w:p w:rsidR="00A81B08" w:rsidRDefault="00A81B08" w:rsidP="00A81B08">
      <w:pPr>
        <w:tabs>
          <w:tab w:val="left" w:pos="360"/>
          <w:tab w:val="left" w:pos="720"/>
          <w:tab w:val="left" w:pos="1440"/>
        </w:tabs>
        <w:rPr>
          <w:rFonts w:ascii="Times New Roman" w:hAnsi="Times New Roman" w:cs="Times New Roman"/>
          <w:b/>
          <w:i/>
          <w:sz w:val="24"/>
          <w:szCs w:val="24"/>
        </w:rPr>
      </w:pPr>
      <w:r w:rsidRPr="00F042A7">
        <w:rPr>
          <w:rFonts w:ascii="Times New Roman" w:hAnsi="Times New Roman" w:cs="Times New Roman"/>
          <w:b/>
          <w:sz w:val="24"/>
          <w:szCs w:val="24"/>
        </w:rPr>
        <w:t xml:space="preserve">Ответы к заданиям </w:t>
      </w:r>
      <w:r w:rsidRPr="00F042A7">
        <w:rPr>
          <w:rFonts w:ascii="Times New Roman" w:hAnsi="Times New Roman" w:cs="Times New Roman"/>
          <w:b/>
          <w:i/>
          <w:sz w:val="24"/>
          <w:szCs w:val="24"/>
        </w:rPr>
        <w:t xml:space="preserve">вопроса </w:t>
      </w:r>
      <w:r>
        <w:rPr>
          <w:rFonts w:ascii="Times New Roman" w:hAnsi="Times New Roman" w:cs="Times New Roman"/>
          <w:b/>
          <w:i/>
          <w:sz w:val="24"/>
          <w:szCs w:val="24"/>
        </w:rPr>
        <w:t>5</w:t>
      </w:r>
    </w:p>
    <w:p w:rsidR="00A81B08" w:rsidRDefault="00006C5B" w:rsidP="00A81B08">
      <w:pPr>
        <w:tabs>
          <w:tab w:val="left" w:pos="360"/>
          <w:tab w:val="left" w:pos="720"/>
          <w:tab w:val="left" w:pos="14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Чтобы много знать, надо быть наблюдательным.</w:t>
      </w:r>
    </w:p>
    <w:p w:rsidR="00A81B08" w:rsidRPr="00F533C1" w:rsidRDefault="00A81B08" w:rsidP="00A81B08">
      <w:pPr>
        <w:tabs>
          <w:tab w:val="left" w:pos="360"/>
          <w:tab w:val="left" w:pos="720"/>
          <w:tab w:val="left" w:pos="1440"/>
        </w:tabs>
        <w:rPr>
          <w:rFonts w:ascii="Times New Roman" w:hAnsi="Times New Roman" w:cs="Times New Roman"/>
          <w:b/>
          <w:sz w:val="24"/>
          <w:szCs w:val="24"/>
        </w:rPr>
      </w:pPr>
      <w:r w:rsidRPr="00F533C1">
        <w:rPr>
          <w:rFonts w:ascii="Times New Roman" w:hAnsi="Times New Roman" w:cs="Times New Roman"/>
          <w:b/>
          <w:sz w:val="24"/>
          <w:szCs w:val="24"/>
        </w:rPr>
        <w:t xml:space="preserve">Ответы к заданиям </w:t>
      </w:r>
      <w:r>
        <w:rPr>
          <w:rFonts w:ascii="Times New Roman" w:hAnsi="Times New Roman" w:cs="Times New Roman"/>
          <w:b/>
          <w:i/>
          <w:sz w:val="24"/>
          <w:szCs w:val="24"/>
        </w:rPr>
        <w:t>вопроса 6</w:t>
      </w:r>
    </w:p>
    <w:p w:rsidR="00006C5B" w:rsidRDefault="00006C5B" w:rsidP="00A81B08">
      <w:pPr>
        <w:tabs>
          <w:tab w:val="left" w:pos="360"/>
          <w:tab w:val="left" w:pos="720"/>
          <w:tab w:val="left" w:pos="14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Брюшко красное-красное, как небо над лесом, где зашло солнце.</w:t>
      </w:r>
    </w:p>
    <w:p w:rsidR="00A81B08" w:rsidRDefault="00A81B08" w:rsidP="00A81B08">
      <w:pPr>
        <w:tabs>
          <w:tab w:val="left" w:pos="360"/>
          <w:tab w:val="left" w:pos="720"/>
          <w:tab w:val="left" w:pos="1440"/>
        </w:tabs>
        <w:rPr>
          <w:rFonts w:ascii="Times New Roman" w:hAnsi="Times New Roman" w:cs="Times New Roman"/>
          <w:b/>
          <w:i/>
          <w:sz w:val="24"/>
          <w:szCs w:val="24"/>
        </w:rPr>
      </w:pPr>
      <w:r w:rsidRPr="00F533C1">
        <w:rPr>
          <w:rFonts w:ascii="Times New Roman" w:hAnsi="Times New Roman" w:cs="Times New Roman"/>
          <w:b/>
          <w:sz w:val="24"/>
          <w:szCs w:val="24"/>
        </w:rPr>
        <w:t xml:space="preserve">Ответы к заданиям </w:t>
      </w:r>
      <w:r>
        <w:rPr>
          <w:rFonts w:ascii="Times New Roman" w:hAnsi="Times New Roman" w:cs="Times New Roman"/>
          <w:b/>
          <w:i/>
          <w:sz w:val="24"/>
          <w:szCs w:val="24"/>
        </w:rPr>
        <w:t>вопроса 7</w:t>
      </w:r>
    </w:p>
    <w:p w:rsidR="00006C5B" w:rsidRPr="00006C5B" w:rsidRDefault="00006C5B" w:rsidP="00A81B08">
      <w:pPr>
        <w:tabs>
          <w:tab w:val="left" w:pos="360"/>
          <w:tab w:val="left" w:pos="720"/>
          <w:tab w:val="left" w:pos="1440"/>
        </w:tabs>
        <w:rPr>
          <w:rFonts w:ascii="Times New Roman" w:hAnsi="Times New Roman" w:cs="Times New Roman"/>
          <w:sz w:val="24"/>
          <w:szCs w:val="24"/>
        </w:rPr>
      </w:pPr>
      <w:r w:rsidRPr="00006C5B">
        <w:rPr>
          <w:rFonts w:ascii="Times New Roman" w:hAnsi="Times New Roman" w:cs="Times New Roman"/>
          <w:sz w:val="24"/>
          <w:szCs w:val="24"/>
        </w:rPr>
        <w:t>Притаился – спрятался, затих.</w:t>
      </w:r>
    </w:p>
    <w:p w:rsidR="00006C5B" w:rsidRPr="00006C5B" w:rsidRDefault="00006C5B" w:rsidP="00A81B08">
      <w:pPr>
        <w:tabs>
          <w:tab w:val="left" w:pos="360"/>
          <w:tab w:val="left" w:pos="720"/>
          <w:tab w:val="left" w:pos="1440"/>
        </w:tabs>
        <w:rPr>
          <w:rFonts w:ascii="Times New Roman" w:hAnsi="Times New Roman" w:cs="Times New Roman"/>
          <w:sz w:val="24"/>
          <w:szCs w:val="24"/>
        </w:rPr>
      </w:pPr>
      <w:r w:rsidRPr="00006C5B">
        <w:rPr>
          <w:rFonts w:ascii="Times New Roman" w:hAnsi="Times New Roman" w:cs="Times New Roman"/>
          <w:sz w:val="24"/>
          <w:szCs w:val="24"/>
        </w:rPr>
        <w:t>Солнце уже зашло – скрылось.</w:t>
      </w:r>
    </w:p>
    <w:p w:rsidR="00A81B08" w:rsidRPr="00F452C4" w:rsidRDefault="00A81B08" w:rsidP="00A81B08">
      <w:pPr>
        <w:rPr>
          <w:rFonts w:ascii="Times New Roman" w:eastAsia="Times New Roman" w:hAnsi="Times New Roman" w:cs="Times New Roman"/>
          <w:b/>
          <w:iCs/>
          <w:color w:val="000000"/>
          <w:spacing w:val="-10"/>
          <w:sz w:val="24"/>
          <w:szCs w:val="24"/>
          <w:lang w:eastAsia="ru-RU"/>
        </w:rPr>
      </w:pPr>
      <w:r w:rsidRPr="00F452C4">
        <w:rPr>
          <w:rFonts w:ascii="Times New Roman" w:eastAsia="Times New Roman" w:hAnsi="Times New Roman" w:cs="Times New Roman"/>
          <w:b/>
          <w:iCs/>
          <w:color w:val="000000"/>
          <w:spacing w:val="-10"/>
          <w:sz w:val="24"/>
          <w:szCs w:val="24"/>
          <w:lang w:eastAsia="ru-RU"/>
        </w:rPr>
        <w:t>Критерии оценивания</w:t>
      </w:r>
    </w:p>
    <w:tbl>
      <w:tblPr>
        <w:tblStyle w:val="a4"/>
        <w:tblW w:w="0" w:type="auto"/>
        <w:tblLook w:val="04A0"/>
      </w:tblPr>
      <w:tblGrid>
        <w:gridCol w:w="1101"/>
        <w:gridCol w:w="8591"/>
      </w:tblGrid>
      <w:tr w:rsidR="00A81B08" w:rsidRPr="00B9624E" w:rsidTr="009C1B10">
        <w:tc>
          <w:tcPr>
            <w:tcW w:w="1101" w:type="dxa"/>
          </w:tcPr>
          <w:p w:rsidR="00A81B08" w:rsidRDefault="00A81B08" w:rsidP="009C1B1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№ задания</w:t>
            </w:r>
          </w:p>
        </w:tc>
        <w:tc>
          <w:tcPr>
            <w:tcW w:w="8591" w:type="dxa"/>
          </w:tcPr>
          <w:p w:rsidR="00A81B08" w:rsidRDefault="00A81B08" w:rsidP="009C1B1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0180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Критерии оценивания</w:t>
            </w:r>
          </w:p>
          <w:p w:rsidR="00A81B08" w:rsidRPr="00B9624E" w:rsidRDefault="00A81B08" w:rsidP="009C1B1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81B08" w:rsidRPr="001454D1" w:rsidTr="009C1B10">
        <w:tc>
          <w:tcPr>
            <w:tcW w:w="1101" w:type="dxa"/>
          </w:tcPr>
          <w:p w:rsidR="00A81B08" w:rsidRPr="00F84DE8" w:rsidRDefault="00A81B08" w:rsidP="009C1B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91" w:type="dxa"/>
          </w:tcPr>
          <w:p w:rsidR="00A81B08" w:rsidRPr="001454D1" w:rsidRDefault="00A81B08" w:rsidP="009C1B1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балл – задание выполнено правильно</w:t>
            </w:r>
          </w:p>
        </w:tc>
      </w:tr>
      <w:tr w:rsidR="00A81B08" w:rsidRPr="001454D1" w:rsidTr="009C1B10">
        <w:tc>
          <w:tcPr>
            <w:tcW w:w="1101" w:type="dxa"/>
          </w:tcPr>
          <w:p w:rsidR="00A81B08" w:rsidRPr="00F84DE8" w:rsidRDefault="00A81B08" w:rsidP="009C1B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4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91" w:type="dxa"/>
          </w:tcPr>
          <w:p w:rsidR="00A81B08" w:rsidRPr="001454D1" w:rsidRDefault="00A81B08" w:rsidP="009C1B1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балл – задание выполнено правильно</w:t>
            </w:r>
          </w:p>
        </w:tc>
      </w:tr>
      <w:tr w:rsidR="00A81B08" w:rsidRPr="003A6C2C" w:rsidTr="009C1B10">
        <w:tc>
          <w:tcPr>
            <w:tcW w:w="1101" w:type="dxa"/>
          </w:tcPr>
          <w:p w:rsidR="00A81B08" w:rsidRPr="00F84DE8" w:rsidRDefault="00A81B08" w:rsidP="009C1B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4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91" w:type="dxa"/>
          </w:tcPr>
          <w:p w:rsidR="00A81B08" w:rsidRPr="003A6C2C" w:rsidRDefault="00A81B08" w:rsidP="009C1B1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балл – задание выполнено правильно</w:t>
            </w:r>
          </w:p>
        </w:tc>
      </w:tr>
      <w:tr w:rsidR="00A81B08" w:rsidRPr="00F21214" w:rsidTr="009C1B10">
        <w:tc>
          <w:tcPr>
            <w:tcW w:w="1101" w:type="dxa"/>
          </w:tcPr>
          <w:p w:rsidR="00A81B08" w:rsidRPr="00F84DE8" w:rsidRDefault="00A81B08" w:rsidP="009C1B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4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591" w:type="dxa"/>
          </w:tcPr>
          <w:p w:rsidR="00A81B08" w:rsidRPr="00F21214" w:rsidRDefault="00A81B08" w:rsidP="009C1B1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балла – задание выполнено правильно, 2 балла – текст разделен на части, но не все озаглавлено, 1 балл - текст разделен на части не совсем правильно,   озаглавлены не все части правильно</w:t>
            </w:r>
          </w:p>
        </w:tc>
      </w:tr>
      <w:tr w:rsidR="00A81B08" w:rsidRPr="00F21214" w:rsidTr="009C1B10">
        <w:tc>
          <w:tcPr>
            <w:tcW w:w="1101" w:type="dxa"/>
          </w:tcPr>
          <w:p w:rsidR="00A81B08" w:rsidRDefault="00A81B08" w:rsidP="009C1B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591" w:type="dxa"/>
          </w:tcPr>
          <w:p w:rsidR="00A81B08" w:rsidRDefault="00006C5B" w:rsidP="009C1B1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балл – задание выполнено правильно</w:t>
            </w:r>
          </w:p>
        </w:tc>
      </w:tr>
      <w:tr w:rsidR="00A81B08" w:rsidRPr="00B9624E" w:rsidTr="009C1B10">
        <w:tc>
          <w:tcPr>
            <w:tcW w:w="1101" w:type="dxa"/>
          </w:tcPr>
          <w:p w:rsidR="00A81B08" w:rsidRPr="00F84DE8" w:rsidRDefault="00A81B08" w:rsidP="009C1B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591" w:type="dxa"/>
          </w:tcPr>
          <w:p w:rsidR="00A81B08" w:rsidRPr="00B9624E" w:rsidRDefault="00A81B08" w:rsidP="009C1B1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балл - задание выполнено правильно</w:t>
            </w:r>
          </w:p>
        </w:tc>
      </w:tr>
      <w:tr w:rsidR="00A81B08" w:rsidRPr="00FB694C" w:rsidTr="009C1B10">
        <w:tc>
          <w:tcPr>
            <w:tcW w:w="1101" w:type="dxa"/>
          </w:tcPr>
          <w:p w:rsidR="00A81B08" w:rsidRPr="00F84DE8" w:rsidRDefault="00A81B08" w:rsidP="009C1B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8591" w:type="dxa"/>
          </w:tcPr>
          <w:p w:rsidR="00A81B08" w:rsidRPr="00FB694C" w:rsidRDefault="00A81B08" w:rsidP="00006C5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 балла – задание выполнено правильно, 1 балл – </w:t>
            </w:r>
            <w:r w:rsidR="00006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правильно объяснены 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выражения</w:t>
            </w:r>
          </w:p>
        </w:tc>
      </w:tr>
      <w:tr w:rsidR="00A81B08" w:rsidRPr="00B9624E" w:rsidTr="009C1B10">
        <w:tc>
          <w:tcPr>
            <w:tcW w:w="1101" w:type="dxa"/>
          </w:tcPr>
          <w:p w:rsidR="00A81B08" w:rsidRDefault="00A81B08" w:rsidP="009C1B1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91" w:type="dxa"/>
          </w:tcPr>
          <w:p w:rsidR="00A81B08" w:rsidRPr="00622761" w:rsidRDefault="00006C5B" w:rsidP="009C1B1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11</w:t>
            </w:r>
            <w:r w:rsidR="00A81B08" w:rsidRPr="0062276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баллов – отметка «5»</w:t>
            </w:r>
          </w:p>
          <w:p w:rsidR="00A81B08" w:rsidRPr="00622761" w:rsidRDefault="00A81B08" w:rsidP="009C1B1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9 - 10</w:t>
            </w:r>
            <w:r w:rsidRPr="0062276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баллов - отметка «4»</w:t>
            </w:r>
          </w:p>
          <w:p w:rsidR="00A81B08" w:rsidRPr="00622761" w:rsidRDefault="00A81B08" w:rsidP="009C1B1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 – 8</w:t>
            </w:r>
            <w:r w:rsidRPr="0062276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баллов - отметка «3»</w:t>
            </w:r>
          </w:p>
          <w:p w:rsidR="00A81B08" w:rsidRPr="00B9624E" w:rsidRDefault="005C5364" w:rsidP="009C1B1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Менее 7</w:t>
            </w:r>
            <w:r w:rsidR="00A81B08" w:rsidRPr="0062276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баллов - отметка «2»</w:t>
            </w:r>
          </w:p>
        </w:tc>
      </w:tr>
    </w:tbl>
    <w:p w:rsidR="00A81B08" w:rsidRDefault="00A81B08" w:rsidP="00A81B08">
      <w:pPr>
        <w:rPr>
          <w:rFonts w:ascii="Times New Roman" w:eastAsia="Times New Roman" w:hAnsi="Times New Roman" w:cs="Times New Roman"/>
          <w:i/>
          <w:iCs/>
          <w:color w:val="000000"/>
          <w:spacing w:val="-10"/>
          <w:sz w:val="24"/>
          <w:szCs w:val="24"/>
          <w:lang w:eastAsia="ru-RU"/>
        </w:rPr>
      </w:pPr>
    </w:p>
    <w:p w:rsidR="000D1138" w:rsidRDefault="000D1138" w:rsidP="00BD6FE8">
      <w:pPr>
        <w:rPr>
          <w:rFonts w:ascii="Times New Roman" w:hAnsi="Times New Roman" w:cs="Times New Roman"/>
          <w:sz w:val="26"/>
          <w:szCs w:val="26"/>
        </w:rPr>
      </w:pPr>
    </w:p>
    <w:p w:rsidR="00303F81" w:rsidRDefault="00303F81" w:rsidP="00EE6D62">
      <w:pPr>
        <w:jc w:val="left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EE6D62" w:rsidRDefault="00EE6D62" w:rsidP="005861F4">
      <w:pPr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EE6D6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Тест по теме «Литературные сказки»</w:t>
      </w:r>
      <w:r w:rsidR="005861F4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.</w:t>
      </w:r>
    </w:p>
    <w:p w:rsidR="00AE1F1A" w:rsidRPr="00472C13" w:rsidRDefault="00AE1F1A" w:rsidP="00AE1F1A">
      <w:pP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 xml:space="preserve">Цель: проверить знания учащихся по разделу; развивать творческие способности детей, фантазию, наблюдательность; прививать интерес к чтению.                       </w:t>
      </w:r>
      <w:r w:rsidRPr="00476BF7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 xml:space="preserve"> </w:t>
      </w:r>
    </w:p>
    <w:p w:rsidR="00AE1F1A" w:rsidRPr="00EE6D62" w:rsidRDefault="00AE1F1A" w:rsidP="00EE6D62">
      <w:pPr>
        <w:jc w:val="left"/>
        <w:rPr>
          <w:rFonts w:ascii="Times New Roman" w:eastAsia="Times New Roman" w:hAnsi="Times New Roman" w:cs="Times New Roman"/>
          <w:b/>
          <w:lang w:eastAsia="ru-RU"/>
        </w:rPr>
      </w:pPr>
    </w:p>
    <w:p w:rsidR="00EE6D62" w:rsidRPr="00AE1F1A" w:rsidRDefault="00EE6D62" w:rsidP="00EE6D62">
      <w:pPr>
        <w:jc w:val="left"/>
        <w:rPr>
          <w:rFonts w:ascii="Times New Roman" w:eastAsia="Times New Roman" w:hAnsi="Times New Roman" w:cs="Times New Roman"/>
          <w:b/>
          <w:lang w:eastAsia="ru-RU"/>
        </w:rPr>
      </w:pPr>
      <w:r w:rsidRPr="00AE1F1A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Вариант 1</w:t>
      </w:r>
    </w:p>
    <w:p w:rsidR="00EE6D62" w:rsidRPr="00EE6D62" w:rsidRDefault="00EE6D62" w:rsidP="00EE6D62">
      <w:pPr>
        <w:jc w:val="left"/>
        <w:rPr>
          <w:rFonts w:ascii="Times New Roman" w:eastAsia="Times New Roman" w:hAnsi="Times New Roman" w:cs="Times New Roman"/>
          <w:lang w:eastAsia="ru-RU"/>
        </w:rPr>
      </w:pPr>
      <w:r w:rsidRPr="00AE1F1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А</w:t>
      </w:r>
      <w:proofErr w:type="gramStart"/>
      <w:r w:rsidRPr="00AE1F1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</w:t>
      </w:r>
      <w:proofErr w:type="gramEnd"/>
      <w:r w:rsidRPr="00AE1F1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.</w:t>
      </w:r>
      <w:r w:rsidRPr="00EE6D62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Как называется сборник сказок Д. </w:t>
      </w:r>
      <w:proofErr w:type="gramStart"/>
      <w:r w:rsidRPr="00EE6D62">
        <w:rPr>
          <w:rFonts w:ascii="Times New Roman" w:eastAsia="Times New Roman" w:hAnsi="Times New Roman" w:cs="Times New Roman"/>
          <w:bCs/>
          <w:color w:val="000000"/>
          <w:lang w:eastAsia="ru-RU"/>
        </w:rPr>
        <w:t>Мамина-Сибиряка</w:t>
      </w:r>
      <w:proofErr w:type="gramEnd"/>
      <w:r w:rsidRPr="00EE6D62">
        <w:rPr>
          <w:rFonts w:ascii="Times New Roman" w:eastAsia="Times New Roman" w:hAnsi="Times New Roman" w:cs="Times New Roman"/>
          <w:bCs/>
          <w:color w:val="000000"/>
          <w:lang w:eastAsia="ru-RU"/>
        </w:rPr>
        <w:t>?</w:t>
      </w:r>
    </w:p>
    <w:p w:rsidR="00EE6D62" w:rsidRPr="001117AB" w:rsidRDefault="00EE6D62" w:rsidP="00EE6D62">
      <w:pPr>
        <w:jc w:val="left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1117AB">
        <w:rPr>
          <w:rFonts w:ascii="Times New Roman" w:eastAsia="Times New Roman" w:hAnsi="Times New Roman" w:cs="Times New Roman"/>
          <w:bCs/>
          <w:color w:val="000000"/>
          <w:lang w:eastAsia="ru-RU"/>
        </w:rPr>
        <w:t>1</w:t>
      </w:r>
      <w:r w:rsidR="00E32324" w:rsidRPr="001117AB">
        <w:rPr>
          <w:rFonts w:ascii="Times New Roman" w:eastAsia="Times New Roman" w:hAnsi="Times New Roman" w:cs="Times New Roman"/>
          <w:bCs/>
          <w:color w:val="000000"/>
          <w:lang w:eastAsia="ru-RU"/>
        </w:rPr>
        <w:t>)«Аннушкины сказки»</w:t>
      </w:r>
      <w:r w:rsidRPr="001117AB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 </w:t>
      </w:r>
      <w:r w:rsidR="00E32324" w:rsidRPr="001117AB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    </w:t>
      </w:r>
      <w:r w:rsidRPr="001117AB">
        <w:rPr>
          <w:rFonts w:ascii="Times New Roman" w:eastAsia="Times New Roman" w:hAnsi="Times New Roman" w:cs="Times New Roman"/>
          <w:bCs/>
          <w:color w:val="000000"/>
          <w:lang w:eastAsia="ru-RU"/>
        </w:rPr>
        <w:t>3) «Машенькины сказки»</w:t>
      </w:r>
    </w:p>
    <w:p w:rsidR="00EE6D62" w:rsidRPr="00EE6D62" w:rsidRDefault="00EE6D62" w:rsidP="00EE6D62">
      <w:pPr>
        <w:jc w:val="left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1117AB">
        <w:rPr>
          <w:rFonts w:ascii="Times New Roman" w:eastAsia="Times New Roman" w:hAnsi="Times New Roman" w:cs="Times New Roman"/>
          <w:bCs/>
          <w:color w:val="000000"/>
          <w:lang w:eastAsia="ru-RU"/>
        </w:rPr>
        <w:t>2</w:t>
      </w:r>
      <w:r w:rsidR="00E32324" w:rsidRPr="001117AB">
        <w:rPr>
          <w:rFonts w:ascii="Times New Roman" w:eastAsia="Times New Roman" w:hAnsi="Times New Roman" w:cs="Times New Roman"/>
          <w:bCs/>
          <w:color w:val="000000"/>
          <w:lang w:eastAsia="ru-RU"/>
        </w:rPr>
        <w:t>)</w:t>
      </w:r>
      <w:r w:rsidRPr="00EE6D62">
        <w:rPr>
          <w:rFonts w:ascii="Times New Roman" w:eastAsia="Times New Roman" w:hAnsi="Times New Roman" w:cs="Times New Roman"/>
          <w:bCs/>
          <w:iCs/>
          <w:color w:val="000000"/>
          <w:lang w:eastAsia="ru-RU"/>
        </w:rPr>
        <w:t>«Аленушкины сказки</w:t>
      </w:r>
      <w:r w:rsidRPr="001117AB">
        <w:rPr>
          <w:rFonts w:ascii="Times New Roman" w:eastAsia="Times New Roman" w:hAnsi="Times New Roman" w:cs="Times New Roman"/>
          <w:bCs/>
          <w:color w:val="000000"/>
          <w:lang w:eastAsia="ru-RU"/>
        </w:rPr>
        <w:t>»</w:t>
      </w:r>
      <w:r w:rsidRPr="001117AB">
        <w:rPr>
          <w:rFonts w:ascii="Times New Roman" w:eastAsia="Times New Roman" w:hAnsi="Times New Roman" w:cs="Times New Roman"/>
          <w:bCs/>
          <w:color w:val="000000"/>
          <w:lang w:eastAsia="ru-RU"/>
        </w:rPr>
        <w:tab/>
        <w:t xml:space="preserve">4) </w:t>
      </w:r>
      <w:r w:rsidRPr="00EE6D62">
        <w:rPr>
          <w:rFonts w:ascii="Times New Roman" w:eastAsia="Times New Roman" w:hAnsi="Times New Roman" w:cs="Times New Roman"/>
          <w:bCs/>
          <w:color w:val="000000"/>
          <w:lang w:eastAsia="ru-RU"/>
        </w:rPr>
        <w:t>«Марьины сказки»</w:t>
      </w:r>
    </w:p>
    <w:p w:rsidR="00EE6D62" w:rsidRPr="00EE6D62" w:rsidRDefault="00EE6D62" w:rsidP="00EE6D62">
      <w:pPr>
        <w:jc w:val="left"/>
        <w:rPr>
          <w:rFonts w:ascii="Times New Roman" w:eastAsia="Times New Roman" w:hAnsi="Times New Roman" w:cs="Times New Roman"/>
          <w:lang w:eastAsia="ru-RU"/>
        </w:rPr>
      </w:pPr>
      <w:r w:rsidRPr="00AE1F1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А</w:t>
      </w:r>
      <w:proofErr w:type="gramStart"/>
      <w:r w:rsidRPr="00AE1F1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2</w:t>
      </w:r>
      <w:proofErr w:type="gramEnd"/>
      <w:r w:rsidRPr="00AE1F1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.</w:t>
      </w:r>
      <w:r w:rsidRPr="00EE6D62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Узнайте название сказки по опорным словам.</w:t>
      </w:r>
    </w:p>
    <w:p w:rsidR="00EE6D62" w:rsidRPr="00EE6D62" w:rsidRDefault="00EE6D62" w:rsidP="00EE6D62">
      <w:pPr>
        <w:jc w:val="left"/>
        <w:rPr>
          <w:rFonts w:ascii="Times New Roman" w:eastAsia="Times New Roman" w:hAnsi="Times New Roman" w:cs="Times New Roman"/>
          <w:lang w:eastAsia="ru-RU"/>
        </w:rPr>
      </w:pPr>
      <w:r w:rsidRPr="00EE6D62">
        <w:rPr>
          <w:rFonts w:ascii="Times New Roman" w:eastAsia="Times New Roman" w:hAnsi="Times New Roman" w:cs="Times New Roman"/>
          <w:color w:val="000000"/>
          <w:lang w:eastAsia="ru-RU"/>
        </w:rPr>
        <w:t>Трудолюбивая, заботливая, добрая, отзывчивая, самонадеянная, грубая.</w:t>
      </w:r>
    </w:p>
    <w:p w:rsidR="00EE6D62" w:rsidRPr="00EE6D62" w:rsidRDefault="00EE6D62" w:rsidP="00EE6D62">
      <w:pPr>
        <w:jc w:val="left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1117AB">
        <w:rPr>
          <w:rFonts w:ascii="Times New Roman" w:eastAsia="Times New Roman" w:hAnsi="Times New Roman" w:cs="Times New Roman"/>
          <w:bCs/>
          <w:color w:val="000000"/>
          <w:lang w:eastAsia="ru-RU"/>
        </w:rPr>
        <w:t>1</w:t>
      </w:r>
      <w:r w:rsidR="00E32324" w:rsidRPr="001117AB">
        <w:rPr>
          <w:rFonts w:ascii="Times New Roman" w:eastAsia="Times New Roman" w:hAnsi="Times New Roman" w:cs="Times New Roman"/>
          <w:bCs/>
          <w:color w:val="000000"/>
          <w:lang w:eastAsia="ru-RU"/>
        </w:rPr>
        <w:t>)</w:t>
      </w:r>
      <w:r w:rsidRPr="00EE6D62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«Аленушкины сказки»</w:t>
      </w:r>
    </w:p>
    <w:p w:rsidR="00EE6D62" w:rsidRPr="00EE6D62" w:rsidRDefault="00E32324" w:rsidP="00E32324">
      <w:pPr>
        <w:jc w:val="left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1117AB">
        <w:rPr>
          <w:rFonts w:ascii="Times New Roman" w:eastAsia="Times New Roman" w:hAnsi="Times New Roman" w:cs="Times New Roman"/>
          <w:bCs/>
          <w:color w:val="000000"/>
          <w:lang w:eastAsia="ru-RU"/>
        </w:rPr>
        <w:t>2)</w:t>
      </w:r>
      <w:r w:rsidR="00EE6D62" w:rsidRPr="00EE6D62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«</w:t>
      </w:r>
      <w:proofErr w:type="gramStart"/>
      <w:r w:rsidR="00EE6D62" w:rsidRPr="00EE6D62">
        <w:rPr>
          <w:rFonts w:ascii="Times New Roman" w:eastAsia="Times New Roman" w:hAnsi="Times New Roman" w:cs="Times New Roman"/>
          <w:bCs/>
          <w:color w:val="000000"/>
          <w:lang w:eastAsia="ru-RU"/>
        </w:rPr>
        <w:t>Сказка про Воробья</w:t>
      </w:r>
      <w:proofErr w:type="gramEnd"/>
      <w:r w:rsidR="00EE6D62" w:rsidRPr="00EE6D62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Воробеича...»</w:t>
      </w:r>
    </w:p>
    <w:p w:rsidR="00EE6D62" w:rsidRPr="00EE6D62" w:rsidRDefault="00E32324" w:rsidP="00E32324">
      <w:pPr>
        <w:jc w:val="left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1117AB">
        <w:rPr>
          <w:rFonts w:ascii="Times New Roman" w:eastAsia="Times New Roman" w:hAnsi="Times New Roman" w:cs="Times New Roman"/>
          <w:bCs/>
          <w:color w:val="000000"/>
          <w:lang w:eastAsia="ru-RU"/>
        </w:rPr>
        <w:t>3)</w:t>
      </w:r>
      <w:r w:rsidR="00EE6D62" w:rsidRPr="00EE6D62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«Винни-Пух»</w:t>
      </w:r>
    </w:p>
    <w:p w:rsidR="00EE6D62" w:rsidRPr="00EE6D62" w:rsidRDefault="00E32324" w:rsidP="00E32324">
      <w:pPr>
        <w:jc w:val="left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1117AB">
        <w:rPr>
          <w:rFonts w:ascii="Times New Roman" w:eastAsia="Times New Roman" w:hAnsi="Times New Roman" w:cs="Times New Roman"/>
          <w:bCs/>
          <w:color w:val="000000"/>
          <w:lang w:eastAsia="ru-RU"/>
        </w:rPr>
        <w:lastRenderedPageBreak/>
        <w:t>4)</w:t>
      </w:r>
      <w:r w:rsidR="00EE6D62" w:rsidRPr="00EE6D62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</w:t>
      </w:r>
      <w:r w:rsidR="00EE6D62" w:rsidRPr="00EE6D62">
        <w:rPr>
          <w:rFonts w:ascii="Times New Roman" w:eastAsia="Times New Roman" w:hAnsi="Times New Roman" w:cs="Times New Roman"/>
          <w:bCs/>
          <w:iCs/>
          <w:color w:val="000000"/>
          <w:lang w:eastAsia="ru-RU"/>
        </w:rPr>
        <w:t>«Мороз Иванович</w:t>
      </w:r>
      <w:r w:rsidR="00EE6D62" w:rsidRPr="00EE6D62">
        <w:rPr>
          <w:rFonts w:ascii="Times New Roman" w:eastAsia="Times New Roman" w:hAnsi="Times New Roman" w:cs="Times New Roman"/>
          <w:bCs/>
          <w:color w:val="000000"/>
          <w:lang w:eastAsia="ru-RU"/>
        </w:rPr>
        <w:t>»</w:t>
      </w:r>
    </w:p>
    <w:p w:rsidR="00EE6D62" w:rsidRPr="00EE6D62" w:rsidRDefault="00EE6D62" w:rsidP="00EE6D62">
      <w:pPr>
        <w:jc w:val="left"/>
        <w:rPr>
          <w:rFonts w:ascii="Times New Roman" w:eastAsia="Times New Roman" w:hAnsi="Times New Roman" w:cs="Times New Roman"/>
          <w:lang w:eastAsia="ru-RU"/>
        </w:rPr>
      </w:pPr>
      <w:r w:rsidRPr="00AE1F1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АЗ</w:t>
      </w:r>
      <w:r w:rsidRPr="00EE6D62">
        <w:rPr>
          <w:rFonts w:ascii="Times New Roman" w:eastAsia="Times New Roman" w:hAnsi="Times New Roman" w:cs="Times New Roman"/>
          <w:bCs/>
          <w:color w:val="000000"/>
          <w:lang w:eastAsia="ru-RU"/>
        </w:rPr>
        <w:t>. Из какого произведения эти строки?</w:t>
      </w:r>
    </w:p>
    <w:p w:rsidR="00EE6D62" w:rsidRPr="00EE6D62" w:rsidRDefault="00EE6D62" w:rsidP="00EE6D62">
      <w:pPr>
        <w:jc w:val="left"/>
        <w:rPr>
          <w:rFonts w:ascii="Times New Roman" w:eastAsia="Times New Roman" w:hAnsi="Times New Roman" w:cs="Times New Roman"/>
          <w:lang w:eastAsia="ru-RU"/>
        </w:rPr>
      </w:pPr>
      <w:r w:rsidRPr="00EE6D62">
        <w:rPr>
          <w:rFonts w:ascii="Times New Roman" w:eastAsia="Times New Roman" w:hAnsi="Times New Roman" w:cs="Times New Roman"/>
          <w:color w:val="000000"/>
          <w:lang w:eastAsia="ru-RU"/>
        </w:rPr>
        <w:t>Трубочист развернул свой узелок, положил на камень кусок ржаного хлеба, из которого состоял весь его обед...</w:t>
      </w:r>
    </w:p>
    <w:p w:rsidR="00EE6D62" w:rsidRPr="001117AB" w:rsidRDefault="00EE6D62" w:rsidP="00EE6D62">
      <w:pPr>
        <w:jc w:val="left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1117AB">
        <w:rPr>
          <w:rFonts w:ascii="Times New Roman" w:eastAsia="Times New Roman" w:hAnsi="Times New Roman" w:cs="Times New Roman"/>
          <w:bCs/>
          <w:color w:val="000000"/>
          <w:lang w:eastAsia="ru-RU"/>
        </w:rPr>
        <w:t>1</w:t>
      </w:r>
      <w:r w:rsidR="00E32324" w:rsidRPr="001117AB">
        <w:rPr>
          <w:rFonts w:ascii="Times New Roman" w:eastAsia="Times New Roman" w:hAnsi="Times New Roman" w:cs="Times New Roman"/>
          <w:bCs/>
          <w:color w:val="000000"/>
          <w:lang w:eastAsia="ru-RU"/>
        </w:rPr>
        <w:t>)</w:t>
      </w:r>
      <w:r w:rsidRPr="001117AB">
        <w:rPr>
          <w:rFonts w:ascii="Times New Roman" w:eastAsia="Times New Roman" w:hAnsi="Times New Roman" w:cs="Times New Roman"/>
          <w:bCs/>
          <w:color w:val="000000"/>
          <w:lang w:eastAsia="ru-RU"/>
        </w:rPr>
        <w:t>«Аленушкины сказки»</w:t>
      </w:r>
    </w:p>
    <w:p w:rsidR="00EE6D62" w:rsidRPr="00EE6D62" w:rsidRDefault="00EE6D62" w:rsidP="00EE6D62">
      <w:pPr>
        <w:jc w:val="left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1117AB">
        <w:rPr>
          <w:rFonts w:ascii="Times New Roman" w:eastAsia="Times New Roman" w:hAnsi="Times New Roman" w:cs="Times New Roman"/>
          <w:bCs/>
          <w:color w:val="000000"/>
          <w:lang w:eastAsia="ru-RU"/>
        </w:rPr>
        <w:t>2</w:t>
      </w:r>
      <w:r w:rsidR="00E32324" w:rsidRPr="001117AB">
        <w:rPr>
          <w:rFonts w:ascii="Times New Roman" w:eastAsia="Times New Roman" w:hAnsi="Times New Roman" w:cs="Times New Roman"/>
          <w:bCs/>
          <w:color w:val="000000"/>
          <w:lang w:eastAsia="ru-RU"/>
        </w:rPr>
        <w:t>)</w:t>
      </w:r>
      <w:r w:rsidRPr="00EE6D62">
        <w:rPr>
          <w:rFonts w:ascii="Times New Roman" w:eastAsia="Times New Roman" w:hAnsi="Times New Roman" w:cs="Times New Roman"/>
          <w:bCs/>
          <w:iCs/>
          <w:color w:val="000000"/>
          <w:lang w:eastAsia="ru-RU"/>
        </w:rPr>
        <w:t>«</w:t>
      </w:r>
      <w:proofErr w:type="gramStart"/>
      <w:r w:rsidRPr="00EE6D62">
        <w:rPr>
          <w:rFonts w:ascii="Times New Roman" w:eastAsia="Times New Roman" w:hAnsi="Times New Roman" w:cs="Times New Roman"/>
          <w:bCs/>
          <w:iCs/>
          <w:color w:val="000000"/>
          <w:lang w:eastAsia="ru-RU"/>
        </w:rPr>
        <w:t>Сказка про Воробья</w:t>
      </w:r>
      <w:proofErr w:type="gramEnd"/>
      <w:r w:rsidRPr="00EE6D62">
        <w:rPr>
          <w:rFonts w:ascii="Times New Roman" w:eastAsia="Times New Roman" w:hAnsi="Times New Roman" w:cs="Times New Roman"/>
          <w:bCs/>
          <w:iCs/>
          <w:color w:val="000000"/>
          <w:lang w:eastAsia="ru-RU"/>
        </w:rPr>
        <w:t xml:space="preserve"> Воробеича...»</w:t>
      </w:r>
    </w:p>
    <w:p w:rsidR="00EE6D62" w:rsidRPr="00EE6D62" w:rsidRDefault="00EE6D62" w:rsidP="00EE6D62">
      <w:pPr>
        <w:jc w:val="left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1117AB">
        <w:rPr>
          <w:rFonts w:ascii="Times New Roman" w:eastAsia="Times New Roman" w:hAnsi="Times New Roman" w:cs="Times New Roman"/>
          <w:bCs/>
          <w:color w:val="000000"/>
          <w:lang w:eastAsia="ru-RU"/>
        </w:rPr>
        <w:t>3</w:t>
      </w:r>
      <w:r w:rsidR="00E32324" w:rsidRPr="001117AB">
        <w:rPr>
          <w:rFonts w:ascii="Times New Roman" w:eastAsia="Times New Roman" w:hAnsi="Times New Roman" w:cs="Times New Roman"/>
          <w:bCs/>
          <w:color w:val="000000"/>
          <w:lang w:eastAsia="ru-RU"/>
        </w:rPr>
        <w:t>)</w:t>
      </w:r>
      <w:r w:rsidRPr="00EE6D62">
        <w:rPr>
          <w:rFonts w:ascii="Times New Roman" w:eastAsia="Times New Roman" w:hAnsi="Times New Roman" w:cs="Times New Roman"/>
          <w:bCs/>
          <w:color w:val="000000"/>
          <w:lang w:eastAsia="ru-RU"/>
        </w:rPr>
        <w:t>«Винни-Пух»</w:t>
      </w:r>
    </w:p>
    <w:p w:rsidR="00EE6D62" w:rsidRPr="00EE6D62" w:rsidRDefault="00EE6D62" w:rsidP="00EE6D62">
      <w:pPr>
        <w:jc w:val="left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1117AB">
        <w:rPr>
          <w:rFonts w:ascii="Times New Roman" w:eastAsia="Times New Roman" w:hAnsi="Times New Roman" w:cs="Times New Roman"/>
          <w:bCs/>
          <w:color w:val="000000"/>
          <w:lang w:eastAsia="ru-RU"/>
        </w:rPr>
        <w:t>4</w:t>
      </w:r>
      <w:r w:rsidR="00E32324" w:rsidRPr="001117AB">
        <w:rPr>
          <w:rFonts w:ascii="Times New Roman" w:eastAsia="Times New Roman" w:hAnsi="Times New Roman" w:cs="Times New Roman"/>
          <w:bCs/>
          <w:color w:val="000000"/>
          <w:lang w:eastAsia="ru-RU"/>
        </w:rPr>
        <w:t>)</w:t>
      </w:r>
      <w:r w:rsidRPr="00EE6D62">
        <w:rPr>
          <w:rFonts w:ascii="Times New Roman" w:eastAsia="Times New Roman" w:hAnsi="Times New Roman" w:cs="Times New Roman"/>
          <w:bCs/>
          <w:color w:val="000000"/>
          <w:lang w:eastAsia="ru-RU"/>
        </w:rPr>
        <w:t>«Мороз Иванович»</w:t>
      </w:r>
    </w:p>
    <w:p w:rsidR="00EE6D62" w:rsidRPr="00EE6D62" w:rsidRDefault="00EE6D62" w:rsidP="00EE6D62">
      <w:pPr>
        <w:jc w:val="left"/>
        <w:rPr>
          <w:rFonts w:ascii="Times New Roman" w:eastAsia="Times New Roman" w:hAnsi="Times New Roman" w:cs="Times New Roman"/>
          <w:lang w:eastAsia="ru-RU"/>
        </w:rPr>
      </w:pPr>
      <w:r w:rsidRPr="00AE1F1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А</w:t>
      </w:r>
      <w:proofErr w:type="gramStart"/>
      <w:r w:rsidRPr="00AE1F1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4</w:t>
      </w:r>
      <w:proofErr w:type="gramEnd"/>
      <w:r w:rsidRPr="00EE6D62">
        <w:rPr>
          <w:rFonts w:ascii="Times New Roman" w:eastAsia="Times New Roman" w:hAnsi="Times New Roman" w:cs="Times New Roman"/>
          <w:bCs/>
          <w:color w:val="000000"/>
          <w:lang w:eastAsia="ru-RU"/>
        </w:rPr>
        <w:t>. Найдите лишнее в определении Рукодельницы.</w:t>
      </w:r>
    </w:p>
    <w:p w:rsidR="00EE6D62" w:rsidRPr="001117AB" w:rsidRDefault="00EE6D62" w:rsidP="00EE6D62">
      <w:pPr>
        <w:jc w:val="left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1117AB">
        <w:rPr>
          <w:rFonts w:ascii="Times New Roman" w:eastAsia="Times New Roman" w:hAnsi="Times New Roman" w:cs="Times New Roman"/>
          <w:bCs/>
          <w:color w:val="000000"/>
          <w:lang w:eastAsia="ru-RU"/>
        </w:rPr>
        <w:t>1</w:t>
      </w:r>
      <w:r w:rsidR="00E32324" w:rsidRPr="001117AB">
        <w:rPr>
          <w:rFonts w:ascii="Times New Roman" w:eastAsia="Times New Roman" w:hAnsi="Times New Roman" w:cs="Times New Roman"/>
          <w:bCs/>
          <w:color w:val="000000"/>
          <w:lang w:eastAsia="ru-RU"/>
        </w:rPr>
        <w:t>)</w:t>
      </w:r>
      <w:r w:rsidRPr="001117AB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Отзывчивая        </w:t>
      </w:r>
      <w:r w:rsidRPr="001117AB">
        <w:rPr>
          <w:rFonts w:ascii="Times New Roman" w:eastAsia="Times New Roman" w:hAnsi="Times New Roman" w:cs="Times New Roman"/>
          <w:bCs/>
          <w:color w:val="000000"/>
          <w:lang w:eastAsia="ru-RU"/>
        </w:rPr>
        <w:tab/>
        <w:t>3)Трудолюбивая</w:t>
      </w:r>
    </w:p>
    <w:p w:rsidR="00EE6D62" w:rsidRPr="00EE6D62" w:rsidRDefault="00EE6D62" w:rsidP="00EE6D62">
      <w:pPr>
        <w:jc w:val="left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1117AB">
        <w:rPr>
          <w:rFonts w:ascii="Times New Roman" w:eastAsia="Times New Roman" w:hAnsi="Times New Roman" w:cs="Times New Roman"/>
          <w:bCs/>
          <w:color w:val="000000"/>
          <w:lang w:eastAsia="ru-RU"/>
        </w:rPr>
        <w:t>2</w:t>
      </w:r>
      <w:r w:rsidR="00E32324" w:rsidRPr="001117AB">
        <w:rPr>
          <w:rFonts w:ascii="Times New Roman" w:eastAsia="Times New Roman" w:hAnsi="Times New Roman" w:cs="Times New Roman"/>
          <w:bCs/>
          <w:color w:val="000000"/>
          <w:lang w:eastAsia="ru-RU"/>
        </w:rPr>
        <w:t>)</w:t>
      </w:r>
      <w:r w:rsidRPr="00EE6D62">
        <w:rPr>
          <w:rFonts w:ascii="Times New Roman" w:eastAsia="Times New Roman" w:hAnsi="Times New Roman" w:cs="Times New Roman"/>
          <w:bCs/>
          <w:iCs/>
          <w:color w:val="000000"/>
          <w:lang w:eastAsia="ru-RU"/>
        </w:rPr>
        <w:t>Равнодушная</w:t>
      </w:r>
      <w:r w:rsidRPr="001117AB">
        <w:rPr>
          <w:rFonts w:ascii="Times New Roman" w:eastAsia="Times New Roman" w:hAnsi="Times New Roman" w:cs="Times New Roman"/>
          <w:bCs/>
          <w:color w:val="000000"/>
          <w:lang w:eastAsia="ru-RU"/>
        </w:rPr>
        <w:tab/>
        <w:t>4)</w:t>
      </w:r>
      <w:r w:rsidRPr="00EE6D62">
        <w:rPr>
          <w:rFonts w:ascii="Times New Roman" w:eastAsia="Times New Roman" w:hAnsi="Times New Roman" w:cs="Times New Roman"/>
          <w:bCs/>
          <w:color w:val="000000"/>
          <w:lang w:eastAsia="ru-RU"/>
        </w:rPr>
        <w:t>Заботливая</w:t>
      </w:r>
    </w:p>
    <w:p w:rsidR="00EE6D62" w:rsidRPr="00EE6D62" w:rsidRDefault="00EE6D62" w:rsidP="00EE6D62">
      <w:pPr>
        <w:jc w:val="left"/>
        <w:rPr>
          <w:rFonts w:ascii="Times New Roman" w:eastAsia="Times New Roman" w:hAnsi="Times New Roman" w:cs="Times New Roman"/>
          <w:lang w:eastAsia="ru-RU"/>
        </w:rPr>
      </w:pPr>
      <w:r w:rsidRPr="00AE1F1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А5</w:t>
      </w:r>
      <w:r w:rsidRPr="00EE6D62">
        <w:rPr>
          <w:rFonts w:ascii="Times New Roman" w:eastAsia="Times New Roman" w:hAnsi="Times New Roman" w:cs="Times New Roman"/>
          <w:bCs/>
          <w:color w:val="000000"/>
          <w:lang w:eastAsia="ru-RU"/>
        </w:rPr>
        <w:t>. Из перечисленных героев найдите двух из одной сказки.</w:t>
      </w:r>
    </w:p>
    <w:p w:rsidR="00EE6D62" w:rsidRPr="00EE6D62" w:rsidRDefault="00EE6D62" w:rsidP="00EE6D62">
      <w:pPr>
        <w:jc w:val="left"/>
        <w:rPr>
          <w:rFonts w:ascii="Times New Roman" w:eastAsia="Times New Roman" w:hAnsi="Times New Roman" w:cs="Times New Roman"/>
          <w:lang w:eastAsia="ru-RU"/>
        </w:rPr>
      </w:pPr>
      <w:r w:rsidRPr="00EE6D62">
        <w:rPr>
          <w:rFonts w:ascii="Times New Roman" w:eastAsia="Times New Roman" w:hAnsi="Times New Roman" w:cs="Times New Roman"/>
          <w:color w:val="000000"/>
          <w:lang w:eastAsia="ru-RU"/>
        </w:rPr>
        <w:t>Ленивица, ткачиха, солдат, трубочист, волки, Винни-Пух, барабан</w:t>
      </w:r>
      <w:r w:rsidRPr="00EE6D62">
        <w:rPr>
          <w:rFonts w:ascii="Times New Roman" w:eastAsia="Times New Roman" w:hAnsi="Times New Roman" w:cs="Times New Roman"/>
          <w:color w:val="000000"/>
          <w:lang w:eastAsia="ru-RU"/>
        </w:rPr>
        <w:softHyphen/>
        <w:t>щик, береза.</w:t>
      </w:r>
    </w:p>
    <w:p w:rsidR="00EE6D62" w:rsidRPr="00EE6D62" w:rsidRDefault="00E32324" w:rsidP="00E32324">
      <w:pPr>
        <w:jc w:val="left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1117AB">
        <w:rPr>
          <w:rFonts w:ascii="Times New Roman" w:eastAsia="Times New Roman" w:hAnsi="Times New Roman" w:cs="Times New Roman"/>
          <w:bCs/>
          <w:color w:val="000000"/>
          <w:lang w:eastAsia="ru-RU"/>
        </w:rPr>
        <w:t>1)</w:t>
      </w:r>
      <w:r w:rsidR="00EE6D62" w:rsidRPr="00EE6D62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Ленивица и Маугли</w:t>
      </w:r>
    </w:p>
    <w:p w:rsidR="007E4C27" w:rsidRPr="00EE6D62" w:rsidRDefault="00E32324" w:rsidP="00E32324">
      <w:pPr>
        <w:jc w:val="left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1117AB">
        <w:rPr>
          <w:rFonts w:ascii="Times New Roman" w:eastAsia="Times New Roman" w:hAnsi="Times New Roman" w:cs="Times New Roman"/>
          <w:bCs/>
          <w:color w:val="000000"/>
          <w:lang w:eastAsia="ru-RU"/>
        </w:rPr>
        <w:t>2)</w:t>
      </w:r>
      <w:r w:rsidR="00EE6D62" w:rsidRPr="00EE6D62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Трубочист и барабанщик</w:t>
      </w:r>
    </w:p>
    <w:p w:rsidR="007E4C27" w:rsidRPr="007E4C27" w:rsidRDefault="007E4C27" w:rsidP="007E4C27">
      <w:pPr>
        <w:jc w:val="left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1117AB">
        <w:rPr>
          <w:rFonts w:ascii="Times New Roman" w:eastAsia="Times New Roman" w:hAnsi="Times New Roman" w:cs="Times New Roman"/>
          <w:bCs/>
          <w:iCs/>
          <w:color w:val="000000"/>
          <w:lang w:eastAsia="ru-RU"/>
        </w:rPr>
        <w:t>3)</w:t>
      </w:r>
      <w:r w:rsidRPr="007E4C27">
        <w:rPr>
          <w:rFonts w:ascii="Times New Roman" w:eastAsia="Times New Roman" w:hAnsi="Times New Roman" w:cs="Times New Roman"/>
          <w:bCs/>
          <w:iCs/>
          <w:color w:val="000000"/>
          <w:lang w:eastAsia="ru-RU"/>
        </w:rPr>
        <w:t>Солдат и береза</w:t>
      </w:r>
    </w:p>
    <w:p w:rsidR="007E4C27" w:rsidRPr="007E4C27" w:rsidRDefault="007E4C27" w:rsidP="007E4C27">
      <w:pPr>
        <w:jc w:val="left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1117AB">
        <w:rPr>
          <w:rFonts w:ascii="Times New Roman" w:eastAsia="Times New Roman" w:hAnsi="Times New Roman" w:cs="Times New Roman"/>
          <w:bCs/>
          <w:color w:val="000000"/>
          <w:lang w:eastAsia="ru-RU"/>
        </w:rPr>
        <w:t>4)</w:t>
      </w:r>
      <w:r w:rsidRPr="007E4C27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Ткачиха и волки</w:t>
      </w:r>
    </w:p>
    <w:p w:rsidR="007E4C27" w:rsidRPr="007E4C27" w:rsidRDefault="007E4C27" w:rsidP="007E4C27">
      <w:pPr>
        <w:jc w:val="left"/>
        <w:rPr>
          <w:rFonts w:ascii="Times New Roman" w:eastAsia="Times New Roman" w:hAnsi="Times New Roman" w:cs="Times New Roman"/>
          <w:lang w:eastAsia="ru-RU"/>
        </w:rPr>
      </w:pPr>
      <w:r w:rsidRPr="00AE1F1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В</w:t>
      </w:r>
      <w:proofErr w:type="gramStart"/>
      <w:r w:rsidRPr="00AE1F1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</w:t>
      </w:r>
      <w:proofErr w:type="gramEnd"/>
      <w:r w:rsidRPr="00AE1F1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.</w:t>
      </w:r>
      <w:r w:rsidRPr="007E4C27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Что произошло в ответ?</w:t>
      </w:r>
    </w:p>
    <w:p w:rsidR="007E4C27" w:rsidRPr="007E4C27" w:rsidRDefault="007E4C27" w:rsidP="007E4C27">
      <w:pPr>
        <w:jc w:val="left"/>
        <w:rPr>
          <w:rFonts w:ascii="Times New Roman" w:eastAsia="Times New Roman" w:hAnsi="Times New Roman" w:cs="Times New Roman"/>
          <w:lang w:eastAsia="ru-RU"/>
        </w:rPr>
      </w:pPr>
      <w:r w:rsidRPr="007E4C27">
        <w:rPr>
          <w:rFonts w:ascii="Times New Roman" w:eastAsia="Times New Roman" w:hAnsi="Times New Roman" w:cs="Times New Roman"/>
          <w:color w:val="000000"/>
          <w:lang w:eastAsia="ru-RU"/>
        </w:rPr>
        <w:t xml:space="preserve">Неожиданно без приглашения </w:t>
      </w:r>
      <w:proofErr w:type="gramStart"/>
      <w:r w:rsidRPr="007E4C27">
        <w:rPr>
          <w:rFonts w:ascii="Times New Roman" w:eastAsia="Times New Roman" w:hAnsi="Times New Roman" w:cs="Times New Roman"/>
          <w:color w:val="000000"/>
          <w:lang w:eastAsia="ru-RU"/>
        </w:rPr>
        <w:t>заявилась</w:t>
      </w:r>
      <w:proofErr w:type="gramEnd"/>
      <w:r w:rsidRPr="007E4C27">
        <w:rPr>
          <w:rFonts w:ascii="Times New Roman" w:eastAsia="Times New Roman" w:hAnsi="Times New Roman" w:cs="Times New Roman"/>
          <w:color w:val="000000"/>
          <w:lang w:eastAsia="ru-RU"/>
        </w:rPr>
        <w:t xml:space="preserve"> Свинья.</w:t>
      </w:r>
    </w:p>
    <w:p w:rsidR="007E4C27" w:rsidRPr="007E4C27" w:rsidRDefault="007E4C27" w:rsidP="007E4C27">
      <w:pPr>
        <w:jc w:val="left"/>
        <w:rPr>
          <w:rFonts w:ascii="Times New Roman" w:eastAsia="Times New Roman" w:hAnsi="Times New Roman" w:cs="Times New Roman"/>
          <w:lang w:eastAsia="ru-RU"/>
        </w:rPr>
      </w:pPr>
      <w:r w:rsidRPr="007E4C27">
        <w:rPr>
          <w:rFonts w:ascii="Times New Roman" w:eastAsia="Times New Roman" w:hAnsi="Times New Roman" w:cs="Times New Roman"/>
          <w:color w:val="000000"/>
          <w:lang w:eastAsia="ru-RU"/>
        </w:rPr>
        <w:t>— А где мое место? — прохрюкала она еще с порога.</w:t>
      </w:r>
    </w:p>
    <w:p w:rsidR="007E4C27" w:rsidRPr="007E4C27" w:rsidRDefault="007E4C27" w:rsidP="007E4C27">
      <w:pPr>
        <w:jc w:val="left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1117AB">
        <w:rPr>
          <w:rFonts w:ascii="Times New Roman" w:eastAsia="Times New Roman" w:hAnsi="Times New Roman" w:cs="Times New Roman"/>
          <w:bCs/>
          <w:color w:val="000000"/>
          <w:lang w:eastAsia="ru-RU"/>
        </w:rPr>
        <w:t>1)</w:t>
      </w:r>
      <w:r w:rsidRPr="007E4C27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Показали место в саду</w:t>
      </w:r>
    </w:p>
    <w:p w:rsidR="007E4C27" w:rsidRPr="007E4C27" w:rsidRDefault="007E4C27" w:rsidP="007E4C27">
      <w:pPr>
        <w:jc w:val="left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1117AB">
        <w:rPr>
          <w:rFonts w:ascii="Times New Roman" w:eastAsia="Times New Roman" w:hAnsi="Times New Roman" w:cs="Times New Roman"/>
          <w:bCs/>
          <w:color w:val="000000"/>
          <w:lang w:eastAsia="ru-RU"/>
        </w:rPr>
        <w:t>2)</w:t>
      </w:r>
      <w:r w:rsidRPr="007E4C27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Указали место за столом</w:t>
      </w:r>
    </w:p>
    <w:p w:rsidR="007E4C27" w:rsidRPr="007E4C27" w:rsidRDefault="007E4C27" w:rsidP="007E4C27">
      <w:pPr>
        <w:jc w:val="left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1117AB">
        <w:rPr>
          <w:rFonts w:ascii="Times New Roman" w:eastAsia="Times New Roman" w:hAnsi="Times New Roman" w:cs="Times New Roman"/>
          <w:bCs/>
          <w:color w:val="000000"/>
          <w:lang w:eastAsia="ru-RU"/>
        </w:rPr>
        <w:t>3)</w:t>
      </w:r>
      <w:r w:rsidRPr="007E4C27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Вежливо сказали: «До свидания»</w:t>
      </w:r>
    </w:p>
    <w:p w:rsidR="007E4C27" w:rsidRPr="007E4C27" w:rsidRDefault="007E4C27" w:rsidP="007E4C27">
      <w:pPr>
        <w:jc w:val="left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1117AB">
        <w:rPr>
          <w:rFonts w:ascii="Times New Roman" w:eastAsia="Times New Roman" w:hAnsi="Times New Roman" w:cs="Times New Roman"/>
          <w:bCs/>
          <w:color w:val="000000"/>
          <w:lang w:eastAsia="ru-RU"/>
        </w:rPr>
        <w:t>4)</w:t>
      </w:r>
      <w:r w:rsidRPr="007E4C27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</w:t>
      </w:r>
      <w:r w:rsidRPr="007E4C27">
        <w:rPr>
          <w:rFonts w:ascii="Times New Roman" w:eastAsia="Times New Roman" w:hAnsi="Times New Roman" w:cs="Times New Roman"/>
          <w:bCs/>
          <w:iCs/>
          <w:color w:val="000000"/>
          <w:lang w:eastAsia="ru-RU"/>
        </w:rPr>
        <w:t>Указали на дверь</w:t>
      </w:r>
    </w:p>
    <w:p w:rsidR="007E4C27" w:rsidRPr="007E4C27" w:rsidRDefault="007E4C27" w:rsidP="007E4C27">
      <w:pPr>
        <w:jc w:val="left"/>
        <w:rPr>
          <w:rFonts w:ascii="Times New Roman" w:eastAsia="Times New Roman" w:hAnsi="Times New Roman" w:cs="Times New Roman"/>
          <w:lang w:eastAsia="ru-RU"/>
        </w:rPr>
      </w:pPr>
      <w:r w:rsidRPr="00AE1F1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В</w:t>
      </w:r>
      <w:proofErr w:type="gramStart"/>
      <w:r w:rsidRPr="00AE1F1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2</w:t>
      </w:r>
      <w:proofErr w:type="gramEnd"/>
      <w:r w:rsidRPr="00AE1F1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.</w:t>
      </w:r>
      <w:r w:rsidRPr="007E4C27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Как зовут Одоевского?</w:t>
      </w:r>
    </w:p>
    <w:p w:rsidR="007E4C27" w:rsidRPr="007E4C27" w:rsidRDefault="007E4C27" w:rsidP="007E4C27">
      <w:pPr>
        <w:jc w:val="left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1117AB">
        <w:rPr>
          <w:rFonts w:ascii="Times New Roman" w:eastAsia="Times New Roman" w:hAnsi="Times New Roman" w:cs="Times New Roman"/>
          <w:bCs/>
          <w:color w:val="000000"/>
          <w:lang w:eastAsia="ru-RU"/>
        </w:rPr>
        <w:t>1)</w:t>
      </w:r>
      <w:r w:rsidRPr="007E4C27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</w:t>
      </w:r>
      <w:r w:rsidRPr="007E4C27">
        <w:rPr>
          <w:rFonts w:ascii="Times New Roman" w:eastAsia="Times New Roman" w:hAnsi="Times New Roman" w:cs="Times New Roman"/>
          <w:bCs/>
          <w:iCs/>
          <w:color w:val="000000"/>
          <w:lang w:eastAsia="ru-RU"/>
        </w:rPr>
        <w:t>Владимир Федорович</w:t>
      </w:r>
      <w:r w:rsidRPr="001117AB">
        <w:rPr>
          <w:rFonts w:ascii="Times New Roman" w:eastAsia="Times New Roman" w:hAnsi="Times New Roman" w:cs="Times New Roman"/>
          <w:bCs/>
          <w:color w:val="000000"/>
          <w:lang w:eastAsia="ru-RU"/>
        </w:rPr>
        <w:tab/>
        <w:t>3)</w:t>
      </w:r>
      <w:r w:rsidRPr="007E4C27">
        <w:rPr>
          <w:rFonts w:ascii="Times New Roman" w:eastAsia="Times New Roman" w:hAnsi="Times New Roman" w:cs="Times New Roman"/>
          <w:bCs/>
          <w:color w:val="000000"/>
          <w:lang w:eastAsia="ru-RU"/>
        </w:rPr>
        <w:t>Всеволод Михайлович</w:t>
      </w:r>
    </w:p>
    <w:p w:rsidR="007E4C27" w:rsidRPr="007E4C27" w:rsidRDefault="007E4C27" w:rsidP="007E4C27">
      <w:pPr>
        <w:jc w:val="left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1117AB">
        <w:rPr>
          <w:rFonts w:ascii="Times New Roman" w:eastAsia="Times New Roman" w:hAnsi="Times New Roman" w:cs="Times New Roman"/>
          <w:bCs/>
          <w:color w:val="000000"/>
          <w:lang w:eastAsia="ru-RU"/>
        </w:rPr>
        <w:t>2)</w:t>
      </w:r>
      <w:r w:rsidRPr="007E4C27">
        <w:rPr>
          <w:rFonts w:ascii="Times New Roman" w:eastAsia="Times New Roman" w:hAnsi="Times New Roman" w:cs="Times New Roman"/>
          <w:bCs/>
          <w:color w:val="000000"/>
          <w:lang w:eastAsia="ru-RU"/>
        </w:rPr>
        <w:t>Владим</w:t>
      </w:r>
      <w:r w:rsidRPr="001117AB">
        <w:rPr>
          <w:rFonts w:ascii="Times New Roman" w:eastAsia="Times New Roman" w:hAnsi="Times New Roman" w:cs="Times New Roman"/>
          <w:bCs/>
          <w:color w:val="000000"/>
          <w:lang w:eastAsia="ru-RU"/>
        </w:rPr>
        <w:t>ир Иванович</w:t>
      </w:r>
      <w:r w:rsidRPr="001117AB">
        <w:rPr>
          <w:rFonts w:ascii="Times New Roman" w:eastAsia="Times New Roman" w:hAnsi="Times New Roman" w:cs="Times New Roman"/>
          <w:bCs/>
          <w:color w:val="000000"/>
          <w:lang w:eastAsia="ru-RU"/>
        </w:rPr>
        <w:tab/>
      </w:r>
      <w:r w:rsidR="00274CDA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           </w:t>
      </w:r>
      <w:r w:rsidRPr="001117AB">
        <w:rPr>
          <w:rFonts w:ascii="Times New Roman" w:eastAsia="Times New Roman" w:hAnsi="Times New Roman" w:cs="Times New Roman"/>
          <w:bCs/>
          <w:color w:val="000000"/>
          <w:lang w:eastAsia="ru-RU"/>
        </w:rPr>
        <w:t>4)</w:t>
      </w:r>
      <w:r w:rsidRPr="007E4C27">
        <w:rPr>
          <w:rFonts w:ascii="Times New Roman" w:eastAsia="Times New Roman" w:hAnsi="Times New Roman" w:cs="Times New Roman"/>
          <w:bCs/>
          <w:color w:val="000000"/>
          <w:lang w:eastAsia="ru-RU"/>
        </w:rPr>
        <w:t>Владимир Михайлович</w:t>
      </w:r>
    </w:p>
    <w:p w:rsidR="007E4C27" w:rsidRPr="007E4C27" w:rsidRDefault="007E4C27" w:rsidP="007E4C27">
      <w:pPr>
        <w:jc w:val="left"/>
        <w:rPr>
          <w:rFonts w:ascii="Times New Roman" w:eastAsia="Times New Roman" w:hAnsi="Times New Roman" w:cs="Times New Roman"/>
          <w:lang w:eastAsia="ru-RU"/>
        </w:rPr>
      </w:pPr>
      <w:r w:rsidRPr="00AE1F1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В</w:t>
      </w:r>
      <w:r w:rsidR="00AE1F1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3</w:t>
      </w:r>
      <w:r w:rsidRPr="007E4C27">
        <w:rPr>
          <w:rFonts w:ascii="Times New Roman" w:eastAsia="Times New Roman" w:hAnsi="Times New Roman" w:cs="Times New Roman"/>
          <w:bCs/>
          <w:color w:val="000000"/>
          <w:lang w:eastAsia="ru-RU"/>
        </w:rPr>
        <w:t>. Какую сказку написал Одоевский?</w:t>
      </w:r>
    </w:p>
    <w:p w:rsidR="007E4C27" w:rsidRPr="007E4C27" w:rsidRDefault="007E4C27" w:rsidP="007E4C27">
      <w:pPr>
        <w:jc w:val="left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1117AB">
        <w:rPr>
          <w:rFonts w:ascii="Times New Roman" w:eastAsia="Times New Roman" w:hAnsi="Times New Roman" w:cs="Times New Roman"/>
          <w:bCs/>
          <w:color w:val="000000"/>
          <w:lang w:eastAsia="ru-RU"/>
        </w:rPr>
        <w:t>1)</w:t>
      </w:r>
      <w:r w:rsidRPr="007E4C27">
        <w:rPr>
          <w:rFonts w:ascii="Times New Roman" w:eastAsia="Times New Roman" w:hAnsi="Times New Roman" w:cs="Times New Roman"/>
          <w:bCs/>
          <w:color w:val="000000"/>
          <w:lang w:eastAsia="ru-RU"/>
        </w:rPr>
        <w:t>«Морозко»</w:t>
      </w:r>
      <w:r w:rsidRPr="007E4C27">
        <w:rPr>
          <w:rFonts w:ascii="Times New Roman" w:eastAsia="Times New Roman" w:hAnsi="Times New Roman" w:cs="Times New Roman"/>
          <w:bCs/>
          <w:color w:val="000000"/>
          <w:lang w:eastAsia="ru-RU"/>
        </w:rPr>
        <w:tab/>
      </w:r>
      <w:r w:rsidRPr="001117AB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                        3)</w:t>
      </w:r>
      <w:r w:rsidRPr="007E4C27">
        <w:rPr>
          <w:rFonts w:ascii="Times New Roman" w:eastAsia="Times New Roman" w:hAnsi="Times New Roman" w:cs="Times New Roman"/>
          <w:bCs/>
          <w:color w:val="000000"/>
          <w:lang w:eastAsia="ru-RU"/>
        </w:rPr>
        <w:t>«Два Мороза»</w:t>
      </w:r>
    </w:p>
    <w:p w:rsidR="007E4C27" w:rsidRPr="007E4C27" w:rsidRDefault="007E4C27" w:rsidP="007E4C27">
      <w:pPr>
        <w:jc w:val="left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1117AB">
        <w:rPr>
          <w:rFonts w:ascii="Times New Roman" w:eastAsia="Times New Roman" w:hAnsi="Times New Roman" w:cs="Times New Roman"/>
          <w:bCs/>
          <w:color w:val="000000"/>
          <w:lang w:eastAsia="ru-RU"/>
        </w:rPr>
        <w:t>2)</w:t>
      </w:r>
      <w:r w:rsidRPr="007E4C27">
        <w:rPr>
          <w:rFonts w:ascii="Times New Roman" w:eastAsia="Times New Roman" w:hAnsi="Times New Roman" w:cs="Times New Roman"/>
          <w:bCs/>
          <w:iCs/>
          <w:color w:val="000000"/>
          <w:lang w:eastAsia="ru-RU"/>
        </w:rPr>
        <w:t>«Мороз Иванович»</w:t>
      </w:r>
      <w:r w:rsidRPr="001117AB">
        <w:rPr>
          <w:rFonts w:ascii="Times New Roman" w:eastAsia="Times New Roman" w:hAnsi="Times New Roman" w:cs="Times New Roman"/>
          <w:bCs/>
          <w:color w:val="000000"/>
          <w:lang w:eastAsia="ru-RU"/>
        </w:rPr>
        <w:tab/>
      </w:r>
      <w:r w:rsidR="00274CDA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          </w:t>
      </w:r>
      <w:r w:rsidRPr="001117AB">
        <w:rPr>
          <w:rFonts w:ascii="Times New Roman" w:eastAsia="Times New Roman" w:hAnsi="Times New Roman" w:cs="Times New Roman"/>
          <w:bCs/>
          <w:color w:val="000000"/>
          <w:lang w:eastAsia="ru-RU"/>
        </w:rPr>
        <w:t>4)</w:t>
      </w:r>
      <w:r w:rsidRPr="007E4C27">
        <w:rPr>
          <w:rFonts w:ascii="Times New Roman" w:eastAsia="Times New Roman" w:hAnsi="Times New Roman" w:cs="Times New Roman"/>
          <w:bCs/>
          <w:color w:val="000000"/>
          <w:lang w:eastAsia="ru-RU"/>
        </w:rPr>
        <w:t>«Иван Морозович»</w:t>
      </w:r>
    </w:p>
    <w:p w:rsidR="007E4C27" w:rsidRPr="007E4C27" w:rsidRDefault="007E4C27" w:rsidP="007E4C27">
      <w:pPr>
        <w:jc w:val="left"/>
        <w:rPr>
          <w:rFonts w:ascii="Times New Roman" w:eastAsia="Times New Roman" w:hAnsi="Times New Roman" w:cs="Times New Roman"/>
          <w:lang w:eastAsia="ru-RU"/>
        </w:rPr>
      </w:pPr>
      <w:r w:rsidRPr="00AE1F1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В</w:t>
      </w:r>
      <w:proofErr w:type="gramStart"/>
      <w:r w:rsidRPr="00AE1F1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4</w:t>
      </w:r>
      <w:proofErr w:type="gramEnd"/>
      <w:r w:rsidRPr="007E4C27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. </w:t>
      </w:r>
      <w:r w:rsidRPr="007E4C27">
        <w:rPr>
          <w:rFonts w:ascii="Times New Roman" w:eastAsia="Times New Roman" w:hAnsi="Times New Roman" w:cs="Times New Roman"/>
          <w:color w:val="000000"/>
          <w:lang w:eastAsia="ru-RU"/>
        </w:rPr>
        <w:t xml:space="preserve">К какому произведению можно отнести пословицу? </w:t>
      </w:r>
      <w:proofErr w:type="gramStart"/>
      <w:r w:rsidRPr="007E4C27">
        <w:rPr>
          <w:rFonts w:ascii="Times New Roman" w:eastAsia="Times New Roman" w:hAnsi="Times New Roman" w:cs="Times New Roman"/>
          <w:color w:val="000000"/>
          <w:lang w:eastAsia="ru-RU"/>
        </w:rPr>
        <w:t>Упрямого</w:t>
      </w:r>
      <w:proofErr w:type="gramEnd"/>
      <w:r w:rsidRPr="007E4C27">
        <w:rPr>
          <w:rFonts w:ascii="Times New Roman" w:eastAsia="Times New Roman" w:hAnsi="Times New Roman" w:cs="Times New Roman"/>
          <w:color w:val="000000"/>
          <w:lang w:eastAsia="ru-RU"/>
        </w:rPr>
        <w:t xml:space="preserve"> ничем не убедишь.</w:t>
      </w:r>
    </w:p>
    <w:p w:rsidR="007E4C27" w:rsidRPr="007E4C27" w:rsidRDefault="007E4C27" w:rsidP="007E4C27">
      <w:pPr>
        <w:jc w:val="left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1117AB">
        <w:rPr>
          <w:rFonts w:ascii="Times New Roman" w:eastAsia="Times New Roman" w:hAnsi="Times New Roman" w:cs="Times New Roman"/>
          <w:bCs/>
          <w:color w:val="000000"/>
          <w:lang w:eastAsia="ru-RU"/>
        </w:rPr>
        <w:t>1)</w:t>
      </w:r>
      <w:r w:rsidRPr="007E4C27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«Сказка о серебряном соколе»</w:t>
      </w:r>
    </w:p>
    <w:p w:rsidR="007E4C27" w:rsidRPr="007E4C27" w:rsidRDefault="007E4C27" w:rsidP="007E4C27">
      <w:pPr>
        <w:jc w:val="left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1117AB">
        <w:rPr>
          <w:rFonts w:ascii="Times New Roman" w:eastAsia="Times New Roman" w:hAnsi="Times New Roman" w:cs="Times New Roman"/>
          <w:bCs/>
          <w:color w:val="000000"/>
          <w:lang w:eastAsia="ru-RU"/>
        </w:rPr>
        <w:t>2)</w:t>
      </w:r>
      <w:r w:rsidRPr="007E4C27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</w:t>
      </w:r>
      <w:r w:rsidRPr="007E4C27">
        <w:rPr>
          <w:rFonts w:ascii="Times New Roman" w:eastAsia="Times New Roman" w:hAnsi="Times New Roman" w:cs="Times New Roman"/>
          <w:bCs/>
          <w:iCs/>
          <w:color w:val="000000"/>
          <w:lang w:eastAsia="ru-RU"/>
        </w:rPr>
        <w:t>«Упрямый козленок»</w:t>
      </w:r>
    </w:p>
    <w:p w:rsidR="007E4C27" w:rsidRPr="007E4C27" w:rsidRDefault="007E4C27" w:rsidP="007E4C27">
      <w:pPr>
        <w:jc w:val="left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1117AB">
        <w:rPr>
          <w:rFonts w:ascii="Times New Roman" w:eastAsia="Times New Roman" w:hAnsi="Times New Roman" w:cs="Times New Roman"/>
          <w:bCs/>
          <w:color w:val="000000"/>
          <w:lang w:eastAsia="ru-RU"/>
        </w:rPr>
        <w:t>3)</w:t>
      </w:r>
      <w:r w:rsidRPr="007E4C27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«Мороз Иванович»</w:t>
      </w:r>
    </w:p>
    <w:p w:rsidR="007E4C27" w:rsidRPr="007E4C27" w:rsidRDefault="007E4C27" w:rsidP="007E4C27">
      <w:pPr>
        <w:jc w:val="left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1117AB">
        <w:rPr>
          <w:rFonts w:ascii="Times New Roman" w:eastAsia="Times New Roman" w:hAnsi="Times New Roman" w:cs="Times New Roman"/>
          <w:bCs/>
          <w:color w:val="000000"/>
          <w:lang w:eastAsia="ru-RU"/>
        </w:rPr>
        <w:t>4)</w:t>
      </w:r>
      <w:r w:rsidRPr="007E4C27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«Братья Маугли»</w:t>
      </w:r>
    </w:p>
    <w:p w:rsidR="007E4C27" w:rsidRPr="007E4C27" w:rsidRDefault="007E4C27" w:rsidP="007E4C27">
      <w:pPr>
        <w:jc w:val="left"/>
        <w:rPr>
          <w:rFonts w:ascii="Times New Roman" w:eastAsia="Times New Roman" w:hAnsi="Times New Roman" w:cs="Times New Roman"/>
          <w:lang w:eastAsia="ru-RU"/>
        </w:rPr>
      </w:pPr>
      <w:r w:rsidRPr="00AE1F1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С</w:t>
      </w:r>
      <w:proofErr w:type="gramStart"/>
      <w:r w:rsidRPr="00AE1F1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</w:t>
      </w:r>
      <w:proofErr w:type="gramEnd"/>
      <w:r w:rsidRPr="00AE1F1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.</w:t>
      </w:r>
      <w:r w:rsidRPr="007E4C27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Найдите предложения о народной сказке.</w:t>
      </w:r>
    </w:p>
    <w:p w:rsidR="007E4C27" w:rsidRPr="007E4C27" w:rsidRDefault="007E4C27" w:rsidP="007E4C27">
      <w:pPr>
        <w:jc w:val="left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1117AB">
        <w:rPr>
          <w:rFonts w:ascii="Times New Roman" w:eastAsia="Times New Roman" w:hAnsi="Times New Roman" w:cs="Times New Roman"/>
          <w:bCs/>
          <w:color w:val="000000"/>
          <w:lang w:eastAsia="ru-RU"/>
        </w:rPr>
        <w:t>1)</w:t>
      </w:r>
      <w:r w:rsidRPr="007E4C27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</w:t>
      </w:r>
      <w:r w:rsidRPr="007E4C27">
        <w:rPr>
          <w:rFonts w:ascii="Times New Roman" w:eastAsia="Times New Roman" w:hAnsi="Times New Roman" w:cs="Times New Roman"/>
          <w:bCs/>
          <w:iCs/>
          <w:color w:val="000000"/>
          <w:lang w:eastAsia="ru-RU"/>
        </w:rPr>
        <w:t>Эти сказки появились давным-давно.</w:t>
      </w:r>
    </w:p>
    <w:p w:rsidR="007E4C27" w:rsidRPr="007E4C27" w:rsidRDefault="007E4C27" w:rsidP="007E4C27">
      <w:pPr>
        <w:jc w:val="left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1117AB">
        <w:rPr>
          <w:rFonts w:ascii="Times New Roman" w:eastAsia="Times New Roman" w:hAnsi="Times New Roman" w:cs="Times New Roman"/>
          <w:bCs/>
          <w:color w:val="000000"/>
          <w:lang w:eastAsia="ru-RU"/>
        </w:rPr>
        <w:t>2)</w:t>
      </w:r>
      <w:r w:rsidRPr="007E4C27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</w:t>
      </w:r>
      <w:r w:rsidRPr="007E4C27">
        <w:rPr>
          <w:rFonts w:ascii="Times New Roman" w:eastAsia="Times New Roman" w:hAnsi="Times New Roman" w:cs="Times New Roman"/>
          <w:bCs/>
          <w:iCs/>
          <w:color w:val="000000"/>
          <w:lang w:eastAsia="ru-RU"/>
        </w:rPr>
        <w:t>Долгое время их рассказывали устно и просто.</w:t>
      </w:r>
    </w:p>
    <w:p w:rsidR="007E4C27" w:rsidRPr="007E4C27" w:rsidRDefault="007E4C27" w:rsidP="007E4C27">
      <w:pPr>
        <w:jc w:val="left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1117AB">
        <w:rPr>
          <w:rFonts w:ascii="Times New Roman" w:eastAsia="Times New Roman" w:hAnsi="Times New Roman" w:cs="Times New Roman"/>
          <w:bCs/>
          <w:color w:val="000000"/>
          <w:lang w:eastAsia="ru-RU"/>
        </w:rPr>
        <w:t>3)</w:t>
      </w:r>
      <w:r w:rsidRPr="007E4C27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</w:t>
      </w:r>
      <w:r w:rsidRPr="007E4C27">
        <w:rPr>
          <w:rFonts w:ascii="Times New Roman" w:eastAsia="Times New Roman" w:hAnsi="Times New Roman" w:cs="Times New Roman"/>
          <w:bCs/>
          <w:iCs/>
          <w:color w:val="000000"/>
          <w:lang w:eastAsia="ru-RU"/>
        </w:rPr>
        <w:t>У нее нет автора.</w:t>
      </w:r>
    </w:p>
    <w:p w:rsidR="007E4C27" w:rsidRPr="007E4C27" w:rsidRDefault="007E4C27" w:rsidP="007E4C27">
      <w:pPr>
        <w:jc w:val="left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1117AB">
        <w:rPr>
          <w:rFonts w:ascii="Times New Roman" w:eastAsia="Times New Roman" w:hAnsi="Times New Roman" w:cs="Times New Roman"/>
          <w:bCs/>
          <w:color w:val="000000"/>
          <w:lang w:eastAsia="ru-RU"/>
        </w:rPr>
        <w:t>4)</w:t>
      </w:r>
      <w:r w:rsidRPr="007E4C27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Эти сказки всегда оригинальны, индивидуальны и не</w:t>
      </w:r>
      <w:r w:rsidRPr="007E4C27">
        <w:rPr>
          <w:rFonts w:ascii="Times New Roman" w:eastAsia="Times New Roman" w:hAnsi="Times New Roman" w:cs="Times New Roman"/>
          <w:bCs/>
          <w:color w:val="000000"/>
          <w:lang w:eastAsia="ru-RU"/>
        </w:rPr>
        <w:softHyphen/>
        <w:t>обычны.</w:t>
      </w:r>
    </w:p>
    <w:p w:rsidR="007E4C27" w:rsidRPr="007E4C27" w:rsidRDefault="007E4C27" w:rsidP="007E4C27">
      <w:pPr>
        <w:jc w:val="left"/>
        <w:rPr>
          <w:rFonts w:ascii="Times New Roman" w:eastAsia="Times New Roman" w:hAnsi="Times New Roman" w:cs="Times New Roman"/>
          <w:lang w:eastAsia="ru-RU"/>
        </w:rPr>
      </w:pPr>
      <w:r w:rsidRPr="00AE1F1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С</w:t>
      </w:r>
      <w:proofErr w:type="gramStart"/>
      <w:r w:rsidRPr="00AE1F1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2</w:t>
      </w:r>
      <w:proofErr w:type="gramEnd"/>
      <w:r w:rsidRPr="007E4C27">
        <w:rPr>
          <w:rFonts w:ascii="Times New Roman" w:eastAsia="Times New Roman" w:hAnsi="Times New Roman" w:cs="Times New Roman"/>
          <w:bCs/>
          <w:color w:val="000000"/>
          <w:lang w:eastAsia="ru-RU"/>
        </w:rPr>
        <w:t>. О ком из писателей идет речь в приведенном отрывке?</w:t>
      </w:r>
    </w:p>
    <w:p w:rsidR="007E4C27" w:rsidRPr="007E4C27" w:rsidRDefault="007E4C27" w:rsidP="007E4C27">
      <w:pPr>
        <w:jc w:val="left"/>
        <w:rPr>
          <w:rFonts w:ascii="Times New Roman" w:eastAsia="Times New Roman" w:hAnsi="Times New Roman" w:cs="Times New Roman"/>
          <w:lang w:eastAsia="ru-RU"/>
        </w:rPr>
      </w:pPr>
      <w:r w:rsidRPr="001117AB">
        <w:rPr>
          <w:rFonts w:ascii="Times New Roman" w:eastAsia="Times New Roman" w:hAnsi="Times New Roman" w:cs="Times New Roman"/>
          <w:color w:val="000000"/>
          <w:lang w:eastAsia="ru-RU"/>
        </w:rPr>
        <w:t xml:space="preserve">     </w:t>
      </w:r>
      <w:r w:rsidRPr="007E4C27">
        <w:rPr>
          <w:rFonts w:ascii="Times New Roman" w:eastAsia="Times New Roman" w:hAnsi="Times New Roman" w:cs="Times New Roman"/>
          <w:color w:val="000000"/>
          <w:lang w:eastAsia="ru-RU"/>
        </w:rPr>
        <w:t>Его отец умер, когда мальчику б</w:t>
      </w:r>
      <w:r w:rsidRPr="001117AB">
        <w:rPr>
          <w:rFonts w:ascii="Times New Roman" w:eastAsia="Times New Roman" w:hAnsi="Times New Roman" w:cs="Times New Roman"/>
          <w:color w:val="000000"/>
          <w:lang w:eastAsia="ru-RU"/>
        </w:rPr>
        <w:t>ыло только десять лет. Болезнен</w:t>
      </w:r>
      <w:r w:rsidRPr="007E4C27">
        <w:rPr>
          <w:rFonts w:ascii="Times New Roman" w:eastAsia="Times New Roman" w:hAnsi="Times New Roman" w:cs="Times New Roman"/>
          <w:color w:val="000000"/>
          <w:lang w:eastAsia="ru-RU"/>
        </w:rPr>
        <w:t>ный и слабый с детства мальчик увлекался музыкой (брал уроки игры на скрипке) и книгами. Он мечтал стать музыкантом или художником.</w:t>
      </w:r>
    </w:p>
    <w:p w:rsidR="007E4C27" w:rsidRPr="007E4C27" w:rsidRDefault="007E4C27" w:rsidP="007E4C27">
      <w:pPr>
        <w:jc w:val="left"/>
        <w:rPr>
          <w:rFonts w:ascii="Times New Roman" w:eastAsia="Times New Roman" w:hAnsi="Times New Roman" w:cs="Times New Roman"/>
          <w:lang w:eastAsia="ru-RU"/>
        </w:rPr>
      </w:pPr>
      <w:r w:rsidRPr="001117AB">
        <w:rPr>
          <w:rFonts w:ascii="Times New Roman" w:eastAsia="Times New Roman" w:hAnsi="Times New Roman" w:cs="Times New Roman"/>
          <w:color w:val="000000"/>
          <w:lang w:eastAsia="ru-RU"/>
        </w:rPr>
        <w:t xml:space="preserve">     </w:t>
      </w:r>
      <w:r w:rsidRPr="007E4C27">
        <w:rPr>
          <w:rFonts w:ascii="Times New Roman" w:eastAsia="Times New Roman" w:hAnsi="Times New Roman" w:cs="Times New Roman"/>
          <w:color w:val="000000"/>
          <w:lang w:eastAsia="ru-RU"/>
        </w:rPr>
        <w:t xml:space="preserve">После трех лет учебы в семинарии он получил диплом учителя и в возрасте 17 лет начал преподавать в начальных классах местных </w:t>
      </w:r>
      <w:proofErr w:type="gramStart"/>
      <w:r w:rsidRPr="007E4C27">
        <w:rPr>
          <w:rFonts w:ascii="Times New Roman" w:eastAsia="Times New Roman" w:hAnsi="Times New Roman" w:cs="Times New Roman"/>
          <w:color w:val="000000"/>
          <w:lang w:eastAsia="ru-RU"/>
        </w:rPr>
        <w:t>сель ских</w:t>
      </w:r>
      <w:proofErr w:type="gramEnd"/>
      <w:r w:rsidRPr="007E4C27">
        <w:rPr>
          <w:rFonts w:ascii="Times New Roman" w:eastAsia="Times New Roman" w:hAnsi="Times New Roman" w:cs="Times New Roman"/>
          <w:color w:val="000000"/>
          <w:lang w:eastAsia="ru-RU"/>
        </w:rPr>
        <w:t xml:space="preserve"> школ. Он очень дружил с ребятами и придумывал для них весельн игры, развивающие мышление и фантазию.</w:t>
      </w:r>
    </w:p>
    <w:p w:rsidR="007E4C27" w:rsidRPr="007E4C27" w:rsidRDefault="001117AB" w:rsidP="001117AB">
      <w:pPr>
        <w:jc w:val="left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1117AB">
        <w:rPr>
          <w:rFonts w:ascii="Times New Roman" w:eastAsia="Times New Roman" w:hAnsi="Times New Roman" w:cs="Times New Roman"/>
          <w:bCs/>
          <w:color w:val="000000"/>
          <w:lang w:eastAsia="ru-RU"/>
        </w:rPr>
        <w:t>1)</w:t>
      </w:r>
      <w:r w:rsidR="007E4C27" w:rsidRPr="007E4C27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Д</w:t>
      </w:r>
      <w:r w:rsidRPr="001117AB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.Н. </w:t>
      </w:r>
      <w:proofErr w:type="gramStart"/>
      <w:r w:rsidRPr="001117AB">
        <w:rPr>
          <w:rFonts w:ascii="Times New Roman" w:eastAsia="Times New Roman" w:hAnsi="Times New Roman" w:cs="Times New Roman"/>
          <w:bCs/>
          <w:color w:val="000000"/>
          <w:lang w:eastAsia="ru-RU"/>
        </w:rPr>
        <w:t>Мамин-Сибиряк</w:t>
      </w:r>
      <w:proofErr w:type="gramEnd"/>
      <w:r w:rsidRPr="001117AB">
        <w:rPr>
          <w:rFonts w:ascii="Times New Roman" w:eastAsia="Times New Roman" w:hAnsi="Times New Roman" w:cs="Times New Roman"/>
          <w:bCs/>
          <w:color w:val="000000"/>
          <w:lang w:eastAsia="ru-RU"/>
        </w:rPr>
        <w:tab/>
        <w:t>3)</w:t>
      </w:r>
      <w:r w:rsidR="007E4C27" w:rsidRPr="007E4C27">
        <w:rPr>
          <w:rFonts w:ascii="Times New Roman" w:eastAsia="Times New Roman" w:hAnsi="Times New Roman" w:cs="Times New Roman"/>
          <w:bCs/>
          <w:color w:val="000000"/>
          <w:lang w:eastAsia="ru-RU"/>
        </w:rPr>
        <w:t>В.Ф. Одоевский</w:t>
      </w:r>
    </w:p>
    <w:p w:rsidR="007E4C27" w:rsidRPr="001117AB" w:rsidRDefault="001117AB" w:rsidP="001117AB">
      <w:pPr>
        <w:jc w:val="left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1117AB">
        <w:rPr>
          <w:rFonts w:ascii="Times New Roman" w:eastAsia="Times New Roman" w:hAnsi="Times New Roman" w:cs="Times New Roman"/>
          <w:bCs/>
          <w:color w:val="000000"/>
          <w:lang w:eastAsia="ru-RU"/>
        </w:rPr>
        <w:t>2)</w:t>
      </w:r>
      <w:r w:rsidR="007E4C27" w:rsidRPr="007E4C27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</w:t>
      </w:r>
      <w:r w:rsidR="007E4C27" w:rsidRPr="007E4C27">
        <w:rPr>
          <w:rFonts w:ascii="Times New Roman" w:eastAsia="Times New Roman" w:hAnsi="Times New Roman" w:cs="Times New Roman"/>
          <w:bCs/>
          <w:iCs/>
          <w:color w:val="000000"/>
          <w:lang w:eastAsia="ru-RU"/>
        </w:rPr>
        <w:t>Дж. Родари</w:t>
      </w:r>
      <w:r w:rsidR="007E4C27" w:rsidRPr="007E4C27">
        <w:rPr>
          <w:rFonts w:ascii="Times New Roman" w:eastAsia="Times New Roman" w:hAnsi="Times New Roman" w:cs="Times New Roman"/>
          <w:bCs/>
          <w:color w:val="000000"/>
          <w:lang w:eastAsia="ru-RU"/>
        </w:rPr>
        <w:tab/>
      </w:r>
      <w:r w:rsidRPr="001117AB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          4)</w:t>
      </w:r>
      <w:r w:rsidR="007E4C27" w:rsidRPr="007E4C27">
        <w:rPr>
          <w:rFonts w:ascii="Times New Roman" w:eastAsia="Times New Roman" w:hAnsi="Times New Roman" w:cs="Times New Roman"/>
          <w:bCs/>
          <w:color w:val="000000"/>
          <w:lang w:eastAsia="ru-RU"/>
        </w:rPr>
        <w:t>В.И. Даль</w:t>
      </w:r>
    </w:p>
    <w:p w:rsidR="001117AB" w:rsidRPr="001117AB" w:rsidRDefault="001117AB" w:rsidP="001117AB">
      <w:pPr>
        <w:jc w:val="left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:rsidR="00006C5B" w:rsidRPr="00F533C1" w:rsidRDefault="00006C5B" w:rsidP="00006C5B">
      <w:pPr>
        <w:tabs>
          <w:tab w:val="left" w:pos="360"/>
          <w:tab w:val="left" w:pos="720"/>
          <w:tab w:val="left" w:pos="1440"/>
        </w:tabs>
        <w:ind w:left="1020" w:hanging="10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533C1">
        <w:rPr>
          <w:rFonts w:ascii="Times New Roman" w:hAnsi="Times New Roman" w:cs="Times New Roman"/>
          <w:b/>
          <w:sz w:val="24"/>
          <w:szCs w:val="24"/>
        </w:rPr>
        <w:t xml:space="preserve">Ключ к контрольно-измерительным материалам </w:t>
      </w:r>
    </w:p>
    <w:p w:rsidR="00006C5B" w:rsidRPr="00F533C1" w:rsidRDefault="00006C5B" w:rsidP="00006C5B">
      <w:pPr>
        <w:tabs>
          <w:tab w:val="left" w:pos="360"/>
          <w:tab w:val="left" w:pos="720"/>
          <w:tab w:val="left" w:pos="1440"/>
        </w:tabs>
        <w:ind w:left="1020" w:hanging="1020"/>
        <w:rPr>
          <w:rFonts w:ascii="Times New Roman" w:hAnsi="Times New Roman" w:cs="Times New Roman"/>
          <w:b/>
          <w:sz w:val="24"/>
          <w:szCs w:val="24"/>
        </w:rPr>
      </w:pPr>
      <w:r w:rsidRPr="00F533C1">
        <w:rPr>
          <w:rFonts w:ascii="Times New Roman" w:hAnsi="Times New Roman" w:cs="Times New Roman"/>
          <w:b/>
          <w:sz w:val="24"/>
          <w:szCs w:val="24"/>
        </w:rPr>
        <w:t xml:space="preserve">Ответы к заданиям </w:t>
      </w:r>
      <w:r w:rsidRPr="00F533C1">
        <w:rPr>
          <w:rFonts w:ascii="Times New Roman" w:hAnsi="Times New Roman" w:cs="Times New Roman"/>
          <w:b/>
          <w:i/>
          <w:sz w:val="24"/>
          <w:szCs w:val="24"/>
        </w:rPr>
        <w:t>части</w:t>
      </w:r>
      <w:proofErr w:type="gramStart"/>
      <w:r w:rsidRPr="00F533C1">
        <w:rPr>
          <w:rFonts w:ascii="Times New Roman" w:hAnsi="Times New Roman" w:cs="Times New Roman"/>
          <w:b/>
          <w:i/>
          <w:sz w:val="24"/>
          <w:szCs w:val="24"/>
        </w:rPr>
        <w:t xml:space="preserve"> А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70"/>
        <w:gridCol w:w="870"/>
        <w:gridCol w:w="870"/>
        <w:gridCol w:w="870"/>
        <w:gridCol w:w="870"/>
      </w:tblGrid>
      <w:tr w:rsidR="00006C5B" w:rsidRPr="00F533C1" w:rsidTr="009C1B10">
        <w:tc>
          <w:tcPr>
            <w:tcW w:w="870" w:type="dxa"/>
          </w:tcPr>
          <w:p w:rsidR="00006C5B" w:rsidRPr="00F533C1" w:rsidRDefault="00006C5B" w:rsidP="009C1B10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33C1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proofErr w:type="gramStart"/>
            <w:r w:rsidRPr="00F533C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proofErr w:type="gramEnd"/>
          </w:p>
        </w:tc>
        <w:tc>
          <w:tcPr>
            <w:tcW w:w="870" w:type="dxa"/>
          </w:tcPr>
          <w:p w:rsidR="00006C5B" w:rsidRPr="00F533C1" w:rsidRDefault="00006C5B" w:rsidP="009C1B10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33C1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proofErr w:type="gramStart"/>
            <w:r w:rsidRPr="00F533C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proofErr w:type="gramEnd"/>
          </w:p>
        </w:tc>
        <w:tc>
          <w:tcPr>
            <w:tcW w:w="870" w:type="dxa"/>
          </w:tcPr>
          <w:p w:rsidR="00006C5B" w:rsidRPr="00F533C1" w:rsidRDefault="00006C5B" w:rsidP="009C1B10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33C1">
              <w:rPr>
                <w:rFonts w:ascii="Times New Roman" w:hAnsi="Times New Roman" w:cs="Times New Roman"/>
                <w:b/>
                <w:sz w:val="24"/>
                <w:szCs w:val="24"/>
              </w:rPr>
              <w:t>А3</w:t>
            </w:r>
          </w:p>
        </w:tc>
        <w:tc>
          <w:tcPr>
            <w:tcW w:w="870" w:type="dxa"/>
          </w:tcPr>
          <w:p w:rsidR="00006C5B" w:rsidRPr="00F533C1" w:rsidRDefault="00006C5B" w:rsidP="009C1B10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33C1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proofErr w:type="gramStart"/>
            <w:r w:rsidRPr="00F533C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proofErr w:type="gramEnd"/>
          </w:p>
        </w:tc>
        <w:tc>
          <w:tcPr>
            <w:tcW w:w="870" w:type="dxa"/>
          </w:tcPr>
          <w:p w:rsidR="00006C5B" w:rsidRPr="00F533C1" w:rsidRDefault="00006C5B" w:rsidP="009C1B10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33C1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006C5B" w:rsidRPr="00F533C1" w:rsidTr="009C1B10">
        <w:tc>
          <w:tcPr>
            <w:tcW w:w="870" w:type="dxa"/>
          </w:tcPr>
          <w:p w:rsidR="00006C5B" w:rsidRPr="00F533C1" w:rsidRDefault="00006C5B" w:rsidP="009C1B10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0" w:type="dxa"/>
          </w:tcPr>
          <w:p w:rsidR="00006C5B" w:rsidRPr="00F533C1" w:rsidRDefault="00006C5B" w:rsidP="009C1B10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70" w:type="dxa"/>
          </w:tcPr>
          <w:p w:rsidR="00006C5B" w:rsidRPr="00F533C1" w:rsidRDefault="00006C5B" w:rsidP="009C1B10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0" w:type="dxa"/>
          </w:tcPr>
          <w:p w:rsidR="00006C5B" w:rsidRPr="00F533C1" w:rsidRDefault="00006C5B" w:rsidP="009C1B10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0" w:type="dxa"/>
          </w:tcPr>
          <w:p w:rsidR="00006C5B" w:rsidRDefault="00006C5B" w:rsidP="009C1B10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006C5B" w:rsidRPr="00F533C1" w:rsidRDefault="00006C5B" w:rsidP="00006C5B">
      <w:pPr>
        <w:tabs>
          <w:tab w:val="left" w:pos="360"/>
          <w:tab w:val="left" w:pos="720"/>
          <w:tab w:val="left" w:pos="1440"/>
        </w:tabs>
        <w:rPr>
          <w:rFonts w:ascii="Times New Roman" w:hAnsi="Times New Roman" w:cs="Times New Roman"/>
          <w:b/>
          <w:sz w:val="24"/>
          <w:szCs w:val="24"/>
        </w:rPr>
      </w:pPr>
      <w:r w:rsidRPr="00F533C1">
        <w:rPr>
          <w:rFonts w:ascii="Times New Roman" w:hAnsi="Times New Roman" w:cs="Times New Roman"/>
          <w:b/>
          <w:sz w:val="24"/>
          <w:szCs w:val="24"/>
        </w:rPr>
        <w:t xml:space="preserve">Ответы к заданиям </w:t>
      </w:r>
      <w:r w:rsidRPr="00F533C1">
        <w:rPr>
          <w:rFonts w:ascii="Times New Roman" w:hAnsi="Times New Roman" w:cs="Times New Roman"/>
          <w:b/>
          <w:i/>
          <w:sz w:val="24"/>
          <w:szCs w:val="24"/>
        </w:rPr>
        <w:t>части</w:t>
      </w:r>
      <w:proofErr w:type="gramStart"/>
      <w:r w:rsidRPr="00F533C1">
        <w:rPr>
          <w:rFonts w:ascii="Times New Roman" w:hAnsi="Times New Roman" w:cs="Times New Roman"/>
          <w:b/>
          <w:i/>
          <w:sz w:val="24"/>
          <w:szCs w:val="24"/>
        </w:rPr>
        <w:t xml:space="preserve"> В</w:t>
      </w:r>
      <w:proofErr w:type="gramEnd"/>
      <w:r w:rsidRPr="00F533C1">
        <w:rPr>
          <w:rFonts w:ascii="Times New Roman" w:hAnsi="Times New Roman" w:cs="Times New Roman"/>
          <w:sz w:val="24"/>
          <w:szCs w:val="24"/>
        </w:rPr>
        <w:tab/>
      </w:r>
      <w:r w:rsidRPr="00F533C1">
        <w:rPr>
          <w:rFonts w:ascii="Times New Roman" w:hAnsi="Times New Roman" w:cs="Times New Roman"/>
          <w:sz w:val="24"/>
          <w:szCs w:val="24"/>
        </w:rPr>
        <w:tab/>
      </w:r>
      <w:r w:rsidRPr="00F533C1">
        <w:rPr>
          <w:rFonts w:ascii="Times New Roman" w:hAnsi="Times New Roman" w:cs="Times New Roman"/>
          <w:sz w:val="24"/>
          <w:szCs w:val="24"/>
        </w:rPr>
        <w:tab/>
      </w:r>
    </w:p>
    <w:tbl>
      <w:tblPr>
        <w:tblW w:w="43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9"/>
        <w:gridCol w:w="1134"/>
        <w:gridCol w:w="1134"/>
        <w:gridCol w:w="1134"/>
      </w:tblGrid>
      <w:tr w:rsidR="00006C5B" w:rsidRPr="00F533C1" w:rsidTr="009C1B10">
        <w:tc>
          <w:tcPr>
            <w:tcW w:w="959" w:type="dxa"/>
          </w:tcPr>
          <w:p w:rsidR="00006C5B" w:rsidRPr="00F533C1" w:rsidRDefault="00006C5B" w:rsidP="009C1B10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33C1">
              <w:rPr>
                <w:rFonts w:ascii="Times New Roman" w:hAnsi="Times New Roman" w:cs="Times New Roman"/>
                <w:b/>
                <w:sz w:val="24"/>
                <w:szCs w:val="24"/>
              </w:rPr>
              <w:t>В 1</w:t>
            </w:r>
          </w:p>
        </w:tc>
        <w:tc>
          <w:tcPr>
            <w:tcW w:w="1134" w:type="dxa"/>
          </w:tcPr>
          <w:p w:rsidR="00006C5B" w:rsidRPr="00F533C1" w:rsidRDefault="00006C5B" w:rsidP="009C1B10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33C1">
              <w:rPr>
                <w:rFonts w:ascii="Times New Roman" w:hAnsi="Times New Roman" w:cs="Times New Roman"/>
                <w:b/>
                <w:sz w:val="24"/>
                <w:szCs w:val="24"/>
              </w:rPr>
              <w:t>В 2</w:t>
            </w:r>
          </w:p>
        </w:tc>
        <w:tc>
          <w:tcPr>
            <w:tcW w:w="1134" w:type="dxa"/>
          </w:tcPr>
          <w:p w:rsidR="00006C5B" w:rsidRPr="00F533C1" w:rsidRDefault="00006C5B" w:rsidP="009C1B10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33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006C5B" w:rsidRPr="00F533C1" w:rsidRDefault="00006C5B" w:rsidP="009C1B10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33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006C5B" w:rsidRPr="00F533C1" w:rsidTr="009C1B10">
        <w:tc>
          <w:tcPr>
            <w:tcW w:w="959" w:type="dxa"/>
          </w:tcPr>
          <w:p w:rsidR="00006C5B" w:rsidRPr="00F533C1" w:rsidRDefault="00006C5B" w:rsidP="009C1B10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006C5B" w:rsidRPr="00F533C1" w:rsidRDefault="00006C5B" w:rsidP="009C1B10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06C5B" w:rsidRDefault="00006C5B" w:rsidP="009C1B10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006C5B" w:rsidRDefault="00006C5B" w:rsidP="009C1B10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006C5B" w:rsidRPr="00F533C1" w:rsidRDefault="00006C5B" w:rsidP="00006C5B">
      <w:pPr>
        <w:tabs>
          <w:tab w:val="left" w:pos="360"/>
          <w:tab w:val="left" w:pos="720"/>
          <w:tab w:val="left" w:pos="1440"/>
        </w:tabs>
        <w:rPr>
          <w:rFonts w:ascii="Times New Roman" w:hAnsi="Times New Roman" w:cs="Times New Roman"/>
          <w:b/>
          <w:sz w:val="24"/>
          <w:szCs w:val="24"/>
        </w:rPr>
      </w:pPr>
      <w:r w:rsidRPr="00F533C1">
        <w:rPr>
          <w:rFonts w:ascii="Times New Roman" w:hAnsi="Times New Roman" w:cs="Times New Roman"/>
          <w:b/>
          <w:sz w:val="24"/>
          <w:szCs w:val="24"/>
        </w:rPr>
        <w:t xml:space="preserve">Ответы к заданиям </w:t>
      </w:r>
      <w:r w:rsidRPr="00F533C1">
        <w:rPr>
          <w:rFonts w:ascii="Times New Roman" w:hAnsi="Times New Roman" w:cs="Times New Roman"/>
          <w:b/>
          <w:i/>
          <w:sz w:val="24"/>
          <w:szCs w:val="24"/>
        </w:rPr>
        <w:t>части</w:t>
      </w:r>
      <w:proofErr w:type="gramStart"/>
      <w:r w:rsidRPr="00F533C1">
        <w:rPr>
          <w:rFonts w:ascii="Times New Roman" w:hAnsi="Times New Roman" w:cs="Times New Roman"/>
          <w:b/>
          <w:i/>
          <w:sz w:val="24"/>
          <w:szCs w:val="24"/>
        </w:rPr>
        <w:t xml:space="preserve"> С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9"/>
        <w:gridCol w:w="1134"/>
      </w:tblGrid>
      <w:tr w:rsidR="005C5364" w:rsidRPr="00F533C1" w:rsidTr="009C1B10">
        <w:tc>
          <w:tcPr>
            <w:tcW w:w="959" w:type="dxa"/>
          </w:tcPr>
          <w:p w:rsidR="005C5364" w:rsidRPr="00F533C1" w:rsidRDefault="005C5364" w:rsidP="009C1B10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3C1">
              <w:rPr>
                <w:rFonts w:ascii="Times New Roman" w:hAnsi="Times New Roman" w:cs="Times New Roman"/>
                <w:b/>
                <w:sz w:val="24"/>
                <w:szCs w:val="24"/>
              </w:rPr>
              <w:t>С 1</w:t>
            </w:r>
          </w:p>
        </w:tc>
        <w:tc>
          <w:tcPr>
            <w:tcW w:w="1134" w:type="dxa"/>
          </w:tcPr>
          <w:p w:rsidR="005C5364" w:rsidRPr="00F533C1" w:rsidRDefault="005C5364" w:rsidP="009C1B10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33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5C5364" w:rsidRPr="00F533C1" w:rsidTr="009C1B10">
        <w:tc>
          <w:tcPr>
            <w:tcW w:w="959" w:type="dxa"/>
          </w:tcPr>
          <w:p w:rsidR="005C5364" w:rsidRPr="00F533C1" w:rsidRDefault="005C5364" w:rsidP="009C1B10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1, 2, 3</w:t>
            </w:r>
          </w:p>
        </w:tc>
        <w:tc>
          <w:tcPr>
            <w:tcW w:w="1134" w:type="dxa"/>
          </w:tcPr>
          <w:p w:rsidR="005C5364" w:rsidRDefault="005C5364" w:rsidP="009C1B10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006C5B" w:rsidRDefault="00006C5B" w:rsidP="00006C5B">
      <w:pPr>
        <w:rPr>
          <w:rFonts w:ascii="Times New Roman" w:eastAsia="Times New Roman" w:hAnsi="Times New Roman" w:cs="Times New Roman"/>
          <w:i/>
          <w:iCs/>
          <w:color w:val="000000"/>
          <w:spacing w:val="-10"/>
          <w:sz w:val="24"/>
          <w:szCs w:val="24"/>
          <w:lang w:eastAsia="ru-RU"/>
        </w:rPr>
      </w:pPr>
    </w:p>
    <w:p w:rsidR="00006C5B" w:rsidRPr="00F452C4" w:rsidRDefault="00006C5B" w:rsidP="00006C5B">
      <w:pPr>
        <w:rPr>
          <w:rFonts w:ascii="Times New Roman" w:eastAsia="Times New Roman" w:hAnsi="Times New Roman" w:cs="Times New Roman"/>
          <w:b/>
          <w:iCs/>
          <w:color w:val="000000"/>
          <w:spacing w:val="-10"/>
          <w:sz w:val="24"/>
          <w:szCs w:val="24"/>
          <w:lang w:eastAsia="ru-RU"/>
        </w:rPr>
      </w:pPr>
      <w:r w:rsidRPr="00F452C4">
        <w:rPr>
          <w:rFonts w:ascii="Times New Roman" w:eastAsia="Times New Roman" w:hAnsi="Times New Roman" w:cs="Times New Roman"/>
          <w:b/>
          <w:iCs/>
          <w:color w:val="000000"/>
          <w:spacing w:val="-10"/>
          <w:sz w:val="24"/>
          <w:szCs w:val="24"/>
          <w:lang w:eastAsia="ru-RU"/>
        </w:rPr>
        <w:t>Критерии оценивания</w:t>
      </w:r>
    </w:p>
    <w:tbl>
      <w:tblPr>
        <w:tblStyle w:val="a4"/>
        <w:tblW w:w="0" w:type="auto"/>
        <w:tblLook w:val="04A0"/>
      </w:tblPr>
      <w:tblGrid>
        <w:gridCol w:w="1101"/>
        <w:gridCol w:w="8591"/>
      </w:tblGrid>
      <w:tr w:rsidR="00006C5B" w:rsidRPr="00B9624E" w:rsidTr="009C1B10">
        <w:tc>
          <w:tcPr>
            <w:tcW w:w="1101" w:type="dxa"/>
          </w:tcPr>
          <w:p w:rsidR="00006C5B" w:rsidRDefault="00006C5B" w:rsidP="009C1B1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№ задания</w:t>
            </w:r>
          </w:p>
        </w:tc>
        <w:tc>
          <w:tcPr>
            <w:tcW w:w="8591" w:type="dxa"/>
          </w:tcPr>
          <w:p w:rsidR="00006C5B" w:rsidRDefault="00006C5B" w:rsidP="009C1B1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0180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Критерии оценивания</w:t>
            </w:r>
          </w:p>
          <w:p w:rsidR="00006C5B" w:rsidRPr="00B9624E" w:rsidRDefault="00006C5B" w:rsidP="009C1B1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06C5B" w:rsidRPr="001454D1" w:rsidTr="009C1B10">
        <w:tc>
          <w:tcPr>
            <w:tcW w:w="1101" w:type="dxa"/>
          </w:tcPr>
          <w:p w:rsidR="00006C5B" w:rsidRPr="00F84DE8" w:rsidRDefault="00006C5B" w:rsidP="009C1B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proofErr w:type="gramEnd"/>
          </w:p>
        </w:tc>
        <w:tc>
          <w:tcPr>
            <w:tcW w:w="8591" w:type="dxa"/>
          </w:tcPr>
          <w:p w:rsidR="00006C5B" w:rsidRPr="001454D1" w:rsidRDefault="00006C5B" w:rsidP="009C1B1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балл – задание выполнено правильно</w:t>
            </w:r>
          </w:p>
        </w:tc>
      </w:tr>
      <w:tr w:rsidR="00006C5B" w:rsidRPr="001454D1" w:rsidTr="009C1B10">
        <w:tc>
          <w:tcPr>
            <w:tcW w:w="1101" w:type="dxa"/>
          </w:tcPr>
          <w:p w:rsidR="00006C5B" w:rsidRPr="00F84DE8" w:rsidRDefault="00006C5B" w:rsidP="009C1B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proofErr w:type="gramStart"/>
            <w:r w:rsidRPr="00F84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proofErr w:type="gramEnd"/>
          </w:p>
        </w:tc>
        <w:tc>
          <w:tcPr>
            <w:tcW w:w="8591" w:type="dxa"/>
          </w:tcPr>
          <w:p w:rsidR="00006C5B" w:rsidRPr="001454D1" w:rsidRDefault="00006C5B" w:rsidP="009C1B1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балл – задание выполнено правильно</w:t>
            </w:r>
          </w:p>
        </w:tc>
      </w:tr>
      <w:tr w:rsidR="00006C5B" w:rsidRPr="003A6C2C" w:rsidTr="009C1B10">
        <w:tc>
          <w:tcPr>
            <w:tcW w:w="1101" w:type="dxa"/>
          </w:tcPr>
          <w:p w:rsidR="00006C5B" w:rsidRPr="00F84DE8" w:rsidRDefault="00006C5B" w:rsidP="009C1B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84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91" w:type="dxa"/>
          </w:tcPr>
          <w:p w:rsidR="00006C5B" w:rsidRPr="003A6C2C" w:rsidRDefault="00006C5B" w:rsidP="009C1B1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балл – задание выполнено правильно</w:t>
            </w:r>
          </w:p>
        </w:tc>
      </w:tr>
      <w:tr w:rsidR="00006C5B" w:rsidRPr="00F21214" w:rsidTr="009C1B10">
        <w:tc>
          <w:tcPr>
            <w:tcW w:w="1101" w:type="dxa"/>
          </w:tcPr>
          <w:p w:rsidR="00006C5B" w:rsidRPr="00F84DE8" w:rsidRDefault="00006C5B" w:rsidP="009C1B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proofErr w:type="gramStart"/>
            <w:r w:rsidRPr="00F84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proofErr w:type="gramEnd"/>
          </w:p>
        </w:tc>
        <w:tc>
          <w:tcPr>
            <w:tcW w:w="8591" w:type="dxa"/>
          </w:tcPr>
          <w:p w:rsidR="00006C5B" w:rsidRPr="00F21214" w:rsidRDefault="00006C5B" w:rsidP="009C1B1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балл – задание выполнено правильно</w:t>
            </w:r>
          </w:p>
        </w:tc>
      </w:tr>
      <w:tr w:rsidR="00006C5B" w:rsidRPr="00F21214" w:rsidTr="009C1B10">
        <w:tc>
          <w:tcPr>
            <w:tcW w:w="1101" w:type="dxa"/>
          </w:tcPr>
          <w:p w:rsidR="00006C5B" w:rsidRDefault="00006C5B" w:rsidP="009C1B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А5</w:t>
            </w:r>
          </w:p>
        </w:tc>
        <w:tc>
          <w:tcPr>
            <w:tcW w:w="8591" w:type="dxa"/>
          </w:tcPr>
          <w:p w:rsidR="00006C5B" w:rsidRDefault="00006C5B" w:rsidP="009C1B1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балл – задание выполнено правильно</w:t>
            </w:r>
          </w:p>
        </w:tc>
      </w:tr>
      <w:tr w:rsidR="00006C5B" w:rsidRPr="00B9624E" w:rsidTr="009C1B10">
        <w:tc>
          <w:tcPr>
            <w:tcW w:w="1101" w:type="dxa"/>
          </w:tcPr>
          <w:p w:rsidR="00006C5B" w:rsidRPr="00F84DE8" w:rsidRDefault="00006C5B" w:rsidP="009C1B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proofErr w:type="gramEnd"/>
          </w:p>
        </w:tc>
        <w:tc>
          <w:tcPr>
            <w:tcW w:w="8591" w:type="dxa"/>
          </w:tcPr>
          <w:p w:rsidR="00006C5B" w:rsidRPr="00B9624E" w:rsidRDefault="00006C5B" w:rsidP="009C1B1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бал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задание выполнено правильно</w:t>
            </w:r>
          </w:p>
        </w:tc>
      </w:tr>
      <w:tr w:rsidR="00006C5B" w:rsidRPr="00FB694C" w:rsidTr="009C1B10">
        <w:tc>
          <w:tcPr>
            <w:tcW w:w="1101" w:type="dxa"/>
          </w:tcPr>
          <w:p w:rsidR="00006C5B" w:rsidRPr="00F84DE8" w:rsidRDefault="00006C5B" w:rsidP="009C1B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proofErr w:type="gramEnd"/>
          </w:p>
        </w:tc>
        <w:tc>
          <w:tcPr>
            <w:tcW w:w="8591" w:type="dxa"/>
          </w:tcPr>
          <w:p w:rsidR="00006C5B" w:rsidRPr="00FB694C" w:rsidRDefault="00006C5B" w:rsidP="009C1B1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бал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задание выполнено правильно</w:t>
            </w:r>
          </w:p>
        </w:tc>
      </w:tr>
      <w:tr w:rsidR="00006C5B" w:rsidRPr="00FB694C" w:rsidTr="009C1B10">
        <w:tc>
          <w:tcPr>
            <w:tcW w:w="1101" w:type="dxa"/>
          </w:tcPr>
          <w:p w:rsidR="00006C5B" w:rsidRDefault="00006C5B" w:rsidP="009C1B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В3</w:t>
            </w:r>
          </w:p>
        </w:tc>
        <w:tc>
          <w:tcPr>
            <w:tcW w:w="8591" w:type="dxa"/>
          </w:tcPr>
          <w:p w:rsidR="00006C5B" w:rsidRDefault="00006C5B" w:rsidP="009C1B1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бал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задание выполнено правильно</w:t>
            </w:r>
          </w:p>
        </w:tc>
      </w:tr>
      <w:tr w:rsidR="00006C5B" w:rsidRPr="00FB694C" w:rsidTr="009C1B10">
        <w:tc>
          <w:tcPr>
            <w:tcW w:w="1101" w:type="dxa"/>
          </w:tcPr>
          <w:p w:rsidR="00006C5B" w:rsidRDefault="00006C5B" w:rsidP="009C1B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proofErr w:type="gramEnd"/>
          </w:p>
        </w:tc>
        <w:tc>
          <w:tcPr>
            <w:tcW w:w="8591" w:type="dxa"/>
          </w:tcPr>
          <w:p w:rsidR="00006C5B" w:rsidRDefault="00006C5B" w:rsidP="009C1B1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бал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задание выполнено правильно</w:t>
            </w:r>
          </w:p>
        </w:tc>
      </w:tr>
      <w:tr w:rsidR="00006C5B" w:rsidTr="009C1B10">
        <w:tc>
          <w:tcPr>
            <w:tcW w:w="1101" w:type="dxa"/>
          </w:tcPr>
          <w:p w:rsidR="00006C5B" w:rsidRPr="00F84DE8" w:rsidRDefault="00006C5B" w:rsidP="009C1B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proofErr w:type="gramEnd"/>
          </w:p>
        </w:tc>
        <w:tc>
          <w:tcPr>
            <w:tcW w:w="8591" w:type="dxa"/>
          </w:tcPr>
          <w:p w:rsidR="00006C5B" w:rsidRDefault="00006C5B" w:rsidP="009C1B1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балл - задание выполнено правильно</w:t>
            </w:r>
          </w:p>
        </w:tc>
      </w:tr>
      <w:tr w:rsidR="00006C5B" w:rsidTr="009C1B10">
        <w:tc>
          <w:tcPr>
            <w:tcW w:w="1101" w:type="dxa"/>
          </w:tcPr>
          <w:p w:rsidR="00006C5B" w:rsidRDefault="00006C5B" w:rsidP="009C1B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proofErr w:type="gramEnd"/>
          </w:p>
        </w:tc>
        <w:tc>
          <w:tcPr>
            <w:tcW w:w="8591" w:type="dxa"/>
          </w:tcPr>
          <w:p w:rsidR="00006C5B" w:rsidRDefault="005C5364" w:rsidP="009C1B1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балла –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указаны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3 признака, </w:t>
            </w:r>
            <w:r w:rsidR="00006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ба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лл – указан 1 признак</w:t>
            </w:r>
          </w:p>
        </w:tc>
      </w:tr>
      <w:tr w:rsidR="00006C5B" w:rsidRPr="00B9624E" w:rsidTr="009C1B10">
        <w:tc>
          <w:tcPr>
            <w:tcW w:w="1101" w:type="dxa"/>
          </w:tcPr>
          <w:p w:rsidR="00006C5B" w:rsidRDefault="00006C5B" w:rsidP="009C1B1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91" w:type="dxa"/>
          </w:tcPr>
          <w:p w:rsidR="00006C5B" w:rsidRPr="00622761" w:rsidRDefault="00006C5B" w:rsidP="009C1B1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11- 12</w:t>
            </w:r>
            <w:r w:rsidRPr="0062276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баллов – отметка «5»</w:t>
            </w:r>
          </w:p>
          <w:p w:rsidR="00006C5B" w:rsidRPr="00622761" w:rsidRDefault="00006C5B" w:rsidP="009C1B1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9 - 10</w:t>
            </w:r>
            <w:r w:rsidRPr="0062276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баллов - отметка «4»</w:t>
            </w:r>
          </w:p>
          <w:p w:rsidR="00006C5B" w:rsidRPr="00622761" w:rsidRDefault="00006C5B" w:rsidP="009C1B1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 – 8</w:t>
            </w:r>
            <w:r w:rsidRPr="0062276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баллов - отметка «3»</w:t>
            </w:r>
          </w:p>
          <w:p w:rsidR="00006C5B" w:rsidRPr="00B9624E" w:rsidRDefault="005C5364" w:rsidP="009C1B1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Менее 7</w:t>
            </w:r>
            <w:r w:rsidR="00006C5B" w:rsidRPr="0062276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баллов - отметка «2»</w:t>
            </w:r>
          </w:p>
        </w:tc>
      </w:tr>
    </w:tbl>
    <w:p w:rsidR="00006C5B" w:rsidRDefault="00006C5B" w:rsidP="00006C5B">
      <w:pPr>
        <w:rPr>
          <w:rFonts w:ascii="Times New Roman" w:eastAsia="Times New Roman" w:hAnsi="Times New Roman" w:cs="Times New Roman"/>
          <w:i/>
          <w:iCs/>
          <w:color w:val="000000"/>
          <w:spacing w:val="-10"/>
          <w:sz w:val="24"/>
          <w:szCs w:val="24"/>
          <w:lang w:eastAsia="ru-RU"/>
        </w:rPr>
      </w:pPr>
    </w:p>
    <w:p w:rsidR="001117AB" w:rsidRDefault="001117AB" w:rsidP="001117AB">
      <w:pPr>
        <w:jc w:val="left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:rsidR="001117AB" w:rsidRDefault="001117AB" w:rsidP="001117AB">
      <w:pPr>
        <w:jc w:val="left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:rsidR="001117AB" w:rsidRPr="00EE6D62" w:rsidRDefault="001117AB" w:rsidP="005861F4">
      <w:pPr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EE6D6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Тест по теме «Литературные сказки»</w:t>
      </w:r>
      <w:r w:rsidR="005861F4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.</w:t>
      </w:r>
    </w:p>
    <w:p w:rsidR="001117AB" w:rsidRPr="007E4C27" w:rsidRDefault="001117AB" w:rsidP="005861F4">
      <w:pPr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7E4C27" w:rsidRPr="00AE1F1A" w:rsidRDefault="007E4C27" w:rsidP="007E4C27">
      <w:pPr>
        <w:jc w:val="left"/>
        <w:rPr>
          <w:rFonts w:ascii="Times New Roman" w:eastAsia="Times New Roman" w:hAnsi="Times New Roman" w:cs="Times New Roman"/>
          <w:b/>
          <w:lang w:eastAsia="ru-RU"/>
        </w:rPr>
      </w:pPr>
      <w:r w:rsidRPr="00AE1F1A">
        <w:rPr>
          <w:rFonts w:ascii="Times New Roman" w:eastAsia="Times New Roman" w:hAnsi="Times New Roman" w:cs="Times New Roman"/>
          <w:b/>
          <w:bCs/>
          <w:iCs/>
          <w:color w:val="000000"/>
          <w:lang w:eastAsia="ru-RU"/>
        </w:rPr>
        <w:t>Вариант 2</w:t>
      </w:r>
    </w:p>
    <w:p w:rsidR="007E4C27" w:rsidRPr="007E4C27" w:rsidRDefault="007E4C27" w:rsidP="007E4C27">
      <w:pPr>
        <w:jc w:val="left"/>
        <w:rPr>
          <w:rFonts w:ascii="Times New Roman" w:eastAsia="Times New Roman" w:hAnsi="Times New Roman" w:cs="Times New Roman"/>
          <w:lang w:eastAsia="ru-RU"/>
        </w:rPr>
      </w:pPr>
      <w:r w:rsidRPr="00AE1F1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А</w:t>
      </w:r>
      <w:proofErr w:type="gramStart"/>
      <w:r w:rsidRPr="00AE1F1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</w:t>
      </w:r>
      <w:proofErr w:type="gramEnd"/>
      <w:r w:rsidRPr="007E4C27">
        <w:rPr>
          <w:rFonts w:ascii="Times New Roman" w:eastAsia="Times New Roman" w:hAnsi="Times New Roman" w:cs="Times New Roman"/>
          <w:bCs/>
          <w:color w:val="000000"/>
          <w:lang w:eastAsia="ru-RU"/>
        </w:rPr>
        <w:t>. Кто написал «Аленушкины сказки»?</w:t>
      </w:r>
    </w:p>
    <w:p w:rsidR="007E4C27" w:rsidRPr="007E4C27" w:rsidRDefault="001117AB" w:rsidP="001117AB">
      <w:pPr>
        <w:jc w:val="left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1117AB">
        <w:rPr>
          <w:rFonts w:ascii="Times New Roman" w:eastAsia="Times New Roman" w:hAnsi="Times New Roman" w:cs="Times New Roman"/>
          <w:bCs/>
          <w:color w:val="000000"/>
          <w:lang w:eastAsia="ru-RU"/>
        </w:rPr>
        <w:t>1)</w:t>
      </w:r>
      <w:r w:rsidR="007E4C27" w:rsidRPr="007E4C27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В.И. Даль</w:t>
      </w:r>
      <w:r w:rsidRPr="001117AB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                  3)</w:t>
      </w:r>
      <w:r w:rsidR="007E4C27" w:rsidRPr="007E4C27">
        <w:rPr>
          <w:rFonts w:ascii="Times New Roman" w:eastAsia="Times New Roman" w:hAnsi="Times New Roman" w:cs="Times New Roman"/>
          <w:bCs/>
          <w:iCs/>
          <w:color w:val="000000"/>
          <w:lang w:eastAsia="ru-RU"/>
        </w:rPr>
        <w:t xml:space="preserve">Д.Н. </w:t>
      </w:r>
      <w:proofErr w:type="gramStart"/>
      <w:r w:rsidR="007E4C27" w:rsidRPr="007E4C27">
        <w:rPr>
          <w:rFonts w:ascii="Times New Roman" w:eastAsia="Times New Roman" w:hAnsi="Times New Roman" w:cs="Times New Roman"/>
          <w:bCs/>
          <w:iCs/>
          <w:color w:val="000000"/>
          <w:lang w:eastAsia="ru-RU"/>
        </w:rPr>
        <w:t>Мамин-Сибиряк</w:t>
      </w:r>
      <w:proofErr w:type="gramEnd"/>
    </w:p>
    <w:p w:rsidR="001117AB" w:rsidRPr="007E4C27" w:rsidRDefault="001117AB" w:rsidP="001117AB">
      <w:pPr>
        <w:jc w:val="left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1117AB">
        <w:rPr>
          <w:rFonts w:ascii="Times New Roman" w:eastAsia="Times New Roman" w:hAnsi="Times New Roman" w:cs="Times New Roman"/>
          <w:bCs/>
          <w:color w:val="000000"/>
          <w:lang w:eastAsia="ru-RU"/>
        </w:rPr>
        <w:t>2)</w:t>
      </w:r>
      <w:r w:rsidR="007E4C27" w:rsidRPr="007E4C27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Б. Заходер</w:t>
      </w:r>
      <w:r w:rsidR="007E4C27" w:rsidRPr="007E4C27">
        <w:rPr>
          <w:rFonts w:ascii="Times New Roman" w:eastAsia="Times New Roman" w:hAnsi="Times New Roman" w:cs="Times New Roman"/>
          <w:bCs/>
          <w:color w:val="000000"/>
          <w:lang w:eastAsia="ru-RU"/>
        </w:rPr>
        <w:tab/>
      </w:r>
      <w:r w:rsidRPr="001117AB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                   </w:t>
      </w:r>
      <w:r w:rsidR="007E4C27" w:rsidRPr="007E4C27">
        <w:rPr>
          <w:rFonts w:ascii="Times New Roman" w:eastAsia="Times New Roman" w:hAnsi="Times New Roman" w:cs="Times New Roman"/>
          <w:bCs/>
          <w:color w:val="000000"/>
          <w:lang w:eastAsia="ru-RU"/>
        </w:rPr>
        <w:t>4)</w:t>
      </w:r>
      <w:r w:rsidR="007E4C27" w:rsidRPr="007E4C27">
        <w:rPr>
          <w:rFonts w:ascii="Times New Roman" w:eastAsia="Times New Roman" w:hAnsi="Times New Roman" w:cs="Times New Roman"/>
          <w:bCs/>
          <w:color w:val="000000"/>
          <w:lang w:eastAsia="ru-RU"/>
        </w:rPr>
        <w:tab/>
        <w:t>В.Ф. Одоевский</w:t>
      </w:r>
    </w:p>
    <w:p w:rsidR="007E4C27" w:rsidRPr="007E4C27" w:rsidRDefault="007E4C27" w:rsidP="007E4C27">
      <w:pPr>
        <w:jc w:val="left"/>
        <w:rPr>
          <w:rFonts w:ascii="Times New Roman" w:eastAsia="Times New Roman" w:hAnsi="Times New Roman" w:cs="Times New Roman"/>
          <w:lang w:eastAsia="ru-RU"/>
        </w:rPr>
      </w:pPr>
      <w:r w:rsidRPr="00AE1F1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А</w:t>
      </w:r>
      <w:proofErr w:type="gramStart"/>
      <w:r w:rsidRPr="00AE1F1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2</w:t>
      </w:r>
      <w:proofErr w:type="gramEnd"/>
      <w:r w:rsidRPr="00AE1F1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.</w:t>
      </w:r>
      <w:r w:rsidRPr="007E4C27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Найдите признаки литературной сказки.</w:t>
      </w:r>
    </w:p>
    <w:p w:rsidR="007E4C27" w:rsidRPr="007E4C27" w:rsidRDefault="001117AB" w:rsidP="001117AB">
      <w:pPr>
        <w:jc w:val="left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lang w:eastAsia="ru-RU"/>
        </w:rPr>
        <w:t>1)</w:t>
      </w:r>
      <w:r w:rsidR="007E4C27" w:rsidRPr="007E4C27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Их создает народ</w:t>
      </w:r>
    </w:p>
    <w:p w:rsidR="007E4C27" w:rsidRPr="007E4C27" w:rsidRDefault="001117AB" w:rsidP="001117AB">
      <w:pPr>
        <w:jc w:val="left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lang w:eastAsia="ru-RU"/>
        </w:rPr>
        <w:t>2)</w:t>
      </w:r>
      <w:r w:rsidR="007E4C27" w:rsidRPr="007E4C27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</w:t>
      </w:r>
      <w:r w:rsidR="007E4C27" w:rsidRPr="007E4C27">
        <w:rPr>
          <w:rFonts w:ascii="Times New Roman" w:eastAsia="Times New Roman" w:hAnsi="Times New Roman" w:cs="Times New Roman"/>
          <w:bCs/>
          <w:iCs/>
          <w:color w:val="000000"/>
          <w:lang w:eastAsia="ru-RU"/>
        </w:rPr>
        <w:t>Их сочиняют авторы</w:t>
      </w:r>
    </w:p>
    <w:p w:rsidR="007E4C27" w:rsidRPr="007E4C27" w:rsidRDefault="001117AB" w:rsidP="001117AB">
      <w:pPr>
        <w:jc w:val="left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lang w:eastAsia="ru-RU"/>
        </w:rPr>
        <w:t>3)</w:t>
      </w:r>
      <w:r w:rsidR="007E4C27" w:rsidRPr="007E4C27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В них нет героев-животных</w:t>
      </w:r>
    </w:p>
    <w:p w:rsidR="007E4C27" w:rsidRPr="007E4C27" w:rsidRDefault="001117AB" w:rsidP="001117AB">
      <w:pPr>
        <w:jc w:val="left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lang w:eastAsia="ru-RU"/>
        </w:rPr>
        <w:t>4)</w:t>
      </w:r>
      <w:r w:rsidR="007E4C27" w:rsidRPr="007E4C27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Сказки только старинные</w:t>
      </w:r>
    </w:p>
    <w:p w:rsidR="007E4C27" w:rsidRPr="007E4C27" w:rsidRDefault="00AE1F1A" w:rsidP="007E4C27">
      <w:pPr>
        <w:jc w:val="lef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А3</w:t>
      </w:r>
      <w:r w:rsidR="007E4C27" w:rsidRPr="00AE1F1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.</w:t>
      </w:r>
      <w:r w:rsidR="007E4C27" w:rsidRPr="007E4C27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Из какой сказки приведенные строки?</w:t>
      </w:r>
    </w:p>
    <w:p w:rsidR="007E4C27" w:rsidRPr="007E4C27" w:rsidRDefault="001117AB" w:rsidP="007E4C27">
      <w:pPr>
        <w:jc w:val="lef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      </w:t>
      </w:r>
      <w:r w:rsidR="007E4C27" w:rsidRPr="007E4C27">
        <w:rPr>
          <w:rFonts w:ascii="Times New Roman" w:eastAsia="Times New Roman" w:hAnsi="Times New Roman" w:cs="Times New Roman"/>
          <w:color w:val="000000"/>
          <w:lang w:eastAsia="ru-RU"/>
        </w:rPr>
        <w:t>В лесу было темно, а скоро стало еще темнее. Макушки высоких со</w:t>
      </w:r>
      <w:r w:rsidR="007E4C27" w:rsidRPr="007E4C27">
        <w:rPr>
          <w:rFonts w:ascii="Times New Roman" w:eastAsia="Times New Roman" w:hAnsi="Times New Roman" w:cs="Times New Roman"/>
          <w:color w:val="000000"/>
          <w:lang w:eastAsia="ru-RU"/>
        </w:rPr>
        <w:softHyphen/>
        <w:t>сен гнулись от сильного ветра. И вдруг сверкнула ослепительная молния, а за ней грянул оглушительный гром. Не помня себя от страха, маленький козленок бросился наутек.</w:t>
      </w:r>
    </w:p>
    <w:p w:rsidR="007E4C27" w:rsidRPr="007E4C27" w:rsidRDefault="001117AB" w:rsidP="001117AB">
      <w:pPr>
        <w:jc w:val="left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lang w:eastAsia="ru-RU"/>
        </w:rPr>
        <w:t>1)</w:t>
      </w:r>
      <w:r w:rsidR="007E4C27" w:rsidRPr="007E4C27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«Винни-Пух»</w:t>
      </w:r>
    </w:p>
    <w:p w:rsidR="007E4C27" w:rsidRPr="007E4C27" w:rsidRDefault="001117AB" w:rsidP="001117AB">
      <w:pPr>
        <w:jc w:val="left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lang w:eastAsia="ru-RU"/>
        </w:rPr>
        <w:t>2)</w:t>
      </w:r>
      <w:r w:rsidR="007E4C27" w:rsidRPr="007E4C27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</w:t>
      </w:r>
      <w:r w:rsidR="007E4C27" w:rsidRPr="007E4C27">
        <w:rPr>
          <w:rFonts w:ascii="Times New Roman" w:eastAsia="Times New Roman" w:hAnsi="Times New Roman" w:cs="Times New Roman"/>
          <w:bCs/>
          <w:iCs/>
          <w:color w:val="000000"/>
          <w:lang w:eastAsia="ru-RU"/>
        </w:rPr>
        <w:t>«Упрямый козленок</w:t>
      </w:r>
      <w:r w:rsidR="007E4C27" w:rsidRPr="007E4C27">
        <w:rPr>
          <w:rFonts w:ascii="Times New Roman" w:eastAsia="Times New Roman" w:hAnsi="Times New Roman" w:cs="Times New Roman"/>
          <w:bCs/>
          <w:color w:val="000000"/>
          <w:lang w:eastAsia="ru-RU"/>
        </w:rPr>
        <w:t>»</w:t>
      </w:r>
    </w:p>
    <w:p w:rsidR="007E4C27" w:rsidRPr="007E4C27" w:rsidRDefault="001117AB" w:rsidP="001117AB">
      <w:pPr>
        <w:jc w:val="left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lang w:eastAsia="ru-RU"/>
        </w:rPr>
        <w:t>3)</w:t>
      </w:r>
      <w:r w:rsidR="007E4C27" w:rsidRPr="007E4C27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«Мороз Иванович»</w:t>
      </w:r>
    </w:p>
    <w:p w:rsidR="007E4C27" w:rsidRPr="007E4C27" w:rsidRDefault="001117AB" w:rsidP="001117AB">
      <w:pPr>
        <w:jc w:val="left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lang w:eastAsia="ru-RU"/>
        </w:rPr>
        <w:t>4)</w:t>
      </w:r>
      <w:r w:rsidR="007E4C27" w:rsidRPr="007E4C27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«</w:t>
      </w:r>
      <w:proofErr w:type="gramStart"/>
      <w:r w:rsidR="007E4C27" w:rsidRPr="007E4C27">
        <w:rPr>
          <w:rFonts w:ascii="Times New Roman" w:eastAsia="Times New Roman" w:hAnsi="Times New Roman" w:cs="Times New Roman"/>
          <w:bCs/>
          <w:color w:val="000000"/>
          <w:lang w:eastAsia="ru-RU"/>
        </w:rPr>
        <w:t>Сказка про Воробья</w:t>
      </w:r>
      <w:proofErr w:type="gramEnd"/>
      <w:r w:rsidR="007E4C27" w:rsidRPr="007E4C27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Воробеича...»</w:t>
      </w:r>
    </w:p>
    <w:p w:rsidR="007E4C27" w:rsidRPr="007E4C27" w:rsidRDefault="007E4C27" w:rsidP="007E4C27">
      <w:pPr>
        <w:jc w:val="left"/>
        <w:rPr>
          <w:rFonts w:ascii="Times New Roman" w:eastAsia="Times New Roman" w:hAnsi="Times New Roman" w:cs="Times New Roman"/>
          <w:lang w:eastAsia="ru-RU"/>
        </w:rPr>
      </w:pPr>
      <w:r w:rsidRPr="00AE1F1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А</w:t>
      </w:r>
      <w:proofErr w:type="gramStart"/>
      <w:r w:rsidRPr="00AE1F1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4</w:t>
      </w:r>
      <w:proofErr w:type="gramEnd"/>
      <w:r w:rsidRPr="00AE1F1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.</w:t>
      </w:r>
      <w:r w:rsidRPr="007E4C27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Узнайте произведение по опорным словам.</w:t>
      </w:r>
    </w:p>
    <w:p w:rsidR="007E4C27" w:rsidRPr="007E4C27" w:rsidRDefault="007E4C27" w:rsidP="007E4C27">
      <w:pPr>
        <w:jc w:val="left"/>
        <w:rPr>
          <w:rFonts w:ascii="Times New Roman" w:eastAsia="Times New Roman" w:hAnsi="Times New Roman" w:cs="Times New Roman"/>
          <w:lang w:eastAsia="ru-RU"/>
        </w:rPr>
      </w:pPr>
      <w:r w:rsidRPr="007E4C27">
        <w:rPr>
          <w:rFonts w:ascii="Times New Roman" w:eastAsia="Times New Roman" w:hAnsi="Times New Roman" w:cs="Times New Roman"/>
          <w:color w:val="000000"/>
          <w:lang w:eastAsia="ru-RU"/>
        </w:rPr>
        <w:t>Служивший, сообразительный, смелый, волшебный предмет, за</w:t>
      </w:r>
      <w:r w:rsidRPr="007E4C27">
        <w:rPr>
          <w:rFonts w:ascii="Times New Roman" w:eastAsia="Times New Roman" w:hAnsi="Times New Roman" w:cs="Times New Roman"/>
          <w:color w:val="000000"/>
          <w:lang w:eastAsia="ru-RU"/>
        </w:rPr>
        <w:softHyphen/>
        <w:t xml:space="preserve">ступник </w:t>
      </w:r>
      <w:proofErr w:type="gramStart"/>
      <w:r w:rsidRPr="007E4C27">
        <w:rPr>
          <w:rFonts w:ascii="Times New Roman" w:eastAsia="Times New Roman" w:hAnsi="Times New Roman" w:cs="Times New Roman"/>
          <w:color w:val="000000"/>
          <w:lang w:eastAsia="ru-RU"/>
        </w:rPr>
        <w:t>слабых</w:t>
      </w:r>
      <w:proofErr w:type="gramEnd"/>
      <w:r w:rsidRPr="007E4C27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7E4C27" w:rsidRPr="007E4C27" w:rsidRDefault="001117AB" w:rsidP="001117AB">
      <w:pPr>
        <w:jc w:val="left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lang w:eastAsia="ru-RU"/>
        </w:rPr>
        <w:t>1)</w:t>
      </w:r>
      <w:r w:rsidR="007E4C27" w:rsidRPr="007E4C27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</w:t>
      </w:r>
      <w:r w:rsidR="007E4C27" w:rsidRPr="007E4C27">
        <w:rPr>
          <w:rFonts w:ascii="Times New Roman" w:eastAsia="Times New Roman" w:hAnsi="Times New Roman" w:cs="Times New Roman"/>
          <w:bCs/>
          <w:iCs/>
          <w:color w:val="000000"/>
          <w:lang w:eastAsia="ru-RU"/>
        </w:rPr>
        <w:t>«Волшебный барабан»</w:t>
      </w:r>
    </w:p>
    <w:p w:rsidR="007E4C27" w:rsidRPr="007E4C27" w:rsidRDefault="001117AB" w:rsidP="001117AB">
      <w:pPr>
        <w:jc w:val="left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lang w:eastAsia="ru-RU"/>
        </w:rPr>
        <w:t>2)</w:t>
      </w:r>
      <w:r w:rsidR="007E4C27" w:rsidRPr="007E4C27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«Братья Маугли»</w:t>
      </w:r>
    </w:p>
    <w:p w:rsidR="007E4C27" w:rsidRPr="007E4C27" w:rsidRDefault="001117AB" w:rsidP="001117AB">
      <w:pPr>
        <w:jc w:val="left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lang w:eastAsia="ru-RU"/>
        </w:rPr>
        <w:t>3)</w:t>
      </w:r>
      <w:r w:rsidR="007E4C27" w:rsidRPr="007E4C27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«Мороз Иванович»</w:t>
      </w:r>
    </w:p>
    <w:p w:rsidR="007E4C27" w:rsidRPr="007E4C27" w:rsidRDefault="001117AB" w:rsidP="001117AB">
      <w:pPr>
        <w:jc w:val="left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lang w:eastAsia="ru-RU"/>
        </w:rPr>
        <w:t>4)</w:t>
      </w:r>
      <w:r w:rsidR="007E4C27" w:rsidRPr="007E4C27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«</w:t>
      </w:r>
      <w:proofErr w:type="gramStart"/>
      <w:r w:rsidR="007E4C27" w:rsidRPr="007E4C27">
        <w:rPr>
          <w:rFonts w:ascii="Times New Roman" w:eastAsia="Times New Roman" w:hAnsi="Times New Roman" w:cs="Times New Roman"/>
          <w:bCs/>
          <w:color w:val="000000"/>
          <w:lang w:eastAsia="ru-RU"/>
        </w:rPr>
        <w:t>Сказка про Воробья</w:t>
      </w:r>
      <w:proofErr w:type="gramEnd"/>
      <w:r w:rsidR="007E4C27" w:rsidRPr="007E4C27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Воробеича...»</w:t>
      </w:r>
    </w:p>
    <w:p w:rsidR="007E4C27" w:rsidRPr="007E4C27" w:rsidRDefault="007E4C27" w:rsidP="007E4C27">
      <w:pPr>
        <w:jc w:val="left"/>
        <w:rPr>
          <w:rFonts w:ascii="Times New Roman" w:eastAsia="Times New Roman" w:hAnsi="Times New Roman" w:cs="Times New Roman"/>
          <w:lang w:eastAsia="ru-RU"/>
        </w:rPr>
      </w:pPr>
      <w:r w:rsidRPr="00AE1F1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А5</w:t>
      </w:r>
      <w:r w:rsidRPr="007E4C27">
        <w:rPr>
          <w:rFonts w:ascii="Times New Roman" w:eastAsia="Times New Roman" w:hAnsi="Times New Roman" w:cs="Times New Roman"/>
          <w:bCs/>
          <w:color w:val="000000"/>
          <w:lang w:eastAsia="ru-RU"/>
        </w:rPr>
        <w:t>. Найдите лишнее в определении Ленивицы.</w:t>
      </w:r>
    </w:p>
    <w:p w:rsidR="007E4C27" w:rsidRPr="007E4C27" w:rsidRDefault="001117AB" w:rsidP="001117AB">
      <w:pPr>
        <w:jc w:val="left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lang w:eastAsia="ru-RU"/>
        </w:rPr>
        <w:t>1)</w:t>
      </w:r>
      <w:r w:rsidR="007E4C27" w:rsidRPr="007E4C27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Самонадеянная</w:t>
      </w:r>
      <w:r w:rsidR="007E4C27" w:rsidRPr="007E4C27">
        <w:rPr>
          <w:rFonts w:ascii="Times New Roman" w:eastAsia="Times New Roman" w:hAnsi="Times New Roman" w:cs="Times New Roman"/>
          <w:bCs/>
          <w:color w:val="000000"/>
          <w:lang w:eastAsia="ru-RU"/>
        </w:rPr>
        <w:tab/>
        <w:t xml:space="preserve">3) </w:t>
      </w:r>
      <w:r w:rsidR="007E4C27" w:rsidRPr="007E4C27">
        <w:rPr>
          <w:rFonts w:ascii="Times New Roman" w:eastAsia="Times New Roman" w:hAnsi="Times New Roman" w:cs="Times New Roman"/>
          <w:bCs/>
          <w:iCs/>
          <w:color w:val="000000"/>
          <w:lang w:eastAsia="ru-RU"/>
        </w:rPr>
        <w:t>Добрая</w:t>
      </w:r>
    </w:p>
    <w:p w:rsidR="007E4C27" w:rsidRPr="007E4C27" w:rsidRDefault="001117AB" w:rsidP="001117AB">
      <w:pPr>
        <w:jc w:val="left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lang w:eastAsia="ru-RU"/>
        </w:rPr>
        <w:t>2)</w:t>
      </w:r>
      <w:r w:rsidR="007E4C27" w:rsidRPr="007E4C27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Равнодушная</w:t>
      </w:r>
      <w:r w:rsidR="007E4C27" w:rsidRPr="007E4C27">
        <w:rPr>
          <w:rFonts w:ascii="Times New Roman" w:eastAsia="Times New Roman" w:hAnsi="Times New Roman" w:cs="Times New Roman"/>
          <w:bCs/>
          <w:color w:val="000000"/>
          <w:lang w:eastAsia="ru-RU"/>
        </w:rPr>
        <w:tab/>
        <w:t>4) Неблагодарная</w:t>
      </w:r>
    </w:p>
    <w:p w:rsidR="007E4C27" w:rsidRPr="007E4C27" w:rsidRDefault="007E4C27" w:rsidP="007E4C27">
      <w:pPr>
        <w:jc w:val="left"/>
        <w:rPr>
          <w:rFonts w:ascii="Times New Roman" w:eastAsia="Times New Roman" w:hAnsi="Times New Roman" w:cs="Times New Roman"/>
          <w:lang w:eastAsia="ru-RU"/>
        </w:rPr>
      </w:pPr>
      <w:r w:rsidRPr="00AE1F1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В</w:t>
      </w:r>
      <w:proofErr w:type="gramStart"/>
      <w:r w:rsidRPr="00AE1F1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</w:t>
      </w:r>
      <w:proofErr w:type="gramEnd"/>
      <w:r w:rsidRPr="007E4C27">
        <w:rPr>
          <w:rFonts w:ascii="Times New Roman" w:eastAsia="Times New Roman" w:hAnsi="Times New Roman" w:cs="Times New Roman"/>
          <w:bCs/>
          <w:color w:val="000000"/>
          <w:lang w:eastAsia="ru-RU"/>
        </w:rPr>
        <w:t>. Одна из авторских сказок очень похожа на русскую народ</w:t>
      </w:r>
      <w:r w:rsidRPr="007E4C27">
        <w:rPr>
          <w:rFonts w:ascii="Times New Roman" w:eastAsia="Times New Roman" w:hAnsi="Times New Roman" w:cs="Times New Roman"/>
          <w:bCs/>
          <w:color w:val="000000"/>
          <w:lang w:eastAsia="ru-RU"/>
        </w:rPr>
        <w:softHyphen/>
        <w:t>ную сказку. Найдите ее.</w:t>
      </w:r>
    </w:p>
    <w:p w:rsidR="007E4C27" w:rsidRPr="007E4C27" w:rsidRDefault="001117AB" w:rsidP="001117AB">
      <w:pPr>
        <w:jc w:val="left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lang w:eastAsia="ru-RU"/>
        </w:rPr>
        <w:t>1)</w:t>
      </w:r>
      <w:r w:rsidR="007E4C27" w:rsidRPr="007E4C27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«Сказка о серебряном соколе»</w:t>
      </w:r>
    </w:p>
    <w:p w:rsidR="007E4C27" w:rsidRPr="007E4C27" w:rsidRDefault="001117AB" w:rsidP="001117AB">
      <w:pPr>
        <w:jc w:val="left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lang w:eastAsia="ru-RU"/>
        </w:rPr>
        <w:t>2)</w:t>
      </w:r>
      <w:r w:rsidR="007E4C27" w:rsidRPr="007E4C27">
        <w:rPr>
          <w:rFonts w:ascii="Times New Roman" w:eastAsia="Times New Roman" w:hAnsi="Times New Roman" w:cs="Times New Roman"/>
          <w:bCs/>
          <w:iCs/>
          <w:color w:val="000000"/>
          <w:lang w:eastAsia="ru-RU"/>
        </w:rPr>
        <w:t>«Мороз Иванович»</w:t>
      </w:r>
    </w:p>
    <w:p w:rsidR="007E4C27" w:rsidRPr="007E4C27" w:rsidRDefault="001117AB" w:rsidP="001117AB">
      <w:pPr>
        <w:jc w:val="left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lang w:eastAsia="ru-RU"/>
        </w:rPr>
        <w:t>3)</w:t>
      </w:r>
      <w:r w:rsidR="007E4C27" w:rsidRPr="007E4C27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«Винни-Пух»</w:t>
      </w:r>
    </w:p>
    <w:p w:rsidR="007E4C27" w:rsidRPr="007E4C27" w:rsidRDefault="001117AB" w:rsidP="001117AB">
      <w:pPr>
        <w:jc w:val="left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lang w:eastAsia="ru-RU"/>
        </w:rPr>
        <w:t>4)</w:t>
      </w:r>
      <w:r w:rsidR="007E4C27" w:rsidRPr="007E4C27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«Упрямый козленок»</w:t>
      </w:r>
    </w:p>
    <w:p w:rsidR="007E4C27" w:rsidRPr="007E4C27" w:rsidRDefault="007E4C27" w:rsidP="007E4C27">
      <w:pPr>
        <w:jc w:val="left"/>
        <w:rPr>
          <w:rFonts w:ascii="Times New Roman" w:eastAsia="Times New Roman" w:hAnsi="Times New Roman" w:cs="Times New Roman"/>
          <w:lang w:eastAsia="ru-RU"/>
        </w:rPr>
      </w:pPr>
      <w:r w:rsidRPr="00AE1F1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В</w:t>
      </w:r>
      <w:proofErr w:type="gramStart"/>
      <w:r w:rsidRPr="00AE1F1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2</w:t>
      </w:r>
      <w:proofErr w:type="gramEnd"/>
      <w:r w:rsidRPr="00AE1F1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.</w:t>
      </w:r>
      <w:r w:rsidRPr="007E4C27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Как зовут </w:t>
      </w:r>
      <w:proofErr w:type="gramStart"/>
      <w:r w:rsidRPr="007E4C27">
        <w:rPr>
          <w:rFonts w:ascii="Times New Roman" w:eastAsia="Times New Roman" w:hAnsi="Times New Roman" w:cs="Times New Roman"/>
          <w:bCs/>
          <w:color w:val="000000"/>
          <w:lang w:eastAsia="ru-RU"/>
        </w:rPr>
        <w:t>Мамина-Сибиряка</w:t>
      </w:r>
      <w:proofErr w:type="gramEnd"/>
      <w:r w:rsidRPr="007E4C27">
        <w:rPr>
          <w:rFonts w:ascii="Times New Roman" w:eastAsia="Times New Roman" w:hAnsi="Times New Roman" w:cs="Times New Roman"/>
          <w:bCs/>
          <w:color w:val="000000"/>
          <w:lang w:eastAsia="ru-RU"/>
        </w:rPr>
        <w:t>?</w:t>
      </w:r>
    </w:p>
    <w:p w:rsidR="007E4C27" w:rsidRPr="007E4C27" w:rsidRDefault="001117AB" w:rsidP="001117AB">
      <w:pPr>
        <w:jc w:val="left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lang w:eastAsia="ru-RU"/>
        </w:rPr>
        <w:t>1)</w:t>
      </w:r>
      <w:r w:rsidR="007E4C27" w:rsidRPr="007E4C27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</w:t>
      </w:r>
      <w:r w:rsidR="007E4C27" w:rsidRPr="007E4C27">
        <w:rPr>
          <w:rFonts w:ascii="Times New Roman" w:eastAsia="Times New Roman" w:hAnsi="Times New Roman" w:cs="Times New Roman"/>
          <w:bCs/>
          <w:iCs/>
          <w:color w:val="000000"/>
          <w:lang w:eastAsia="ru-RU"/>
        </w:rPr>
        <w:t>Дмитрий Наркисович</w:t>
      </w:r>
      <w:r>
        <w:rPr>
          <w:rFonts w:ascii="Times New Roman" w:eastAsia="Times New Roman" w:hAnsi="Times New Roman" w:cs="Times New Roman"/>
          <w:bCs/>
          <w:color w:val="000000"/>
          <w:lang w:eastAsia="ru-RU"/>
        </w:rPr>
        <w:tab/>
        <w:t>3)</w:t>
      </w:r>
      <w:r w:rsidR="007E4C27" w:rsidRPr="007E4C27">
        <w:rPr>
          <w:rFonts w:ascii="Times New Roman" w:eastAsia="Times New Roman" w:hAnsi="Times New Roman" w:cs="Times New Roman"/>
          <w:bCs/>
          <w:color w:val="000000"/>
          <w:lang w:eastAsia="ru-RU"/>
        </w:rPr>
        <w:t>Даниил Наркисович</w:t>
      </w:r>
    </w:p>
    <w:p w:rsidR="007E4C27" w:rsidRPr="007E4C27" w:rsidRDefault="001117AB" w:rsidP="001117AB">
      <w:pPr>
        <w:jc w:val="left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lang w:eastAsia="ru-RU"/>
        </w:rPr>
        <w:t>2) Дмитрий Николаевич</w:t>
      </w:r>
      <w:r>
        <w:rPr>
          <w:rFonts w:ascii="Times New Roman" w:eastAsia="Times New Roman" w:hAnsi="Times New Roman" w:cs="Times New Roman"/>
          <w:bCs/>
          <w:color w:val="000000"/>
          <w:lang w:eastAsia="ru-RU"/>
        </w:rPr>
        <w:tab/>
        <w:t>4)</w:t>
      </w:r>
      <w:r w:rsidR="007E4C27" w:rsidRPr="007E4C27">
        <w:rPr>
          <w:rFonts w:ascii="Times New Roman" w:eastAsia="Times New Roman" w:hAnsi="Times New Roman" w:cs="Times New Roman"/>
          <w:bCs/>
          <w:color w:val="000000"/>
          <w:lang w:eastAsia="ru-RU"/>
        </w:rPr>
        <w:t>Дмитрий</w:t>
      </w:r>
      <w:r w:rsidR="007E4C27" w:rsidRPr="007E4C27">
        <w:rPr>
          <w:rFonts w:ascii="Times New Roman" w:eastAsia="Times New Roman" w:hAnsi="Times New Roman" w:cs="Times New Roman"/>
          <w:bCs/>
          <w:color w:val="000000"/>
          <w:lang w:eastAsia="ru-RU"/>
        </w:rPr>
        <w:tab/>
        <w:t>Михайлович</w:t>
      </w:r>
    </w:p>
    <w:p w:rsidR="007E4C27" w:rsidRPr="007E4C27" w:rsidRDefault="007E4C27" w:rsidP="007E4C27">
      <w:pPr>
        <w:jc w:val="left"/>
        <w:rPr>
          <w:rFonts w:ascii="Times New Roman" w:eastAsia="Times New Roman" w:hAnsi="Times New Roman" w:cs="Times New Roman"/>
          <w:lang w:eastAsia="ru-RU"/>
        </w:rPr>
      </w:pPr>
      <w:r w:rsidRPr="00AE1F1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В</w:t>
      </w:r>
      <w:r w:rsidR="00AE1F1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3</w:t>
      </w:r>
      <w:r w:rsidRPr="007E4C27">
        <w:rPr>
          <w:rFonts w:ascii="Times New Roman" w:eastAsia="Times New Roman" w:hAnsi="Times New Roman" w:cs="Times New Roman"/>
          <w:bCs/>
          <w:color w:val="000000"/>
          <w:lang w:eastAsia="ru-RU"/>
        </w:rPr>
        <w:t>. Рукодельница задала старику три вопроса. Найдите «лишний».</w:t>
      </w:r>
    </w:p>
    <w:p w:rsidR="007E4C27" w:rsidRPr="007E4C27" w:rsidRDefault="001117AB" w:rsidP="001117AB">
      <w:pPr>
        <w:jc w:val="left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lang w:eastAsia="ru-RU"/>
        </w:rPr>
        <w:lastRenderedPageBreak/>
        <w:t>1)</w:t>
      </w:r>
      <w:r w:rsidR="007E4C27" w:rsidRPr="007E4C27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Про зеленую травку</w:t>
      </w:r>
    </w:p>
    <w:p w:rsidR="007E4C27" w:rsidRPr="007E4C27" w:rsidRDefault="001117AB" w:rsidP="001117AB">
      <w:pPr>
        <w:jc w:val="left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lang w:eastAsia="ru-RU"/>
        </w:rPr>
        <w:t>2)</w:t>
      </w:r>
      <w:r w:rsidR="007E4C27" w:rsidRPr="007E4C27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Про колодец</w:t>
      </w:r>
    </w:p>
    <w:p w:rsidR="007E4C27" w:rsidRPr="007E4C27" w:rsidRDefault="001117AB" w:rsidP="001117AB">
      <w:pPr>
        <w:jc w:val="left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lang w:eastAsia="ru-RU"/>
        </w:rPr>
        <w:t>3)</w:t>
      </w:r>
      <w:r w:rsidR="007E4C27" w:rsidRPr="007E4C27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</w:t>
      </w:r>
      <w:r w:rsidR="007E4C27" w:rsidRPr="007E4C27">
        <w:rPr>
          <w:rFonts w:ascii="Times New Roman" w:eastAsia="Times New Roman" w:hAnsi="Times New Roman" w:cs="Times New Roman"/>
          <w:bCs/>
          <w:iCs/>
          <w:color w:val="000000"/>
          <w:lang w:eastAsia="ru-RU"/>
        </w:rPr>
        <w:t>Про снежинки зимой</w:t>
      </w:r>
    </w:p>
    <w:p w:rsidR="007E4C27" w:rsidRPr="007E4C27" w:rsidRDefault="001117AB" w:rsidP="001117AB">
      <w:pPr>
        <w:jc w:val="left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lang w:eastAsia="ru-RU"/>
        </w:rPr>
        <w:t>4)</w:t>
      </w:r>
      <w:r w:rsidR="007E4C27" w:rsidRPr="007E4C27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Про стук в окошки зимой</w:t>
      </w:r>
    </w:p>
    <w:p w:rsidR="007E4C27" w:rsidRPr="007E4C27" w:rsidRDefault="007E4C27" w:rsidP="007E4C27">
      <w:pPr>
        <w:jc w:val="left"/>
        <w:rPr>
          <w:rFonts w:ascii="Times New Roman" w:eastAsia="Times New Roman" w:hAnsi="Times New Roman" w:cs="Times New Roman"/>
          <w:lang w:eastAsia="ru-RU"/>
        </w:rPr>
      </w:pPr>
      <w:r w:rsidRPr="00AE1F1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В</w:t>
      </w:r>
      <w:proofErr w:type="gramStart"/>
      <w:r w:rsidRPr="00AE1F1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4</w:t>
      </w:r>
      <w:proofErr w:type="gramEnd"/>
      <w:r w:rsidRPr="007E4C27">
        <w:rPr>
          <w:rFonts w:ascii="Times New Roman" w:eastAsia="Times New Roman" w:hAnsi="Times New Roman" w:cs="Times New Roman"/>
          <w:bCs/>
          <w:color w:val="000000"/>
          <w:lang w:eastAsia="ru-RU"/>
        </w:rPr>
        <w:t>. Об одном из героев прочитанных произведений можно сказать, что он упрямый, глупый, маленький.</w:t>
      </w:r>
    </w:p>
    <w:p w:rsidR="007E4C27" w:rsidRPr="007E4C27" w:rsidRDefault="001117AB" w:rsidP="001117AB">
      <w:pPr>
        <w:jc w:val="left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lang w:eastAsia="ru-RU"/>
        </w:rPr>
        <w:t>1)</w:t>
      </w:r>
      <w:r w:rsidR="007E4C27" w:rsidRPr="007E4C27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Волк</w:t>
      </w:r>
      <w:r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 </w:t>
      </w:r>
      <w:r w:rsidR="007E4C27" w:rsidRPr="007E4C27">
        <w:rPr>
          <w:rFonts w:ascii="Times New Roman" w:eastAsia="Times New Roman" w:hAnsi="Times New Roman" w:cs="Times New Roman"/>
          <w:bCs/>
          <w:color w:val="000000"/>
          <w:lang w:eastAsia="ru-RU"/>
        </w:rPr>
        <w:tab/>
      </w:r>
      <w:r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                      3)</w:t>
      </w:r>
      <w:r w:rsidR="007E4C27" w:rsidRPr="007E4C27">
        <w:rPr>
          <w:rFonts w:ascii="Times New Roman" w:eastAsia="Times New Roman" w:hAnsi="Times New Roman" w:cs="Times New Roman"/>
          <w:bCs/>
          <w:iCs/>
          <w:color w:val="000000"/>
          <w:lang w:eastAsia="ru-RU"/>
        </w:rPr>
        <w:t>Козленок</w:t>
      </w:r>
    </w:p>
    <w:p w:rsidR="007E4C27" w:rsidRPr="007E4C27" w:rsidRDefault="001117AB" w:rsidP="001117AB">
      <w:pPr>
        <w:jc w:val="left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lang w:eastAsia="ru-RU"/>
        </w:rPr>
        <w:t>2)</w:t>
      </w:r>
      <w:r w:rsidR="007E4C27" w:rsidRPr="007E4C27">
        <w:rPr>
          <w:rFonts w:ascii="Times New Roman" w:eastAsia="Times New Roman" w:hAnsi="Times New Roman" w:cs="Times New Roman"/>
          <w:bCs/>
          <w:color w:val="000000"/>
          <w:lang w:eastAsia="ru-RU"/>
        </w:rPr>
        <w:t>Мороз Иванович</w:t>
      </w:r>
      <w:r w:rsidR="007E4C27" w:rsidRPr="007E4C27">
        <w:rPr>
          <w:rFonts w:ascii="Times New Roman" w:eastAsia="Times New Roman" w:hAnsi="Times New Roman" w:cs="Times New Roman"/>
          <w:bCs/>
          <w:color w:val="000000"/>
          <w:lang w:eastAsia="ru-RU"/>
        </w:rPr>
        <w:tab/>
      </w:r>
      <w:r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      </w:t>
      </w:r>
      <w:r w:rsidR="007E4C27" w:rsidRPr="007E4C27">
        <w:rPr>
          <w:rFonts w:ascii="Times New Roman" w:eastAsia="Times New Roman" w:hAnsi="Times New Roman" w:cs="Times New Roman"/>
          <w:bCs/>
          <w:color w:val="000000"/>
          <w:lang w:eastAsia="ru-RU"/>
        </w:rPr>
        <w:t>4)</w:t>
      </w:r>
      <w:r w:rsidR="007E4C27" w:rsidRPr="007E4C27">
        <w:rPr>
          <w:rFonts w:ascii="Times New Roman" w:eastAsia="Times New Roman" w:hAnsi="Times New Roman" w:cs="Times New Roman"/>
          <w:bCs/>
          <w:color w:val="000000"/>
          <w:lang w:eastAsia="ru-RU"/>
        </w:rPr>
        <w:tab/>
        <w:t>Маугли</w:t>
      </w:r>
    </w:p>
    <w:p w:rsidR="00274CDA" w:rsidRPr="00274CDA" w:rsidRDefault="00274CDA" w:rsidP="00274CDA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F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</w:t>
      </w:r>
      <w:proofErr w:type="gramStart"/>
      <w:r w:rsidRPr="00AE1F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</w:t>
      </w:r>
      <w:proofErr w:type="gramEnd"/>
      <w:r w:rsidRPr="00274CD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 Вставьте в пословицу пропущенное слово.</w:t>
      </w:r>
    </w:p>
    <w:p w:rsidR="00274CDA" w:rsidRPr="00274CDA" w:rsidRDefault="00274CDA" w:rsidP="00274CDA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4C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...и железо рвет, и на лету птицу бьет.</w:t>
      </w:r>
    </w:p>
    <w:p w:rsidR="00274CDA" w:rsidRPr="00274CDA" w:rsidRDefault="00274CDA" w:rsidP="00274CDA">
      <w:pPr>
        <w:jc w:val="lef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1)</w:t>
      </w:r>
      <w:r w:rsidRPr="00274CD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274CDA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Мороз.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..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  <w:t>3)</w:t>
      </w:r>
      <w:r w:rsidRPr="00274CD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Хищник...</w:t>
      </w:r>
    </w:p>
    <w:p w:rsidR="00274CDA" w:rsidRPr="00274CDA" w:rsidRDefault="00274CDA" w:rsidP="00274CDA">
      <w:pPr>
        <w:jc w:val="lef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2) Охотник...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  <w:t>4)</w:t>
      </w:r>
      <w:r w:rsidRPr="00274CD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Вьюга...</w:t>
      </w:r>
    </w:p>
    <w:p w:rsidR="00274CDA" w:rsidRPr="00274CDA" w:rsidRDefault="00274CDA" w:rsidP="00274CDA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F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</w:t>
      </w:r>
      <w:proofErr w:type="gramStart"/>
      <w:r w:rsidRPr="00AE1F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</w:t>
      </w:r>
      <w:proofErr w:type="gramEnd"/>
      <w:r w:rsidRPr="00AE1F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Pr="00274CD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В приведенном отрывке говорится об одном из писателей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. </w:t>
      </w:r>
      <w:r w:rsidRPr="00274CD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Узнайте его.</w:t>
      </w:r>
    </w:p>
    <w:p w:rsidR="00274CDA" w:rsidRPr="00274CDA" w:rsidRDefault="00274CDA" w:rsidP="00274CDA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Pr="00274C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сказкам о природе примыкает целый цикл сказок этого писателя. Он написал их для своей тяжелобольной дочери. Впоследствии кому-то из друзей пришла в голову мысль издать их.</w:t>
      </w:r>
    </w:p>
    <w:p w:rsidR="00274CDA" w:rsidRPr="00274CDA" w:rsidRDefault="00274CDA" w:rsidP="00274CDA">
      <w:pPr>
        <w:jc w:val="lef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1)</w:t>
      </w:r>
      <w:r w:rsidRPr="00274CD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274CDA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Д.Н. </w:t>
      </w:r>
      <w:proofErr w:type="gramStart"/>
      <w:r w:rsidRPr="00274CDA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Мамин-Сибиряк</w:t>
      </w:r>
      <w:proofErr w:type="gramEnd"/>
      <w:r w:rsidRPr="00274CD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  3)</w:t>
      </w:r>
      <w:r w:rsidRPr="00274CD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В.Ф. Одоевский</w:t>
      </w:r>
    </w:p>
    <w:p w:rsidR="00274CDA" w:rsidRPr="00274CDA" w:rsidRDefault="00274CDA" w:rsidP="00274CDA">
      <w:pPr>
        <w:jc w:val="lef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2)</w:t>
      </w:r>
      <w:r w:rsidRPr="00274CD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Б. Заходер</w:t>
      </w:r>
      <w:r w:rsidRPr="00274CD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                         </w:t>
      </w:r>
      <w:r w:rsidRPr="00274CD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4)</w:t>
      </w:r>
      <w:r w:rsidRPr="00274CD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  <w:t>В. Даль</w:t>
      </w:r>
    </w:p>
    <w:p w:rsidR="00EE6D62" w:rsidRDefault="00EE6D62" w:rsidP="000D1138">
      <w:pPr>
        <w:rPr>
          <w:rFonts w:ascii="Times New Roman" w:hAnsi="Times New Roman" w:cs="Times New Roman"/>
          <w:sz w:val="24"/>
          <w:szCs w:val="24"/>
        </w:rPr>
      </w:pPr>
    </w:p>
    <w:p w:rsidR="005C5364" w:rsidRPr="00F533C1" w:rsidRDefault="005C5364" w:rsidP="005C5364">
      <w:pPr>
        <w:tabs>
          <w:tab w:val="left" w:pos="360"/>
          <w:tab w:val="left" w:pos="720"/>
          <w:tab w:val="left" w:pos="1440"/>
        </w:tabs>
        <w:ind w:left="1020" w:hanging="10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533C1">
        <w:rPr>
          <w:rFonts w:ascii="Times New Roman" w:hAnsi="Times New Roman" w:cs="Times New Roman"/>
          <w:b/>
          <w:sz w:val="24"/>
          <w:szCs w:val="24"/>
        </w:rPr>
        <w:t xml:space="preserve">Ключ к контрольно-измерительным материалам </w:t>
      </w:r>
    </w:p>
    <w:p w:rsidR="005C5364" w:rsidRPr="00F533C1" w:rsidRDefault="005C5364" w:rsidP="005C5364">
      <w:pPr>
        <w:tabs>
          <w:tab w:val="left" w:pos="360"/>
          <w:tab w:val="left" w:pos="720"/>
          <w:tab w:val="left" w:pos="1440"/>
        </w:tabs>
        <w:ind w:left="1020" w:hanging="1020"/>
        <w:rPr>
          <w:rFonts w:ascii="Times New Roman" w:hAnsi="Times New Roman" w:cs="Times New Roman"/>
          <w:b/>
          <w:sz w:val="24"/>
          <w:szCs w:val="24"/>
        </w:rPr>
      </w:pPr>
      <w:r w:rsidRPr="00F533C1">
        <w:rPr>
          <w:rFonts w:ascii="Times New Roman" w:hAnsi="Times New Roman" w:cs="Times New Roman"/>
          <w:b/>
          <w:sz w:val="24"/>
          <w:szCs w:val="24"/>
        </w:rPr>
        <w:t xml:space="preserve">Ответы к заданиям </w:t>
      </w:r>
      <w:r w:rsidRPr="00F533C1">
        <w:rPr>
          <w:rFonts w:ascii="Times New Roman" w:hAnsi="Times New Roman" w:cs="Times New Roman"/>
          <w:b/>
          <w:i/>
          <w:sz w:val="24"/>
          <w:szCs w:val="24"/>
        </w:rPr>
        <w:t>части</w:t>
      </w:r>
      <w:proofErr w:type="gramStart"/>
      <w:r w:rsidRPr="00F533C1">
        <w:rPr>
          <w:rFonts w:ascii="Times New Roman" w:hAnsi="Times New Roman" w:cs="Times New Roman"/>
          <w:b/>
          <w:i/>
          <w:sz w:val="24"/>
          <w:szCs w:val="24"/>
        </w:rPr>
        <w:t xml:space="preserve"> А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70"/>
        <w:gridCol w:w="870"/>
        <w:gridCol w:w="870"/>
        <w:gridCol w:w="870"/>
        <w:gridCol w:w="870"/>
      </w:tblGrid>
      <w:tr w:rsidR="005C5364" w:rsidRPr="00F533C1" w:rsidTr="009C1B10">
        <w:tc>
          <w:tcPr>
            <w:tcW w:w="870" w:type="dxa"/>
          </w:tcPr>
          <w:p w:rsidR="005C5364" w:rsidRPr="00F533C1" w:rsidRDefault="005C5364" w:rsidP="009C1B10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33C1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proofErr w:type="gramStart"/>
            <w:r w:rsidRPr="00F533C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proofErr w:type="gramEnd"/>
          </w:p>
        </w:tc>
        <w:tc>
          <w:tcPr>
            <w:tcW w:w="870" w:type="dxa"/>
          </w:tcPr>
          <w:p w:rsidR="005C5364" w:rsidRPr="00F533C1" w:rsidRDefault="005C5364" w:rsidP="009C1B10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33C1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proofErr w:type="gramStart"/>
            <w:r w:rsidRPr="00F533C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proofErr w:type="gramEnd"/>
          </w:p>
        </w:tc>
        <w:tc>
          <w:tcPr>
            <w:tcW w:w="870" w:type="dxa"/>
          </w:tcPr>
          <w:p w:rsidR="005C5364" w:rsidRPr="00F533C1" w:rsidRDefault="005C5364" w:rsidP="009C1B10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33C1">
              <w:rPr>
                <w:rFonts w:ascii="Times New Roman" w:hAnsi="Times New Roman" w:cs="Times New Roman"/>
                <w:b/>
                <w:sz w:val="24"/>
                <w:szCs w:val="24"/>
              </w:rPr>
              <w:t>А3</w:t>
            </w:r>
          </w:p>
        </w:tc>
        <w:tc>
          <w:tcPr>
            <w:tcW w:w="870" w:type="dxa"/>
          </w:tcPr>
          <w:p w:rsidR="005C5364" w:rsidRPr="00F533C1" w:rsidRDefault="005C5364" w:rsidP="009C1B10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33C1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proofErr w:type="gramStart"/>
            <w:r w:rsidRPr="00F533C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proofErr w:type="gramEnd"/>
          </w:p>
        </w:tc>
        <w:tc>
          <w:tcPr>
            <w:tcW w:w="870" w:type="dxa"/>
          </w:tcPr>
          <w:p w:rsidR="005C5364" w:rsidRPr="00F533C1" w:rsidRDefault="005C5364" w:rsidP="009C1B10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33C1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5C5364" w:rsidRPr="00F533C1" w:rsidTr="009C1B10">
        <w:tc>
          <w:tcPr>
            <w:tcW w:w="870" w:type="dxa"/>
          </w:tcPr>
          <w:p w:rsidR="005C5364" w:rsidRPr="00F533C1" w:rsidRDefault="005C5364" w:rsidP="009C1B10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70" w:type="dxa"/>
          </w:tcPr>
          <w:p w:rsidR="005C5364" w:rsidRPr="00F533C1" w:rsidRDefault="005C5364" w:rsidP="009C1B10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0" w:type="dxa"/>
          </w:tcPr>
          <w:p w:rsidR="005C5364" w:rsidRPr="00F533C1" w:rsidRDefault="005C5364" w:rsidP="009C1B10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0" w:type="dxa"/>
          </w:tcPr>
          <w:p w:rsidR="005C5364" w:rsidRPr="00F533C1" w:rsidRDefault="005C5364" w:rsidP="009C1B10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0" w:type="dxa"/>
          </w:tcPr>
          <w:p w:rsidR="005C5364" w:rsidRDefault="005C5364" w:rsidP="009C1B10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5C5364" w:rsidRPr="00F533C1" w:rsidRDefault="005C5364" w:rsidP="005C5364">
      <w:pPr>
        <w:tabs>
          <w:tab w:val="left" w:pos="360"/>
          <w:tab w:val="left" w:pos="720"/>
          <w:tab w:val="left" w:pos="1440"/>
        </w:tabs>
        <w:rPr>
          <w:rFonts w:ascii="Times New Roman" w:hAnsi="Times New Roman" w:cs="Times New Roman"/>
          <w:b/>
          <w:sz w:val="24"/>
          <w:szCs w:val="24"/>
        </w:rPr>
      </w:pPr>
      <w:r w:rsidRPr="00F533C1">
        <w:rPr>
          <w:rFonts w:ascii="Times New Roman" w:hAnsi="Times New Roman" w:cs="Times New Roman"/>
          <w:b/>
          <w:sz w:val="24"/>
          <w:szCs w:val="24"/>
        </w:rPr>
        <w:t xml:space="preserve">Ответы к заданиям </w:t>
      </w:r>
      <w:r w:rsidRPr="00F533C1">
        <w:rPr>
          <w:rFonts w:ascii="Times New Roman" w:hAnsi="Times New Roman" w:cs="Times New Roman"/>
          <w:b/>
          <w:i/>
          <w:sz w:val="24"/>
          <w:szCs w:val="24"/>
        </w:rPr>
        <w:t>части</w:t>
      </w:r>
      <w:proofErr w:type="gramStart"/>
      <w:r w:rsidRPr="00F533C1">
        <w:rPr>
          <w:rFonts w:ascii="Times New Roman" w:hAnsi="Times New Roman" w:cs="Times New Roman"/>
          <w:b/>
          <w:i/>
          <w:sz w:val="24"/>
          <w:szCs w:val="24"/>
        </w:rPr>
        <w:t xml:space="preserve"> В</w:t>
      </w:r>
      <w:proofErr w:type="gramEnd"/>
      <w:r w:rsidRPr="00F533C1">
        <w:rPr>
          <w:rFonts w:ascii="Times New Roman" w:hAnsi="Times New Roman" w:cs="Times New Roman"/>
          <w:sz w:val="24"/>
          <w:szCs w:val="24"/>
        </w:rPr>
        <w:tab/>
      </w:r>
      <w:r w:rsidRPr="00F533C1">
        <w:rPr>
          <w:rFonts w:ascii="Times New Roman" w:hAnsi="Times New Roman" w:cs="Times New Roman"/>
          <w:sz w:val="24"/>
          <w:szCs w:val="24"/>
        </w:rPr>
        <w:tab/>
      </w:r>
      <w:r w:rsidRPr="00F533C1">
        <w:rPr>
          <w:rFonts w:ascii="Times New Roman" w:hAnsi="Times New Roman" w:cs="Times New Roman"/>
          <w:sz w:val="24"/>
          <w:szCs w:val="24"/>
        </w:rPr>
        <w:tab/>
      </w:r>
    </w:p>
    <w:tbl>
      <w:tblPr>
        <w:tblW w:w="43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9"/>
        <w:gridCol w:w="1134"/>
        <w:gridCol w:w="1134"/>
        <w:gridCol w:w="1134"/>
      </w:tblGrid>
      <w:tr w:rsidR="005C5364" w:rsidRPr="00F533C1" w:rsidTr="009C1B10">
        <w:tc>
          <w:tcPr>
            <w:tcW w:w="959" w:type="dxa"/>
          </w:tcPr>
          <w:p w:rsidR="005C5364" w:rsidRPr="00F533C1" w:rsidRDefault="005C5364" w:rsidP="009C1B10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33C1">
              <w:rPr>
                <w:rFonts w:ascii="Times New Roman" w:hAnsi="Times New Roman" w:cs="Times New Roman"/>
                <w:b/>
                <w:sz w:val="24"/>
                <w:szCs w:val="24"/>
              </w:rPr>
              <w:t>В 1</w:t>
            </w:r>
          </w:p>
        </w:tc>
        <w:tc>
          <w:tcPr>
            <w:tcW w:w="1134" w:type="dxa"/>
          </w:tcPr>
          <w:p w:rsidR="005C5364" w:rsidRPr="00F533C1" w:rsidRDefault="005C5364" w:rsidP="009C1B10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33C1">
              <w:rPr>
                <w:rFonts w:ascii="Times New Roman" w:hAnsi="Times New Roman" w:cs="Times New Roman"/>
                <w:b/>
                <w:sz w:val="24"/>
                <w:szCs w:val="24"/>
              </w:rPr>
              <w:t>В 2</w:t>
            </w:r>
          </w:p>
        </w:tc>
        <w:tc>
          <w:tcPr>
            <w:tcW w:w="1134" w:type="dxa"/>
          </w:tcPr>
          <w:p w:rsidR="005C5364" w:rsidRPr="00F533C1" w:rsidRDefault="005C5364" w:rsidP="009C1B10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33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5C5364" w:rsidRPr="00F533C1" w:rsidRDefault="005C5364" w:rsidP="009C1B10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33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5C5364" w:rsidRPr="00F533C1" w:rsidTr="009C1B10">
        <w:tc>
          <w:tcPr>
            <w:tcW w:w="959" w:type="dxa"/>
          </w:tcPr>
          <w:p w:rsidR="005C5364" w:rsidRPr="00F533C1" w:rsidRDefault="005C5364" w:rsidP="009C1B10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5C5364" w:rsidRPr="00F533C1" w:rsidRDefault="005C5364" w:rsidP="009C1B10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C5364" w:rsidRDefault="005C5364" w:rsidP="009C1B10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5C5364" w:rsidRDefault="005C5364" w:rsidP="009C1B10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5C5364" w:rsidRPr="00F533C1" w:rsidRDefault="005C5364" w:rsidP="005C5364">
      <w:pPr>
        <w:tabs>
          <w:tab w:val="left" w:pos="360"/>
          <w:tab w:val="left" w:pos="720"/>
          <w:tab w:val="left" w:pos="1440"/>
        </w:tabs>
        <w:rPr>
          <w:rFonts w:ascii="Times New Roman" w:hAnsi="Times New Roman" w:cs="Times New Roman"/>
          <w:b/>
          <w:sz w:val="24"/>
          <w:szCs w:val="24"/>
        </w:rPr>
      </w:pPr>
      <w:r w:rsidRPr="00F533C1">
        <w:rPr>
          <w:rFonts w:ascii="Times New Roman" w:hAnsi="Times New Roman" w:cs="Times New Roman"/>
          <w:b/>
          <w:sz w:val="24"/>
          <w:szCs w:val="24"/>
        </w:rPr>
        <w:t xml:space="preserve">Ответы к заданиям </w:t>
      </w:r>
      <w:r w:rsidRPr="00F533C1">
        <w:rPr>
          <w:rFonts w:ascii="Times New Roman" w:hAnsi="Times New Roman" w:cs="Times New Roman"/>
          <w:b/>
          <w:i/>
          <w:sz w:val="24"/>
          <w:szCs w:val="24"/>
        </w:rPr>
        <w:t>части</w:t>
      </w:r>
      <w:proofErr w:type="gramStart"/>
      <w:r w:rsidRPr="00F533C1">
        <w:rPr>
          <w:rFonts w:ascii="Times New Roman" w:hAnsi="Times New Roman" w:cs="Times New Roman"/>
          <w:b/>
          <w:i/>
          <w:sz w:val="24"/>
          <w:szCs w:val="24"/>
        </w:rPr>
        <w:t xml:space="preserve"> С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9"/>
        <w:gridCol w:w="1134"/>
      </w:tblGrid>
      <w:tr w:rsidR="005C5364" w:rsidRPr="00F533C1" w:rsidTr="009C1B10">
        <w:tc>
          <w:tcPr>
            <w:tcW w:w="959" w:type="dxa"/>
          </w:tcPr>
          <w:p w:rsidR="005C5364" w:rsidRPr="00F533C1" w:rsidRDefault="005C5364" w:rsidP="009C1B10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3C1">
              <w:rPr>
                <w:rFonts w:ascii="Times New Roman" w:hAnsi="Times New Roman" w:cs="Times New Roman"/>
                <w:b/>
                <w:sz w:val="24"/>
                <w:szCs w:val="24"/>
              </w:rPr>
              <w:t>С 1</w:t>
            </w:r>
          </w:p>
        </w:tc>
        <w:tc>
          <w:tcPr>
            <w:tcW w:w="1134" w:type="dxa"/>
          </w:tcPr>
          <w:p w:rsidR="005C5364" w:rsidRPr="00F533C1" w:rsidRDefault="005C5364" w:rsidP="009C1B10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33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5C5364" w:rsidRPr="00F533C1" w:rsidTr="009C1B10">
        <w:tc>
          <w:tcPr>
            <w:tcW w:w="959" w:type="dxa"/>
          </w:tcPr>
          <w:p w:rsidR="005C5364" w:rsidRPr="00F533C1" w:rsidRDefault="005C5364" w:rsidP="009C1B10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C5364" w:rsidRDefault="005C5364" w:rsidP="009C1B10">
            <w:pPr>
              <w:tabs>
                <w:tab w:val="left" w:pos="360"/>
                <w:tab w:val="left" w:pos="720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5C5364" w:rsidRDefault="005C5364" w:rsidP="005C5364">
      <w:pPr>
        <w:rPr>
          <w:rFonts w:ascii="Times New Roman" w:eastAsia="Times New Roman" w:hAnsi="Times New Roman" w:cs="Times New Roman"/>
          <w:i/>
          <w:iCs/>
          <w:color w:val="000000"/>
          <w:spacing w:val="-10"/>
          <w:sz w:val="24"/>
          <w:szCs w:val="24"/>
          <w:lang w:eastAsia="ru-RU"/>
        </w:rPr>
      </w:pPr>
    </w:p>
    <w:p w:rsidR="005C5364" w:rsidRPr="00F452C4" w:rsidRDefault="005C5364" w:rsidP="005C5364">
      <w:pPr>
        <w:rPr>
          <w:rFonts w:ascii="Times New Roman" w:eastAsia="Times New Roman" w:hAnsi="Times New Roman" w:cs="Times New Roman"/>
          <w:b/>
          <w:iCs/>
          <w:color w:val="000000"/>
          <w:spacing w:val="-10"/>
          <w:sz w:val="24"/>
          <w:szCs w:val="24"/>
          <w:lang w:eastAsia="ru-RU"/>
        </w:rPr>
      </w:pPr>
      <w:r w:rsidRPr="00F452C4">
        <w:rPr>
          <w:rFonts w:ascii="Times New Roman" w:eastAsia="Times New Roman" w:hAnsi="Times New Roman" w:cs="Times New Roman"/>
          <w:b/>
          <w:iCs/>
          <w:color w:val="000000"/>
          <w:spacing w:val="-10"/>
          <w:sz w:val="24"/>
          <w:szCs w:val="24"/>
          <w:lang w:eastAsia="ru-RU"/>
        </w:rPr>
        <w:t>Критерии оценивания</w:t>
      </w:r>
    </w:p>
    <w:tbl>
      <w:tblPr>
        <w:tblStyle w:val="a4"/>
        <w:tblW w:w="0" w:type="auto"/>
        <w:tblLook w:val="04A0"/>
      </w:tblPr>
      <w:tblGrid>
        <w:gridCol w:w="1101"/>
        <w:gridCol w:w="8591"/>
      </w:tblGrid>
      <w:tr w:rsidR="005C5364" w:rsidRPr="00B9624E" w:rsidTr="009C1B10">
        <w:tc>
          <w:tcPr>
            <w:tcW w:w="1101" w:type="dxa"/>
          </w:tcPr>
          <w:p w:rsidR="005C5364" w:rsidRDefault="005C5364" w:rsidP="009C1B1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№ задания</w:t>
            </w:r>
          </w:p>
        </w:tc>
        <w:tc>
          <w:tcPr>
            <w:tcW w:w="8591" w:type="dxa"/>
          </w:tcPr>
          <w:p w:rsidR="005C5364" w:rsidRDefault="005C5364" w:rsidP="009C1B1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0180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Критерии оценивания</w:t>
            </w:r>
          </w:p>
          <w:p w:rsidR="005C5364" w:rsidRPr="00B9624E" w:rsidRDefault="005C5364" w:rsidP="009C1B1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C5364" w:rsidRPr="001454D1" w:rsidTr="009C1B10">
        <w:tc>
          <w:tcPr>
            <w:tcW w:w="1101" w:type="dxa"/>
          </w:tcPr>
          <w:p w:rsidR="005C5364" w:rsidRPr="00F84DE8" w:rsidRDefault="005C5364" w:rsidP="009C1B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proofErr w:type="gramEnd"/>
          </w:p>
        </w:tc>
        <w:tc>
          <w:tcPr>
            <w:tcW w:w="8591" w:type="dxa"/>
          </w:tcPr>
          <w:p w:rsidR="005C5364" w:rsidRPr="001454D1" w:rsidRDefault="005C5364" w:rsidP="009C1B1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балл – задание выполнено правильно</w:t>
            </w:r>
          </w:p>
        </w:tc>
      </w:tr>
      <w:tr w:rsidR="005C5364" w:rsidRPr="001454D1" w:rsidTr="009C1B10">
        <w:tc>
          <w:tcPr>
            <w:tcW w:w="1101" w:type="dxa"/>
          </w:tcPr>
          <w:p w:rsidR="005C5364" w:rsidRPr="00F84DE8" w:rsidRDefault="005C5364" w:rsidP="009C1B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proofErr w:type="gramStart"/>
            <w:r w:rsidRPr="00F84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proofErr w:type="gramEnd"/>
          </w:p>
        </w:tc>
        <w:tc>
          <w:tcPr>
            <w:tcW w:w="8591" w:type="dxa"/>
          </w:tcPr>
          <w:p w:rsidR="005C5364" w:rsidRPr="001454D1" w:rsidRDefault="005C5364" w:rsidP="009C1B1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балл – задание выполнено правильно</w:t>
            </w:r>
          </w:p>
        </w:tc>
      </w:tr>
      <w:tr w:rsidR="005C5364" w:rsidRPr="003A6C2C" w:rsidTr="009C1B10">
        <w:tc>
          <w:tcPr>
            <w:tcW w:w="1101" w:type="dxa"/>
          </w:tcPr>
          <w:p w:rsidR="005C5364" w:rsidRPr="00F84DE8" w:rsidRDefault="005C5364" w:rsidP="009C1B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84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91" w:type="dxa"/>
          </w:tcPr>
          <w:p w:rsidR="005C5364" w:rsidRPr="003A6C2C" w:rsidRDefault="005C5364" w:rsidP="009C1B1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балл – задание выполнено правильно</w:t>
            </w:r>
          </w:p>
        </w:tc>
      </w:tr>
      <w:tr w:rsidR="005C5364" w:rsidRPr="00F21214" w:rsidTr="009C1B10">
        <w:tc>
          <w:tcPr>
            <w:tcW w:w="1101" w:type="dxa"/>
          </w:tcPr>
          <w:p w:rsidR="005C5364" w:rsidRPr="00F84DE8" w:rsidRDefault="005C5364" w:rsidP="009C1B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proofErr w:type="gramStart"/>
            <w:r w:rsidRPr="00F84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proofErr w:type="gramEnd"/>
          </w:p>
        </w:tc>
        <w:tc>
          <w:tcPr>
            <w:tcW w:w="8591" w:type="dxa"/>
          </w:tcPr>
          <w:p w:rsidR="005C5364" w:rsidRPr="00F21214" w:rsidRDefault="005C5364" w:rsidP="009C1B1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балл – задание выполнено правильно</w:t>
            </w:r>
          </w:p>
        </w:tc>
      </w:tr>
      <w:tr w:rsidR="005C5364" w:rsidRPr="00F21214" w:rsidTr="009C1B10">
        <w:tc>
          <w:tcPr>
            <w:tcW w:w="1101" w:type="dxa"/>
          </w:tcPr>
          <w:p w:rsidR="005C5364" w:rsidRDefault="005C5364" w:rsidP="009C1B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А5</w:t>
            </w:r>
          </w:p>
        </w:tc>
        <w:tc>
          <w:tcPr>
            <w:tcW w:w="8591" w:type="dxa"/>
          </w:tcPr>
          <w:p w:rsidR="005C5364" w:rsidRDefault="005C5364" w:rsidP="009C1B1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балл – задание выполнено правильно</w:t>
            </w:r>
          </w:p>
        </w:tc>
      </w:tr>
      <w:tr w:rsidR="005C5364" w:rsidRPr="00B9624E" w:rsidTr="009C1B10">
        <w:tc>
          <w:tcPr>
            <w:tcW w:w="1101" w:type="dxa"/>
          </w:tcPr>
          <w:p w:rsidR="005C5364" w:rsidRPr="00F84DE8" w:rsidRDefault="005C5364" w:rsidP="009C1B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proofErr w:type="gramEnd"/>
          </w:p>
        </w:tc>
        <w:tc>
          <w:tcPr>
            <w:tcW w:w="8591" w:type="dxa"/>
          </w:tcPr>
          <w:p w:rsidR="005C5364" w:rsidRPr="00B9624E" w:rsidRDefault="005C5364" w:rsidP="009C1B1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бал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задание выполнено правильно</w:t>
            </w:r>
          </w:p>
        </w:tc>
      </w:tr>
      <w:tr w:rsidR="005C5364" w:rsidRPr="00FB694C" w:rsidTr="009C1B10">
        <w:tc>
          <w:tcPr>
            <w:tcW w:w="1101" w:type="dxa"/>
          </w:tcPr>
          <w:p w:rsidR="005C5364" w:rsidRPr="00F84DE8" w:rsidRDefault="005C5364" w:rsidP="009C1B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proofErr w:type="gramEnd"/>
          </w:p>
        </w:tc>
        <w:tc>
          <w:tcPr>
            <w:tcW w:w="8591" w:type="dxa"/>
          </w:tcPr>
          <w:p w:rsidR="005C5364" w:rsidRPr="00FB694C" w:rsidRDefault="005C5364" w:rsidP="009C1B1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бал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задание выполнено правильно</w:t>
            </w:r>
          </w:p>
        </w:tc>
      </w:tr>
      <w:tr w:rsidR="005C5364" w:rsidRPr="00FB694C" w:rsidTr="009C1B10">
        <w:tc>
          <w:tcPr>
            <w:tcW w:w="1101" w:type="dxa"/>
          </w:tcPr>
          <w:p w:rsidR="005C5364" w:rsidRDefault="005C5364" w:rsidP="009C1B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В3</w:t>
            </w:r>
          </w:p>
        </w:tc>
        <w:tc>
          <w:tcPr>
            <w:tcW w:w="8591" w:type="dxa"/>
          </w:tcPr>
          <w:p w:rsidR="005C5364" w:rsidRDefault="005C5364" w:rsidP="009C1B1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бал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задание выполнено правильно</w:t>
            </w:r>
          </w:p>
        </w:tc>
      </w:tr>
      <w:tr w:rsidR="005C5364" w:rsidRPr="00FB694C" w:rsidTr="009C1B10">
        <w:tc>
          <w:tcPr>
            <w:tcW w:w="1101" w:type="dxa"/>
          </w:tcPr>
          <w:p w:rsidR="005C5364" w:rsidRDefault="005C5364" w:rsidP="009C1B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proofErr w:type="gramEnd"/>
          </w:p>
        </w:tc>
        <w:tc>
          <w:tcPr>
            <w:tcW w:w="8591" w:type="dxa"/>
          </w:tcPr>
          <w:p w:rsidR="005C5364" w:rsidRDefault="005C5364" w:rsidP="009C1B1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бал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задание выполнено правильно</w:t>
            </w:r>
          </w:p>
        </w:tc>
      </w:tr>
      <w:tr w:rsidR="005C5364" w:rsidTr="009C1B10">
        <w:tc>
          <w:tcPr>
            <w:tcW w:w="1101" w:type="dxa"/>
          </w:tcPr>
          <w:p w:rsidR="005C5364" w:rsidRPr="00F84DE8" w:rsidRDefault="005C5364" w:rsidP="009C1B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proofErr w:type="gramEnd"/>
          </w:p>
        </w:tc>
        <w:tc>
          <w:tcPr>
            <w:tcW w:w="8591" w:type="dxa"/>
          </w:tcPr>
          <w:p w:rsidR="005C5364" w:rsidRDefault="005C5364" w:rsidP="009C1B1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балл - задание выполнено правильно</w:t>
            </w:r>
          </w:p>
        </w:tc>
      </w:tr>
      <w:tr w:rsidR="005C5364" w:rsidTr="009C1B10">
        <w:tc>
          <w:tcPr>
            <w:tcW w:w="1101" w:type="dxa"/>
          </w:tcPr>
          <w:p w:rsidR="005C5364" w:rsidRDefault="005C5364" w:rsidP="009C1B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proofErr w:type="gramEnd"/>
          </w:p>
        </w:tc>
        <w:tc>
          <w:tcPr>
            <w:tcW w:w="8591" w:type="dxa"/>
          </w:tcPr>
          <w:p w:rsidR="005C5364" w:rsidRDefault="005C5364" w:rsidP="009C1B1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балл - задание выполнено правильно</w:t>
            </w:r>
          </w:p>
        </w:tc>
      </w:tr>
      <w:tr w:rsidR="005C5364" w:rsidRPr="00B9624E" w:rsidTr="009C1B10">
        <w:tc>
          <w:tcPr>
            <w:tcW w:w="1101" w:type="dxa"/>
          </w:tcPr>
          <w:p w:rsidR="005C5364" w:rsidRDefault="005C5364" w:rsidP="009C1B1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91" w:type="dxa"/>
          </w:tcPr>
          <w:p w:rsidR="005C5364" w:rsidRPr="00622761" w:rsidRDefault="005C5364" w:rsidP="009C1B1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</w:t>
            </w:r>
            <w:r w:rsidRPr="0062276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баллов – отметка «5»</w:t>
            </w:r>
          </w:p>
          <w:p w:rsidR="005C5364" w:rsidRPr="00622761" w:rsidRDefault="005C5364" w:rsidP="009C1B1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8 - 9</w:t>
            </w:r>
            <w:r w:rsidRPr="0062276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баллов - отметка «4»</w:t>
            </w:r>
          </w:p>
          <w:p w:rsidR="005C5364" w:rsidRPr="00622761" w:rsidRDefault="005C5364" w:rsidP="009C1B1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7 </w:t>
            </w:r>
            <w:r w:rsidRPr="0062276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баллов - отметка «3»</w:t>
            </w:r>
          </w:p>
          <w:p w:rsidR="005C5364" w:rsidRPr="00B9624E" w:rsidRDefault="005C5364" w:rsidP="009C1B1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Менее 7</w:t>
            </w:r>
            <w:r w:rsidRPr="0062276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баллов - отметка «2»</w:t>
            </w:r>
          </w:p>
        </w:tc>
      </w:tr>
    </w:tbl>
    <w:p w:rsidR="005C5364" w:rsidRDefault="005C5364" w:rsidP="005C5364">
      <w:pPr>
        <w:rPr>
          <w:rFonts w:ascii="Times New Roman" w:eastAsia="Times New Roman" w:hAnsi="Times New Roman" w:cs="Times New Roman"/>
          <w:i/>
          <w:iCs/>
          <w:color w:val="000000"/>
          <w:spacing w:val="-10"/>
          <w:sz w:val="24"/>
          <w:szCs w:val="24"/>
          <w:lang w:eastAsia="ru-RU"/>
        </w:rPr>
      </w:pPr>
    </w:p>
    <w:p w:rsidR="005C5364" w:rsidRDefault="005C5364" w:rsidP="005C5364">
      <w:pPr>
        <w:jc w:val="left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:rsidR="00274CDA" w:rsidRDefault="00274CDA" w:rsidP="000D1138">
      <w:pPr>
        <w:rPr>
          <w:rFonts w:ascii="Times New Roman" w:hAnsi="Times New Roman" w:cs="Times New Roman"/>
          <w:sz w:val="24"/>
          <w:szCs w:val="24"/>
        </w:rPr>
      </w:pPr>
    </w:p>
    <w:p w:rsidR="00274CDA" w:rsidRDefault="00274CDA" w:rsidP="000D1138">
      <w:pPr>
        <w:rPr>
          <w:rFonts w:ascii="Times New Roman" w:hAnsi="Times New Roman" w:cs="Times New Roman"/>
          <w:sz w:val="24"/>
          <w:szCs w:val="24"/>
        </w:rPr>
      </w:pPr>
    </w:p>
    <w:p w:rsidR="00274CDA" w:rsidRDefault="00274CDA" w:rsidP="005861F4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F5C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Итоговая к</w:t>
      </w:r>
      <w:r w:rsidRPr="00274C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онтрольная работа</w:t>
      </w:r>
      <w:r w:rsidR="005861F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:rsidR="00AE1F1A" w:rsidRPr="00472C13" w:rsidRDefault="00AE1F1A" w:rsidP="00AE1F1A">
      <w:pP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 xml:space="preserve">Цель: проверить знания учащихся по всем темам; развивать творческие способности детей, фантазию, наблюдательность; прививать интерес к чтению.                       </w:t>
      </w:r>
      <w:r w:rsidRPr="00476BF7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 xml:space="preserve"> </w:t>
      </w:r>
    </w:p>
    <w:p w:rsidR="00AE1F1A" w:rsidRPr="006A58FE" w:rsidRDefault="00AE1F1A" w:rsidP="00AE1F1A">
      <w:pPr>
        <w:jc w:val="left"/>
        <w:rPr>
          <w:rFonts w:ascii="Times New Roman" w:eastAsia="Times New Roman" w:hAnsi="Times New Roman" w:cs="Times New Roman"/>
          <w:b/>
          <w:lang w:eastAsia="ru-RU"/>
        </w:rPr>
      </w:pPr>
    </w:p>
    <w:p w:rsidR="00AE1F1A" w:rsidRPr="00274CDA" w:rsidRDefault="00AE1F1A" w:rsidP="00274CDA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4CDA" w:rsidRPr="00274CDA" w:rsidRDefault="00274CDA" w:rsidP="00274CDA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4CD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Вариант 1</w:t>
      </w:r>
    </w:p>
    <w:p w:rsidR="00274CDA" w:rsidRPr="00274CDA" w:rsidRDefault="00274CDA" w:rsidP="00274CDA">
      <w:pPr>
        <w:jc w:val="lef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74C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 Прочитайте текст, выполните задания к нему.</w:t>
      </w:r>
    </w:p>
    <w:p w:rsidR="00274CDA" w:rsidRPr="003F5CFB" w:rsidRDefault="00274CDA" w:rsidP="00274CDA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74C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Как лягушка небывалой величины выпила всю воду</w:t>
      </w:r>
    </w:p>
    <w:p w:rsidR="00274CDA" w:rsidRPr="00274CDA" w:rsidRDefault="00274CDA" w:rsidP="00274CDA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4C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 Центральной Австралии и что случилось потом</w:t>
      </w:r>
    </w:p>
    <w:p w:rsidR="00274CDA" w:rsidRPr="00274CDA" w:rsidRDefault="00274CDA" w:rsidP="00274CDA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5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</w:t>
      </w:r>
      <w:r w:rsidRPr="00274C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Очень давно это было. Пришли в страну жара и засуха. И не стало воды ни в одной реке, пруду или ручье. Люди, животные и птицы начали падать и умирать. Исчезли тучи и облака, и единственной тенью на земле была тень смерти.</w:t>
      </w:r>
    </w:p>
    <w:p w:rsidR="00274CDA" w:rsidRPr="00274CDA" w:rsidRDefault="00274CDA" w:rsidP="00274CDA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5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</w:t>
      </w:r>
      <w:r w:rsidRPr="00274C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Перестали охотники гоняться за дичью и умирали вместе с животными.</w:t>
      </w:r>
    </w:p>
    <w:p w:rsidR="00274CDA" w:rsidRPr="00274CDA" w:rsidRDefault="00274CDA" w:rsidP="00274CDA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5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</w:t>
      </w:r>
      <w:r w:rsidRPr="00274C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Собрались те, кто еще был жив, у высохшего главного водопоя и ста</w:t>
      </w:r>
      <w:r w:rsidRPr="00274C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 обсуждать, куда делась вся вода в стране.</w:t>
      </w:r>
    </w:p>
    <w:p w:rsidR="00274CDA" w:rsidRPr="00274CDA" w:rsidRDefault="00274CDA" w:rsidP="00274CDA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5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</w:t>
      </w:r>
      <w:r w:rsidRPr="00274C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Оказалось, что ее выпила лягушка небывалой величины.</w:t>
      </w:r>
    </w:p>
    <w:p w:rsidR="00274CDA" w:rsidRPr="00274CDA" w:rsidRDefault="00274CDA" w:rsidP="00274CDA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5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</w:t>
      </w:r>
      <w:r w:rsidRPr="00274C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решили те, кто был еще жив, люди, животные и птицы, рассме</w:t>
      </w:r>
      <w:r w:rsidRPr="00274C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шить лягушку, чтобы вся вода вылилась из нее обратно. Но напрасно хохотала перед лягушкой птица-хохотунья, напрасно смешно прыгал перед ней кенгуру и танцевал на одной ноге журавль. Лягушка небывалой величины крепко сжала рот и не хотела смеяться.</w:t>
      </w:r>
    </w:p>
    <w:p w:rsidR="00274CDA" w:rsidRPr="00274CDA" w:rsidRDefault="00274CDA" w:rsidP="00274CDA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5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</w:t>
      </w:r>
      <w:r w:rsidRPr="00274C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Тогда забрался маленький юркий червячок на ее брюхо и начал ще</w:t>
      </w:r>
      <w:r w:rsidRPr="00274C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котать его кончиком хвоста.</w:t>
      </w:r>
    </w:p>
    <w:p w:rsidR="00274CDA" w:rsidRPr="00274CDA" w:rsidRDefault="00274CDA" w:rsidP="00274CDA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5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</w:t>
      </w:r>
      <w:r w:rsidRPr="00274C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Долго крепилась гигантская лягушка, но </w:t>
      </w:r>
      <w:proofErr w:type="gramStart"/>
      <w:r w:rsidRPr="00274C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наконец</w:t>
      </w:r>
      <w:proofErr w:type="gramEnd"/>
      <w:r w:rsidRPr="00274C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выдержала, за</w:t>
      </w:r>
      <w:r w:rsidRPr="00274C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тряслась от смеха, и вода хлынула водопадом из ее огромного рта.</w:t>
      </w:r>
    </w:p>
    <w:p w:rsidR="00274CDA" w:rsidRPr="00274CDA" w:rsidRDefault="00274CDA" w:rsidP="00274CDA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5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</w:t>
      </w:r>
      <w:r w:rsidRPr="00274C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сразу наполнились водой реки, пруды и ручьи, и жизнь всего жи</w:t>
      </w:r>
      <w:r w:rsidRPr="00274C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вого была спасена.</w:t>
      </w:r>
    </w:p>
    <w:p w:rsidR="00274CDA" w:rsidRPr="00AE1F1A" w:rsidRDefault="00274CDA" w:rsidP="00274CDA">
      <w:pPr>
        <w:jc w:val="lef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E1F1A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Вопросы и задания</w:t>
      </w:r>
    </w:p>
    <w:p w:rsidR="00274CDA" w:rsidRPr="00274CDA" w:rsidRDefault="00274CDA" w:rsidP="00274CDA">
      <w:pPr>
        <w:jc w:val="lef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E1F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1)</w:t>
      </w:r>
      <w:r w:rsidRPr="00274CD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Где происходит действие?</w:t>
      </w:r>
    </w:p>
    <w:p w:rsidR="00274CDA" w:rsidRPr="00274CDA" w:rsidRDefault="00274CDA" w:rsidP="00274CDA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4CD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а) около засохшей реки</w:t>
      </w:r>
    </w:p>
    <w:p w:rsidR="00274CDA" w:rsidRPr="00274CDA" w:rsidRDefault="00274CDA" w:rsidP="00274CDA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4CD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б) </w:t>
      </w:r>
      <w:r w:rsidRPr="00274CDA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у высохшего главного водопоя</w:t>
      </w:r>
      <w:r w:rsidRPr="00274CDA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</w:r>
    </w:p>
    <w:p w:rsidR="00274CDA" w:rsidRPr="00274CDA" w:rsidRDefault="00274CDA" w:rsidP="00274CDA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4CD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в) около высохшего пруда</w:t>
      </w:r>
    </w:p>
    <w:p w:rsidR="00274CDA" w:rsidRPr="00274CDA" w:rsidRDefault="00274CDA" w:rsidP="00274CDA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4CD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г) у высохшего ручья</w:t>
      </w:r>
    </w:p>
    <w:p w:rsidR="00274CDA" w:rsidRPr="00274CDA" w:rsidRDefault="00274CDA" w:rsidP="00274CDA">
      <w:pPr>
        <w:jc w:val="lef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E1F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2)</w:t>
      </w:r>
      <w:r w:rsidRPr="00274CD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Как бы вы озаглавили этот текст?</w:t>
      </w:r>
      <w:r w:rsidRPr="003F5CF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_______________________________________</w:t>
      </w:r>
    </w:p>
    <w:p w:rsidR="00274CDA" w:rsidRPr="00274CDA" w:rsidRDefault="00274CDA" w:rsidP="00274CDA">
      <w:pPr>
        <w:jc w:val="lef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E1F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</w:t>
      </w:r>
      <w:r w:rsidRPr="003F5CF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)</w:t>
      </w:r>
      <w:r w:rsidRPr="00274CD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Определите жанр произведения.</w:t>
      </w:r>
    </w:p>
    <w:p w:rsidR="00274CDA" w:rsidRPr="00274CDA" w:rsidRDefault="00274CDA" w:rsidP="00274CDA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4CD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а) повесть</w:t>
      </w:r>
      <w:r w:rsidRPr="00274CD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  <w:t>в)</w:t>
      </w:r>
      <w:r w:rsidRPr="00274CD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</w:r>
      <w:r w:rsidRPr="00274CDA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сказка</w:t>
      </w:r>
    </w:p>
    <w:p w:rsidR="00274CDA" w:rsidRPr="00274CDA" w:rsidRDefault="00274CDA" w:rsidP="00274CDA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4CD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б) рассказ</w:t>
      </w:r>
      <w:r w:rsidRPr="00274CD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  <w:t>г)</w:t>
      </w:r>
      <w:r w:rsidRPr="00274CD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  <w:t>пьеса</w:t>
      </w:r>
    </w:p>
    <w:p w:rsidR="00274CDA" w:rsidRDefault="00274CDA" w:rsidP="00274CDA">
      <w:pPr>
        <w:jc w:val="lef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E1F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4)</w:t>
      </w:r>
      <w:r w:rsidRPr="00274CD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Разделите текст на четыре части. Озаглавьте их.</w:t>
      </w:r>
    </w:p>
    <w:p w:rsidR="003F5CFB" w:rsidRPr="00274CDA" w:rsidRDefault="003F5CFB" w:rsidP="00274CDA">
      <w:pPr>
        <w:jc w:val="lef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</w:t>
      </w:r>
    </w:p>
    <w:p w:rsidR="00274CDA" w:rsidRDefault="00274CDA" w:rsidP="00274CDA">
      <w:pPr>
        <w:jc w:val="lef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E1F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5)</w:t>
      </w:r>
      <w:r w:rsidRPr="00274CD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Какими словами вы бы могли охарактеризовать лягушку?</w:t>
      </w:r>
    </w:p>
    <w:p w:rsidR="003F5CFB" w:rsidRPr="00274CDA" w:rsidRDefault="003F5CFB" w:rsidP="00274CDA">
      <w:pPr>
        <w:jc w:val="lef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___________________________________________________________________________________</w:t>
      </w:r>
    </w:p>
    <w:p w:rsidR="00274CDA" w:rsidRPr="003F5CFB" w:rsidRDefault="003F5CFB" w:rsidP="003F5CFB">
      <w:pPr>
        <w:jc w:val="lef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E1F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6)</w:t>
      </w:r>
      <w:r w:rsidR="00274CDA" w:rsidRPr="003F5CF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Сформулируйте основную мысль текста.</w:t>
      </w:r>
    </w:p>
    <w:p w:rsidR="003F5CFB" w:rsidRPr="003F5CFB" w:rsidRDefault="003F5CFB" w:rsidP="003F5CFB">
      <w:pPr>
        <w:pStyle w:val="a3"/>
        <w:ind w:left="0"/>
        <w:jc w:val="lef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_______________________________________________________________________________</w:t>
      </w:r>
    </w:p>
    <w:p w:rsidR="00274CDA" w:rsidRDefault="003F5CFB" w:rsidP="003F5CFB">
      <w:pPr>
        <w:jc w:val="lef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E1F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7)</w:t>
      </w:r>
      <w:r w:rsidR="00274CDA" w:rsidRPr="00274CD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Как вы понимаете выражение: «Единственной тенью на земле была тень смерти».</w:t>
      </w:r>
    </w:p>
    <w:p w:rsidR="003F5CFB" w:rsidRPr="003F5CFB" w:rsidRDefault="003F5CFB" w:rsidP="003F5CFB">
      <w:pPr>
        <w:jc w:val="lef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________________________________________________________________________________________________________________________________________</w:t>
      </w:r>
      <w:r w:rsidR="00AE1F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______________________________</w:t>
      </w:r>
    </w:p>
    <w:p w:rsidR="003F5CFB" w:rsidRPr="003F5CFB" w:rsidRDefault="003F5CFB" w:rsidP="003F5CFB">
      <w:pPr>
        <w:jc w:val="lef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3F5CFB" w:rsidRDefault="003F5CFB" w:rsidP="003F5CFB">
      <w:pPr>
        <w:jc w:val="left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</w:p>
    <w:p w:rsidR="005C5364" w:rsidRPr="00F533C1" w:rsidRDefault="005C5364" w:rsidP="005C5364">
      <w:pPr>
        <w:tabs>
          <w:tab w:val="left" w:pos="360"/>
          <w:tab w:val="left" w:pos="720"/>
          <w:tab w:val="left" w:pos="1440"/>
        </w:tabs>
        <w:ind w:left="1020" w:hanging="10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533C1">
        <w:rPr>
          <w:rFonts w:ascii="Times New Roman" w:hAnsi="Times New Roman" w:cs="Times New Roman"/>
          <w:b/>
          <w:sz w:val="24"/>
          <w:szCs w:val="24"/>
        </w:rPr>
        <w:t xml:space="preserve">Ключ к контрольно-измерительным материалам </w:t>
      </w:r>
    </w:p>
    <w:p w:rsidR="005C5364" w:rsidRDefault="005C5364" w:rsidP="005C5364">
      <w:pPr>
        <w:tabs>
          <w:tab w:val="left" w:pos="360"/>
          <w:tab w:val="left" w:pos="720"/>
          <w:tab w:val="left" w:pos="1440"/>
        </w:tabs>
        <w:ind w:left="1020" w:hanging="1020"/>
        <w:rPr>
          <w:rFonts w:ascii="Times New Roman" w:hAnsi="Times New Roman" w:cs="Times New Roman"/>
          <w:b/>
          <w:i/>
          <w:sz w:val="24"/>
          <w:szCs w:val="24"/>
        </w:rPr>
      </w:pPr>
      <w:r w:rsidRPr="00F533C1">
        <w:rPr>
          <w:rFonts w:ascii="Times New Roman" w:hAnsi="Times New Roman" w:cs="Times New Roman"/>
          <w:b/>
          <w:sz w:val="24"/>
          <w:szCs w:val="24"/>
        </w:rPr>
        <w:t xml:space="preserve">Ответы к заданиям </w:t>
      </w:r>
      <w:r>
        <w:rPr>
          <w:rFonts w:ascii="Times New Roman" w:hAnsi="Times New Roman" w:cs="Times New Roman"/>
          <w:b/>
          <w:i/>
          <w:sz w:val="24"/>
          <w:szCs w:val="24"/>
        </w:rPr>
        <w:t>вопроса 1</w:t>
      </w:r>
    </w:p>
    <w:p w:rsidR="005C5364" w:rsidRPr="00411208" w:rsidRDefault="005C5364" w:rsidP="005C5364">
      <w:pPr>
        <w:jc w:val="lef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У высохшего главного водопоя.</w:t>
      </w:r>
    </w:p>
    <w:p w:rsidR="005C5364" w:rsidRDefault="005C5364" w:rsidP="005C5364">
      <w:pPr>
        <w:tabs>
          <w:tab w:val="left" w:pos="360"/>
          <w:tab w:val="left" w:pos="720"/>
          <w:tab w:val="left" w:pos="1440"/>
        </w:tabs>
        <w:rPr>
          <w:rFonts w:ascii="Times New Roman" w:hAnsi="Times New Roman" w:cs="Times New Roman"/>
          <w:b/>
          <w:i/>
          <w:sz w:val="24"/>
          <w:szCs w:val="24"/>
        </w:rPr>
      </w:pPr>
      <w:r w:rsidRPr="00F533C1">
        <w:rPr>
          <w:rFonts w:ascii="Times New Roman" w:hAnsi="Times New Roman" w:cs="Times New Roman"/>
          <w:b/>
          <w:sz w:val="24"/>
          <w:szCs w:val="24"/>
        </w:rPr>
        <w:t xml:space="preserve">Ответы к заданиям </w:t>
      </w:r>
      <w:r>
        <w:rPr>
          <w:rFonts w:ascii="Times New Roman" w:hAnsi="Times New Roman" w:cs="Times New Roman"/>
          <w:b/>
          <w:i/>
          <w:sz w:val="24"/>
          <w:szCs w:val="24"/>
        </w:rPr>
        <w:t>вопроса 2</w:t>
      </w:r>
    </w:p>
    <w:p w:rsidR="00246BF4" w:rsidRDefault="00246BF4" w:rsidP="00246BF4">
      <w:pPr>
        <w:tabs>
          <w:tab w:val="left" w:pos="360"/>
          <w:tab w:val="left" w:pos="720"/>
          <w:tab w:val="left" w:pos="14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Жадная лягушка.</w:t>
      </w:r>
    </w:p>
    <w:p w:rsidR="005C5364" w:rsidRDefault="005C5364" w:rsidP="005C5364">
      <w:pPr>
        <w:tabs>
          <w:tab w:val="left" w:pos="360"/>
          <w:tab w:val="left" w:pos="720"/>
          <w:tab w:val="left" w:pos="1440"/>
        </w:tabs>
        <w:rPr>
          <w:rFonts w:ascii="Times New Roman" w:hAnsi="Times New Roman" w:cs="Times New Roman"/>
          <w:b/>
          <w:i/>
          <w:sz w:val="24"/>
          <w:szCs w:val="24"/>
        </w:rPr>
      </w:pPr>
      <w:r w:rsidRPr="00F533C1">
        <w:rPr>
          <w:rFonts w:ascii="Times New Roman" w:hAnsi="Times New Roman" w:cs="Times New Roman"/>
          <w:b/>
          <w:sz w:val="24"/>
          <w:szCs w:val="24"/>
        </w:rPr>
        <w:t xml:space="preserve">Ответы к заданиям </w:t>
      </w:r>
      <w:r>
        <w:rPr>
          <w:rFonts w:ascii="Times New Roman" w:hAnsi="Times New Roman" w:cs="Times New Roman"/>
          <w:b/>
          <w:i/>
          <w:sz w:val="24"/>
          <w:szCs w:val="24"/>
        </w:rPr>
        <w:t>вопроса 3</w:t>
      </w:r>
    </w:p>
    <w:p w:rsidR="005C5364" w:rsidRPr="00F533C1" w:rsidRDefault="005C5364" w:rsidP="005C5364">
      <w:pPr>
        <w:tabs>
          <w:tab w:val="left" w:pos="360"/>
          <w:tab w:val="left" w:pos="720"/>
          <w:tab w:val="left" w:pos="144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Сказка.</w:t>
      </w:r>
    </w:p>
    <w:p w:rsidR="005C5364" w:rsidRDefault="005C5364" w:rsidP="005C5364">
      <w:pPr>
        <w:tabs>
          <w:tab w:val="left" w:pos="360"/>
          <w:tab w:val="left" w:pos="720"/>
          <w:tab w:val="left" w:pos="1440"/>
        </w:tabs>
        <w:rPr>
          <w:rFonts w:ascii="Times New Roman" w:hAnsi="Times New Roman" w:cs="Times New Roman"/>
          <w:b/>
          <w:i/>
          <w:sz w:val="24"/>
          <w:szCs w:val="24"/>
        </w:rPr>
      </w:pPr>
      <w:r w:rsidRPr="00F533C1">
        <w:rPr>
          <w:rFonts w:ascii="Times New Roman" w:hAnsi="Times New Roman" w:cs="Times New Roman"/>
          <w:b/>
          <w:sz w:val="24"/>
          <w:szCs w:val="24"/>
        </w:rPr>
        <w:t xml:space="preserve">Ответы к заданиям </w:t>
      </w:r>
      <w:r>
        <w:rPr>
          <w:rFonts w:ascii="Times New Roman" w:hAnsi="Times New Roman" w:cs="Times New Roman"/>
          <w:b/>
          <w:i/>
          <w:sz w:val="24"/>
          <w:szCs w:val="24"/>
        </w:rPr>
        <w:t>вопроса 4</w:t>
      </w:r>
    </w:p>
    <w:p w:rsidR="005C5364" w:rsidRDefault="005C5364" w:rsidP="005C5364">
      <w:pPr>
        <w:tabs>
          <w:tab w:val="left" w:pos="360"/>
          <w:tab w:val="left" w:pos="720"/>
          <w:tab w:val="left" w:pos="14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Текст разделен на </w:t>
      </w:r>
      <w:r w:rsidR="00246BF4">
        <w:rPr>
          <w:rFonts w:ascii="Times New Roman" w:hAnsi="Times New Roman" w:cs="Times New Roman"/>
          <w:sz w:val="24"/>
          <w:szCs w:val="24"/>
        </w:rPr>
        <w:t xml:space="preserve">4 </w:t>
      </w:r>
      <w:r>
        <w:rPr>
          <w:rFonts w:ascii="Times New Roman" w:hAnsi="Times New Roman" w:cs="Times New Roman"/>
          <w:sz w:val="24"/>
          <w:szCs w:val="24"/>
        </w:rPr>
        <w:t>части. Части озаглавлены.</w:t>
      </w:r>
    </w:p>
    <w:p w:rsidR="005C5364" w:rsidRDefault="005C5364" w:rsidP="005C5364">
      <w:pPr>
        <w:tabs>
          <w:tab w:val="left" w:pos="360"/>
          <w:tab w:val="left" w:pos="720"/>
          <w:tab w:val="left" w:pos="1440"/>
        </w:tabs>
        <w:rPr>
          <w:rFonts w:ascii="Times New Roman" w:hAnsi="Times New Roman" w:cs="Times New Roman"/>
          <w:b/>
          <w:i/>
          <w:sz w:val="24"/>
          <w:szCs w:val="24"/>
        </w:rPr>
      </w:pPr>
      <w:r w:rsidRPr="00F042A7">
        <w:rPr>
          <w:rFonts w:ascii="Times New Roman" w:hAnsi="Times New Roman" w:cs="Times New Roman"/>
          <w:b/>
          <w:sz w:val="24"/>
          <w:szCs w:val="24"/>
        </w:rPr>
        <w:t xml:space="preserve">Ответы к заданиям </w:t>
      </w:r>
      <w:r w:rsidRPr="00F042A7">
        <w:rPr>
          <w:rFonts w:ascii="Times New Roman" w:hAnsi="Times New Roman" w:cs="Times New Roman"/>
          <w:b/>
          <w:i/>
          <w:sz w:val="24"/>
          <w:szCs w:val="24"/>
        </w:rPr>
        <w:t xml:space="preserve">вопроса </w:t>
      </w:r>
      <w:r>
        <w:rPr>
          <w:rFonts w:ascii="Times New Roman" w:hAnsi="Times New Roman" w:cs="Times New Roman"/>
          <w:b/>
          <w:i/>
          <w:sz w:val="24"/>
          <w:szCs w:val="24"/>
        </w:rPr>
        <w:t>5</w:t>
      </w:r>
    </w:p>
    <w:p w:rsidR="005C5364" w:rsidRDefault="00246BF4" w:rsidP="005C5364">
      <w:pPr>
        <w:tabs>
          <w:tab w:val="left" w:pos="360"/>
          <w:tab w:val="left" w:pos="720"/>
          <w:tab w:val="left" w:pos="14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Жадная, легкомысленная.</w:t>
      </w:r>
    </w:p>
    <w:p w:rsidR="005C5364" w:rsidRPr="00F533C1" w:rsidRDefault="005C5364" w:rsidP="005C5364">
      <w:pPr>
        <w:tabs>
          <w:tab w:val="left" w:pos="360"/>
          <w:tab w:val="left" w:pos="720"/>
          <w:tab w:val="left" w:pos="1440"/>
        </w:tabs>
        <w:rPr>
          <w:rFonts w:ascii="Times New Roman" w:hAnsi="Times New Roman" w:cs="Times New Roman"/>
          <w:b/>
          <w:sz w:val="24"/>
          <w:szCs w:val="24"/>
        </w:rPr>
      </w:pPr>
      <w:r w:rsidRPr="00F533C1">
        <w:rPr>
          <w:rFonts w:ascii="Times New Roman" w:hAnsi="Times New Roman" w:cs="Times New Roman"/>
          <w:b/>
          <w:sz w:val="24"/>
          <w:szCs w:val="24"/>
        </w:rPr>
        <w:t xml:space="preserve">Ответы к заданиям </w:t>
      </w:r>
      <w:r>
        <w:rPr>
          <w:rFonts w:ascii="Times New Roman" w:hAnsi="Times New Roman" w:cs="Times New Roman"/>
          <w:b/>
          <w:i/>
          <w:sz w:val="24"/>
          <w:szCs w:val="24"/>
        </w:rPr>
        <w:t>вопроса 6</w:t>
      </w:r>
    </w:p>
    <w:p w:rsidR="00246BF4" w:rsidRPr="00246BF4" w:rsidRDefault="00246BF4" w:rsidP="00246BF4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Нельзя забирать что-то у всех, надо делиться. </w:t>
      </w:r>
      <w:r w:rsidRPr="00F533C1">
        <w:rPr>
          <w:rFonts w:ascii="Times New Roman" w:hAnsi="Times New Roman" w:cs="Times New Roman"/>
          <w:sz w:val="24"/>
          <w:szCs w:val="24"/>
        </w:rPr>
        <w:tab/>
      </w:r>
    </w:p>
    <w:p w:rsidR="005C5364" w:rsidRDefault="005C5364" w:rsidP="005C5364">
      <w:pPr>
        <w:tabs>
          <w:tab w:val="left" w:pos="360"/>
          <w:tab w:val="left" w:pos="720"/>
          <w:tab w:val="left" w:pos="1440"/>
        </w:tabs>
        <w:rPr>
          <w:rFonts w:ascii="Times New Roman" w:hAnsi="Times New Roman" w:cs="Times New Roman"/>
          <w:b/>
          <w:i/>
          <w:sz w:val="24"/>
          <w:szCs w:val="24"/>
        </w:rPr>
      </w:pPr>
      <w:r w:rsidRPr="00F533C1">
        <w:rPr>
          <w:rFonts w:ascii="Times New Roman" w:hAnsi="Times New Roman" w:cs="Times New Roman"/>
          <w:b/>
          <w:sz w:val="24"/>
          <w:szCs w:val="24"/>
        </w:rPr>
        <w:t xml:space="preserve">Ответы к заданиям </w:t>
      </w:r>
      <w:r>
        <w:rPr>
          <w:rFonts w:ascii="Times New Roman" w:hAnsi="Times New Roman" w:cs="Times New Roman"/>
          <w:b/>
          <w:i/>
          <w:sz w:val="24"/>
          <w:szCs w:val="24"/>
        </w:rPr>
        <w:t>вопроса 7</w:t>
      </w:r>
    </w:p>
    <w:p w:rsidR="00246BF4" w:rsidRPr="00246BF4" w:rsidRDefault="00246BF4" w:rsidP="005C5364">
      <w:pPr>
        <w:tabs>
          <w:tab w:val="left" w:pos="360"/>
          <w:tab w:val="left" w:pos="720"/>
          <w:tab w:val="left" w:pos="1440"/>
        </w:tabs>
        <w:rPr>
          <w:rFonts w:ascii="Times New Roman" w:hAnsi="Times New Roman" w:cs="Times New Roman"/>
          <w:sz w:val="24"/>
          <w:szCs w:val="24"/>
        </w:rPr>
      </w:pPr>
      <w:r w:rsidRPr="00246BF4">
        <w:rPr>
          <w:rFonts w:ascii="Times New Roman" w:hAnsi="Times New Roman" w:cs="Times New Roman"/>
          <w:sz w:val="24"/>
          <w:szCs w:val="24"/>
        </w:rPr>
        <w:t>Все стали гибнуть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46BF4" w:rsidRDefault="00246BF4" w:rsidP="005C5364">
      <w:pPr>
        <w:rPr>
          <w:rFonts w:ascii="Times New Roman" w:eastAsia="Times New Roman" w:hAnsi="Times New Roman" w:cs="Times New Roman"/>
          <w:b/>
          <w:iCs/>
          <w:color w:val="000000"/>
          <w:spacing w:val="-10"/>
          <w:sz w:val="24"/>
          <w:szCs w:val="24"/>
          <w:lang w:eastAsia="ru-RU"/>
        </w:rPr>
      </w:pPr>
    </w:p>
    <w:p w:rsidR="005C5364" w:rsidRPr="00F452C4" w:rsidRDefault="005C5364" w:rsidP="005C5364">
      <w:pPr>
        <w:rPr>
          <w:rFonts w:ascii="Times New Roman" w:eastAsia="Times New Roman" w:hAnsi="Times New Roman" w:cs="Times New Roman"/>
          <w:b/>
          <w:iCs/>
          <w:color w:val="000000"/>
          <w:spacing w:val="-10"/>
          <w:sz w:val="24"/>
          <w:szCs w:val="24"/>
          <w:lang w:eastAsia="ru-RU"/>
        </w:rPr>
      </w:pPr>
      <w:r w:rsidRPr="00F452C4">
        <w:rPr>
          <w:rFonts w:ascii="Times New Roman" w:eastAsia="Times New Roman" w:hAnsi="Times New Roman" w:cs="Times New Roman"/>
          <w:b/>
          <w:iCs/>
          <w:color w:val="000000"/>
          <w:spacing w:val="-10"/>
          <w:sz w:val="24"/>
          <w:szCs w:val="24"/>
          <w:lang w:eastAsia="ru-RU"/>
        </w:rPr>
        <w:lastRenderedPageBreak/>
        <w:t>Критерии оценивания</w:t>
      </w:r>
    </w:p>
    <w:tbl>
      <w:tblPr>
        <w:tblStyle w:val="a4"/>
        <w:tblW w:w="0" w:type="auto"/>
        <w:tblLook w:val="04A0"/>
      </w:tblPr>
      <w:tblGrid>
        <w:gridCol w:w="1101"/>
        <w:gridCol w:w="8591"/>
      </w:tblGrid>
      <w:tr w:rsidR="005C5364" w:rsidRPr="00B9624E" w:rsidTr="009C1B10">
        <w:tc>
          <w:tcPr>
            <w:tcW w:w="1101" w:type="dxa"/>
          </w:tcPr>
          <w:p w:rsidR="005C5364" w:rsidRDefault="005C5364" w:rsidP="009C1B1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№ задания</w:t>
            </w:r>
          </w:p>
        </w:tc>
        <w:tc>
          <w:tcPr>
            <w:tcW w:w="8591" w:type="dxa"/>
          </w:tcPr>
          <w:p w:rsidR="005C5364" w:rsidRDefault="005C5364" w:rsidP="009C1B1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0180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Критерии оценивания</w:t>
            </w:r>
          </w:p>
          <w:p w:rsidR="005C5364" w:rsidRPr="00B9624E" w:rsidRDefault="005C5364" w:rsidP="009C1B1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C5364" w:rsidRPr="001454D1" w:rsidTr="009C1B10">
        <w:tc>
          <w:tcPr>
            <w:tcW w:w="1101" w:type="dxa"/>
          </w:tcPr>
          <w:p w:rsidR="005C5364" w:rsidRPr="00F84DE8" w:rsidRDefault="005C5364" w:rsidP="009C1B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91" w:type="dxa"/>
          </w:tcPr>
          <w:p w:rsidR="005C5364" w:rsidRPr="001454D1" w:rsidRDefault="005C5364" w:rsidP="009C1B1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балл – задание выполнено правильно</w:t>
            </w:r>
          </w:p>
        </w:tc>
      </w:tr>
      <w:tr w:rsidR="005C5364" w:rsidRPr="001454D1" w:rsidTr="009C1B10">
        <w:tc>
          <w:tcPr>
            <w:tcW w:w="1101" w:type="dxa"/>
          </w:tcPr>
          <w:p w:rsidR="005C5364" w:rsidRPr="00F84DE8" w:rsidRDefault="005C5364" w:rsidP="009C1B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4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91" w:type="dxa"/>
          </w:tcPr>
          <w:p w:rsidR="005C5364" w:rsidRPr="001454D1" w:rsidRDefault="005C5364" w:rsidP="009C1B1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балл – задание выполнено правильно</w:t>
            </w:r>
          </w:p>
        </w:tc>
      </w:tr>
      <w:tr w:rsidR="005C5364" w:rsidRPr="003A6C2C" w:rsidTr="009C1B10">
        <w:tc>
          <w:tcPr>
            <w:tcW w:w="1101" w:type="dxa"/>
          </w:tcPr>
          <w:p w:rsidR="005C5364" w:rsidRPr="00F84DE8" w:rsidRDefault="005C5364" w:rsidP="009C1B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4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91" w:type="dxa"/>
          </w:tcPr>
          <w:p w:rsidR="005C5364" w:rsidRPr="003A6C2C" w:rsidRDefault="005C5364" w:rsidP="009C1B1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балл – задание выполнено правильно</w:t>
            </w:r>
          </w:p>
        </w:tc>
      </w:tr>
      <w:tr w:rsidR="005C5364" w:rsidRPr="00F21214" w:rsidTr="009C1B10">
        <w:tc>
          <w:tcPr>
            <w:tcW w:w="1101" w:type="dxa"/>
          </w:tcPr>
          <w:p w:rsidR="005C5364" w:rsidRPr="00F84DE8" w:rsidRDefault="005C5364" w:rsidP="009C1B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4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591" w:type="dxa"/>
          </w:tcPr>
          <w:p w:rsidR="005C5364" w:rsidRPr="00F21214" w:rsidRDefault="005C5364" w:rsidP="009C1B1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балла – задание выполнено правильно, 2 балла – текст разделен на части, но не все озаглавлено, 1 балл - текст разделен на части не совсем правильно,   озаглавлены не все части правильно</w:t>
            </w:r>
          </w:p>
        </w:tc>
      </w:tr>
      <w:tr w:rsidR="005C5364" w:rsidRPr="00F21214" w:rsidTr="009C1B10">
        <w:tc>
          <w:tcPr>
            <w:tcW w:w="1101" w:type="dxa"/>
          </w:tcPr>
          <w:p w:rsidR="005C5364" w:rsidRDefault="005C5364" w:rsidP="009C1B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591" w:type="dxa"/>
          </w:tcPr>
          <w:p w:rsidR="005C5364" w:rsidRDefault="005C5364" w:rsidP="009C1B1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балл – задание выполнено правильно</w:t>
            </w:r>
          </w:p>
        </w:tc>
      </w:tr>
      <w:tr w:rsidR="005C5364" w:rsidRPr="00B9624E" w:rsidTr="009C1B10">
        <w:tc>
          <w:tcPr>
            <w:tcW w:w="1101" w:type="dxa"/>
          </w:tcPr>
          <w:p w:rsidR="005C5364" w:rsidRPr="00F84DE8" w:rsidRDefault="005C5364" w:rsidP="009C1B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591" w:type="dxa"/>
          </w:tcPr>
          <w:p w:rsidR="005C5364" w:rsidRPr="00B9624E" w:rsidRDefault="005C5364" w:rsidP="009C1B1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балл - задание выполнено правильно</w:t>
            </w:r>
          </w:p>
        </w:tc>
      </w:tr>
      <w:tr w:rsidR="005C5364" w:rsidRPr="00FB694C" w:rsidTr="009C1B10">
        <w:tc>
          <w:tcPr>
            <w:tcW w:w="1101" w:type="dxa"/>
          </w:tcPr>
          <w:p w:rsidR="005C5364" w:rsidRPr="00F84DE8" w:rsidRDefault="005C5364" w:rsidP="009C1B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8591" w:type="dxa"/>
          </w:tcPr>
          <w:p w:rsidR="005C5364" w:rsidRPr="00FB694C" w:rsidRDefault="00246BF4" w:rsidP="009C1B1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балл - задание выполнено правильно</w:t>
            </w:r>
          </w:p>
        </w:tc>
      </w:tr>
      <w:tr w:rsidR="005C5364" w:rsidRPr="00B9624E" w:rsidTr="009C1B10">
        <w:tc>
          <w:tcPr>
            <w:tcW w:w="1101" w:type="dxa"/>
          </w:tcPr>
          <w:p w:rsidR="005C5364" w:rsidRDefault="005C5364" w:rsidP="009C1B1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91" w:type="dxa"/>
          </w:tcPr>
          <w:p w:rsidR="005C5364" w:rsidRPr="00622761" w:rsidRDefault="00246BF4" w:rsidP="009C1B1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</w:t>
            </w:r>
            <w:r w:rsidR="005C5364" w:rsidRPr="0062276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баллов – отметка «5»</w:t>
            </w:r>
          </w:p>
          <w:p w:rsidR="005C5364" w:rsidRPr="00622761" w:rsidRDefault="00246BF4" w:rsidP="009C1B1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</w:t>
            </w:r>
            <w:r w:rsidR="005C5364" w:rsidRPr="0062276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баллов - отметка «4»</w:t>
            </w:r>
          </w:p>
          <w:p w:rsidR="005C5364" w:rsidRPr="00622761" w:rsidRDefault="00246BF4" w:rsidP="009C1B1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</w:t>
            </w:r>
            <w:r w:rsidR="005C5364" w:rsidRPr="0062276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баллов - отметка «3»</w:t>
            </w:r>
          </w:p>
          <w:p w:rsidR="005C5364" w:rsidRPr="00B9624E" w:rsidRDefault="005C5364" w:rsidP="009C1B1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Менее 7</w:t>
            </w:r>
            <w:r w:rsidRPr="0062276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баллов - отметка «2»</w:t>
            </w:r>
          </w:p>
        </w:tc>
      </w:tr>
    </w:tbl>
    <w:p w:rsidR="005C5364" w:rsidRDefault="005C5364" w:rsidP="005C5364">
      <w:pPr>
        <w:rPr>
          <w:rFonts w:ascii="Times New Roman" w:eastAsia="Times New Roman" w:hAnsi="Times New Roman" w:cs="Times New Roman"/>
          <w:i/>
          <w:iCs/>
          <w:color w:val="000000"/>
          <w:spacing w:val="-10"/>
          <w:sz w:val="24"/>
          <w:szCs w:val="24"/>
          <w:lang w:eastAsia="ru-RU"/>
        </w:rPr>
      </w:pPr>
    </w:p>
    <w:p w:rsidR="005C5364" w:rsidRDefault="005C5364" w:rsidP="005C5364">
      <w:pPr>
        <w:rPr>
          <w:rFonts w:ascii="Times New Roman" w:hAnsi="Times New Roman" w:cs="Times New Roman"/>
          <w:sz w:val="26"/>
          <w:szCs w:val="26"/>
        </w:rPr>
      </w:pPr>
    </w:p>
    <w:p w:rsidR="003F5CFB" w:rsidRDefault="003F5CFB" w:rsidP="003F5CFB">
      <w:pPr>
        <w:jc w:val="left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</w:p>
    <w:p w:rsidR="003F5CFB" w:rsidRDefault="003F5CFB" w:rsidP="003F5CFB">
      <w:pPr>
        <w:jc w:val="left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3F5CFB" w:rsidRDefault="003F5CFB" w:rsidP="003F5CFB">
      <w:pPr>
        <w:jc w:val="left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3F5CFB" w:rsidRDefault="003F5CFB" w:rsidP="005861F4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F5C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Итоговая к</w:t>
      </w:r>
      <w:r w:rsidRPr="00274C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онтрольная работа</w:t>
      </w:r>
      <w:r w:rsidR="005861F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:rsidR="00AE1F1A" w:rsidRPr="00274CDA" w:rsidRDefault="00AE1F1A" w:rsidP="003F5CFB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4CDA" w:rsidRPr="00274CDA" w:rsidRDefault="00274CDA" w:rsidP="00274CDA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4CDA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Вариант 2</w:t>
      </w:r>
    </w:p>
    <w:p w:rsidR="00274CDA" w:rsidRPr="00274CDA" w:rsidRDefault="00274CDA" w:rsidP="003F5CFB">
      <w:pPr>
        <w:jc w:val="lef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74C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Прочитайте текст, выполните задания к нему.</w:t>
      </w:r>
    </w:p>
    <w:p w:rsidR="003F5CFB" w:rsidRPr="003F5CFB" w:rsidRDefault="003F5CFB" w:rsidP="003F5CF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3F5CF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Позарившись</w:t>
      </w:r>
      <w:proofErr w:type="gramEnd"/>
      <w:r w:rsidRPr="003F5CF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на чужое, потеряешь свое</w:t>
      </w:r>
    </w:p>
    <w:p w:rsidR="003F5CFB" w:rsidRPr="003F5CFB" w:rsidRDefault="003F5CFB" w:rsidP="003F5CFB">
      <w:pPr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Купец закупал товары в одном месте и вез их продавать в другое.</w:t>
      </w:r>
    </w:p>
    <w:p w:rsidR="003F5CFB" w:rsidRPr="003F5CFB" w:rsidRDefault="003F5CFB" w:rsidP="003F5CFB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5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Однажды остановился купец возле реки, пообедал, а потом вновь навьючил свой караван и двинулся дальше. Да через некоторое время вспомнил, что оставил на привале кошель с деньгами.</w:t>
      </w:r>
    </w:p>
    <w:p w:rsidR="003F5CFB" w:rsidRPr="003F5CFB" w:rsidRDefault="003F5CFB" w:rsidP="003F5CFB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5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Воротился он быстрее назад, чтобы поискать потерянные сто монет, и повстречал человека. Незнакомец его спрашивает:</w:t>
      </w:r>
    </w:p>
    <w:p w:rsidR="003F5CFB" w:rsidRPr="003F5CFB" w:rsidRDefault="003F5CFB" w:rsidP="003F5CFB">
      <w:pPr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Что ты здесь ищешь?</w:t>
      </w:r>
    </w:p>
    <w:p w:rsidR="003F5CFB" w:rsidRPr="003F5CFB" w:rsidRDefault="003F5CFB" w:rsidP="003F5CFB">
      <w:pPr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 Да вот деньги потерял.</w:t>
      </w:r>
    </w:p>
    <w:p w:rsidR="003F5CFB" w:rsidRPr="003F5CFB" w:rsidRDefault="003F5CFB" w:rsidP="003F5CFB">
      <w:pPr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А сколько денег у тебя пропало?</w:t>
      </w:r>
    </w:p>
    <w:p w:rsidR="003F5CFB" w:rsidRPr="003F5CFB" w:rsidRDefault="003F5CFB" w:rsidP="003F5CFB">
      <w:pPr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 Сто монет, - ответил купец.</w:t>
      </w:r>
    </w:p>
    <w:p w:rsidR="003F5CFB" w:rsidRPr="003F5CFB" w:rsidRDefault="003F5CFB" w:rsidP="003F5CFB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5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Обрадовался незнакомец:</w:t>
      </w:r>
    </w:p>
    <w:p w:rsidR="003F5CFB" w:rsidRPr="003F5CFB" w:rsidRDefault="003F5CFB" w:rsidP="003F5CFB">
      <w:pPr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 Их-то я, видимо, и нашел! Вот твои деньги!</w:t>
      </w:r>
    </w:p>
    <w:p w:rsidR="003F5CFB" w:rsidRPr="003F5CFB" w:rsidRDefault="003F5CFB" w:rsidP="003F5CFB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5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Купец взял деньги, а потом и говорит:</w:t>
      </w:r>
    </w:p>
    <w:p w:rsidR="003F5CFB" w:rsidRPr="003F5CFB" w:rsidRDefault="003F5CFB" w:rsidP="003F5CFB">
      <w:pPr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 У меня пропало двести монет! Верни мне остальные!</w:t>
      </w:r>
    </w:p>
    <w:p w:rsidR="003F5CFB" w:rsidRPr="003F5CFB" w:rsidRDefault="003F5CFB" w:rsidP="003F5CFB">
      <w:pPr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 Не может того быть! Я нашел сто! - удивился незнакомец. Пришлось им идти к царю - пусть сам царь рассудит их.</w:t>
      </w:r>
    </w:p>
    <w:p w:rsidR="003F5CFB" w:rsidRPr="003F5CFB" w:rsidRDefault="003F5CFB" w:rsidP="003F5CFB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5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Царь спросил у купца:</w:t>
      </w:r>
    </w:p>
    <w:p w:rsidR="003F5CFB" w:rsidRPr="003F5CFB" w:rsidRDefault="003F5CFB" w:rsidP="003F5CFB">
      <w:pPr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 Сколько денег у тебя пропало?</w:t>
      </w:r>
    </w:p>
    <w:p w:rsidR="003F5CFB" w:rsidRPr="003F5CFB" w:rsidRDefault="003F5CFB" w:rsidP="003F5CFB">
      <w:pPr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Двести монет.</w:t>
      </w:r>
    </w:p>
    <w:p w:rsidR="003F5CFB" w:rsidRPr="003F5CFB" w:rsidRDefault="003F5CFB" w:rsidP="003F5CFB">
      <w:pPr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 А сколько ты нашел? - обратился царь к незнакомцу.</w:t>
      </w:r>
    </w:p>
    <w:p w:rsidR="003F5CFB" w:rsidRPr="003F5CFB" w:rsidRDefault="003F5CFB" w:rsidP="003F5CFB">
      <w:pPr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Сто, — ответил тот.</w:t>
      </w:r>
    </w:p>
    <w:p w:rsidR="003F5CFB" w:rsidRPr="003F5CFB" w:rsidRDefault="003F5CFB" w:rsidP="003F5CFB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5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Тогда царь сказал:</w:t>
      </w:r>
    </w:p>
    <w:p w:rsidR="003F5CFB" w:rsidRPr="003F5CFB" w:rsidRDefault="003F5CFB" w:rsidP="003F5CFB">
      <w:pPr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 Раз у тебя, купец, пропало двести монет, спрашивай у того, кто нашел двести. А тот, кто нашел сто, вправе взять их себе, потому что это не твои деньги.</w:t>
      </w:r>
    </w:p>
    <w:p w:rsidR="003F5CFB" w:rsidRPr="00AE1F1A" w:rsidRDefault="003F5CFB" w:rsidP="003F5CFB">
      <w:pPr>
        <w:jc w:val="lef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E1F1A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Вопросы и задания</w:t>
      </w:r>
    </w:p>
    <w:p w:rsidR="003F5CFB" w:rsidRPr="003F5CFB" w:rsidRDefault="003F5CFB" w:rsidP="003F5CFB">
      <w:pPr>
        <w:jc w:val="lef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E1F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1)</w:t>
      </w:r>
      <w:r w:rsidRPr="003F5CF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Где происходит действие?</w:t>
      </w:r>
    </w:p>
    <w:p w:rsidR="003F5CFB" w:rsidRPr="003F5CFB" w:rsidRDefault="003F5CFB" w:rsidP="003F5CFB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5CF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а) в лесу</w:t>
      </w:r>
      <w:r w:rsidRPr="003F5CF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  <w:t>в)</w:t>
      </w:r>
      <w:r w:rsidRPr="003F5CF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</w:r>
      <w:r w:rsidRPr="003F5CF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у реки</w:t>
      </w:r>
    </w:p>
    <w:p w:rsidR="003F5CFB" w:rsidRPr="003F5CFB" w:rsidRDefault="003F5CFB" w:rsidP="003F5CFB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5CF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б) в поле</w:t>
      </w:r>
      <w:r w:rsidRPr="003F5CF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  <w:t>г)</w:t>
      </w:r>
      <w:r w:rsidRPr="003F5CF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  <w:t>у озера</w:t>
      </w:r>
    </w:p>
    <w:p w:rsidR="003F5CFB" w:rsidRPr="003F5CFB" w:rsidRDefault="003F5CFB" w:rsidP="003F5CFB">
      <w:pPr>
        <w:jc w:val="lef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E1F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2)</w:t>
      </w:r>
      <w:r w:rsidRPr="003F5CF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Как бы вы озаглавили этот текст?_______________________</w:t>
      </w:r>
      <w:r w:rsidR="00AE1F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_____________________________</w:t>
      </w:r>
    </w:p>
    <w:p w:rsidR="003F5CFB" w:rsidRPr="003F5CFB" w:rsidRDefault="003F5CFB" w:rsidP="003F5CFB">
      <w:pPr>
        <w:jc w:val="lef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E1F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3)</w:t>
      </w:r>
      <w:r w:rsidRPr="003F5CF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Определите жанр произведения.</w:t>
      </w:r>
    </w:p>
    <w:p w:rsidR="003F5CFB" w:rsidRPr="003F5CFB" w:rsidRDefault="003F5CFB" w:rsidP="003F5CFB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5CF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>а) повесть</w:t>
      </w:r>
      <w:r w:rsidRPr="003F5CF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  <w:t>в</w:t>
      </w:r>
      <w:proofErr w:type="gramStart"/>
      <w:r w:rsidRPr="003F5CF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)с</w:t>
      </w:r>
      <w:proofErr w:type="gramEnd"/>
      <w:r w:rsidRPr="003F5CF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казка</w:t>
      </w:r>
    </w:p>
    <w:p w:rsidR="003F5CFB" w:rsidRPr="003F5CFB" w:rsidRDefault="003F5CFB" w:rsidP="003F5CFB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5CF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б) </w:t>
      </w:r>
      <w:r w:rsidRPr="003F5CF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рассказ</w:t>
      </w:r>
      <w:r w:rsidRPr="003F5CF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  <w:t>г</w:t>
      </w:r>
      <w:proofErr w:type="gramStart"/>
      <w:r w:rsidRPr="003F5CF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)п</w:t>
      </w:r>
      <w:proofErr w:type="gramEnd"/>
      <w:r w:rsidRPr="003F5CF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ьеса</w:t>
      </w:r>
    </w:p>
    <w:p w:rsidR="003F5CFB" w:rsidRDefault="003F5CFB" w:rsidP="003F5CFB">
      <w:pPr>
        <w:jc w:val="lef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E1F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4)</w:t>
      </w:r>
      <w:r w:rsidRPr="003F5CF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Разделите текст на четыре части. Озаглавьте их.</w:t>
      </w:r>
    </w:p>
    <w:p w:rsidR="003F5CFB" w:rsidRPr="003F5CFB" w:rsidRDefault="003F5CFB" w:rsidP="003F5CFB">
      <w:pPr>
        <w:jc w:val="lef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</w:t>
      </w:r>
    </w:p>
    <w:p w:rsidR="003F5CFB" w:rsidRPr="003F5CFB" w:rsidRDefault="003F5CFB" w:rsidP="003F5CFB">
      <w:pPr>
        <w:jc w:val="lef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E1F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5)</w:t>
      </w:r>
      <w:r w:rsidRPr="003F5CF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Какими словами вы бы могли охарактеризовать купца?</w:t>
      </w:r>
    </w:p>
    <w:p w:rsidR="003F5CFB" w:rsidRPr="003F5CFB" w:rsidRDefault="003F5CFB" w:rsidP="003F5CFB">
      <w:pPr>
        <w:pStyle w:val="a3"/>
        <w:ind w:left="0"/>
        <w:jc w:val="lef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___________________________________________________________________________________</w:t>
      </w:r>
    </w:p>
    <w:p w:rsidR="003F5CFB" w:rsidRPr="003F5CFB" w:rsidRDefault="003F5CFB" w:rsidP="003F5CFB">
      <w:pPr>
        <w:jc w:val="lef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E1F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6)</w:t>
      </w:r>
      <w:r w:rsidRPr="003F5CF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Сформулируйте основную мысль текста.</w:t>
      </w:r>
    </w:p>
    <w:p w:rsidR="003F5CFB" w:rsidRPr="003F5CFB" w:rsidRDefault="003F5CFB" w:rsidP="003F5CFB">
      <w:pPr>
        <w:jc w:val="lef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___________________________________________________________________________________</w:t>
      </w:r>
    </w:p>
    <w:p w:rsidR="003F5CFB" w:rsidRDefault="003F5CFB" w:rsidP="003F5CFB">
      <w:pPr>
        <w:jc w:val="lef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E1F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7)</w:t>
      </w:r>
      <w:r w:rsidRPr="003F5CF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Объясните, как вы понимаете заголовок «</w:t>
      </w:r>
      <w:proofErr w:type="gramStart"/>
      <w:r w:rsidRPr="003F5CF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Позарившись</w:t>
      </w:r>
      <w:proofErr w:type="gramEnd"/>
      <w:r w:rsidRPr="003F5CF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на чужое, потеряешь свое».</w:t>
      </w:r>
    </w:p>
    <w:p w:rsidR="003F5CFB" w:rsidRDefault="003F5CFB" w:rsidP="003F5CFB">
      <w:pPr>
        <w:jc w:val="lef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</w:t>
      </w:r>
    </w:p>
    <w:p w:rsidR="008177C6" w:rsidRDefault="008177C6" w:rsidP="003F5CFB">
      <w:pPr>
        <w:jc w:val="lef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246BF4" w:rsidRPr="00F533C1" w:rsidRDefault="00246BF4" w:rsidP="00246BF4">
      <w:pPr>
        <w:tabs>
          <w:tab w:val="left" w:pos="360"/>
          <w:tab w:val="left" w:pos="720"/>
          <w:tab w:val="left" w:pos="1440"/>
        </w:tabs>
        <w:ind w:left="1020" w:hanging="10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533C1">
        <w:rPr>
          <w:rFonts w:ascii="Times New Roman" w:hAnsi="Times New Roman" w:cs="Times New Roman"/>
          <w:b/>
          <w:sz w:val="24"/>
          <w:szCs w:val="24"/>
        </w:rPr>
        <w:t xml:space="preserve">Ключ к контрольно-измерительным материалам </w:t>
      </w:r>
    </w:p>
    <w:p w:rsidR="00246BF4" w:rsidRDefault="00246BF4" w:rsidP="00246BF4">
      <w:pPr>
        <w:tabs>
          <w:tab w:val="left" w:pos="360"/>
          <w:tab w:val="left" w:pos="720"/>
          <w:tab w:val="left" w:pos="1440"/>
        </w:tabs>
        <w:ind w:left="1020" w:hanging="1020"/>
        <w:rPr>
          <w:rFonts w:ascii="Times New Roman" w:hAnsi="Times New Roman" w:cs="Times New Roman"/>
          <w:b/>
          <w:i/>
          <w:sz w:val="24"/>
          <w:szCs w:val="24"/>
        </w:rPr>
      </w:pPr>
      <w:r w:rsidRPr="00F533C1">
        <w:rPr>
          <w:rFonts w:ascii="Times New Roman" w:hAnsi="Times New Roman" w:cs="Times New Roman"/>
          <w:b/>
          <w:sz w:val="24"/>
          <w:szCs w:val="24"/>
        </w:rPr>
        <w:t xml:space="preserve">Ответы к заданиям </w:t>
      </w:r>
      <w:r>
        <w:rPr>
          <w:rFonts w:ascii="Times New Roman" w:hAnsi="Times New Roman" w:cs="Times New Roman"/>
          <w:b/>
          <w:i/>
          <w:sz w:val="24"/>
          <w:szCs w:val="24"/>
        </w:rPr>
        <w:t>вопроса 1</w:t>
      </w:r>
    </w:p>
    <w:p w:rsidR="00246BF4" w:rsidRPr="00411208" w:rsidRDefault="00246BF4" w:rsidP="00246BF4">
      <w:pPr>
        <w:jc w:val="lef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У реки.</w:t>
      </w:r>
    </w:p>
    <w:p w:rsidR="00246BF4" w:rsidRDefault="00246BF4" w:rsidP="00246BF4">
      <w:pPr>
        <w:tabs>
          <w:tab w:val="left" w:pos="360"/>
          <w:tab w:val="left" w:pos="720"/>
          <w:tab w:val="left" w:pos="1440"/>
        </w:tabs>
        <w:rPr>
          <w:rFonts w:ascii="Times New Roman" w:hAnsi="Times New Roman" w:cs="Times New Roman"/>
          <w:b/>
          <w:i/>
          <w:sz w:val="24"/>
          <w:szCs w:val="24"/>
        </w:rPr>
      </w:pPr>
      <w:r w:rsidRPr="00F533C1">
        <w:rPr>
          <w:rFonts w:ascii="Times New Roman" w:hAnsi="Times New Roman" w:cs="Times New Roman"/>
          <w:b/>
          <w:sz w:val="24"/>
          <w:szCs w:val="24"/>
        </w:rPr>
        <w:t xml:space="preserve">Ответы к заданиям </w:t>
      </w:r>
      <w:r>
        <w:rPr>
          <w:rFonts w:ascii="Times New Roman" w:hAnsi="Times New Roman" w:cs="Times New Roman"/>
          <w:b/>
          <w:i/>
          <w:sz w:val="24"/>
          <w:szCs w:val="24"/>
        </w:rPr>
        <w:t>вопроса 2</w:t>
      </w:r>
    </w:p>
    <w:p w:rsidR="00246BF4" w:rsidRDefault="00246BF4" w:rsidP="00246BF4">
      <w:pPr>
        <w:tabs>
          <w:tab w:val="left" w:pos="360"/>
          <w:tab w:val="left" w:pos="720"/>
          <w:tab w:val="left" w:pos="1440"/>
        </w:tabs>
        <w:rPr>
          <w:rFonts w:ascii="Times New Roman" w:hAnsi="Times New Roman" w:cs="Times New Roman"/>
          <w:b/>
          <w:i/>
          <w:sz w:val="24"/>
          <w:szCs w:val="24"/>
        </w:rPr>
      </w:pPr>
      <w:proofErr w:type="gramStart"/>
      <w:r w:rsidRPr="003F5CF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Позарившись</w:t>
      </w:r>
      <w:proofErr w:type="gramEnd"/>
      <w:r w:rsidRPr="003F5CF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на чужое, потеряешь свое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</w:p>
    <w:p w:rsidR="00246BF4" w:rsidRDefault="00246BF4" w:rsidP="00246BF4">
      <w:pPr>
        <w:tabs>
          <w:tab w:val="left" w:pos="360"/>
          <w:tab w:val="left" w:pos="720"/>
          <w:tab w:val="left" w:pos="1440"/>
        </w:tabs>
        <w:rPr>
          <w:rFonts w:ascii="Times New Roman" w:hAnsi="Times New Roman" w:cs="Times New Roman"/>
          <w:b/>
          <w:i/>
          <w:sz w:val="24"/>
          <w:szCs w:val="24"/>
        </w:rPr>
      </w:pPr>
      <w:r w:rsidRPr="00F533C1">
        <w:rPr>
          <w:rFonts w:ascii="Times New Roman" w:hAnsi="Times New Roman" w:cs="Times New Roman"/>
          <w:b/>
          <w:sz w:val="24"/>
          <w:szCs w:val="24"/>
        </w:rPr>
        <w:t xml:space="preserve">Ответы к заданиям </w:t>
      </w:r>
      <w:r>
        <w:rPr>
          <w:rFonts w:ascii="Times New Roman" w:hAnsi="Times New Roman" w:cs="Times New Roman"/>
          <w:b/>
          <w:i/>
          <w:sz w:val="24"/>
          <w:szCs w:val="24"/>
        </w:rPr>
        <w:t>вопроса 3</w:t>
      </w:r>
    </w:p>
    <w:p w:rsidR="00246BF4" w:rsidRPr="00F533C1" w:rsidRDefault="00246BF4" w:rsidP="00246BF4">
      <w:pPr>
        <w:tabs>
          <w:tab w:val="left" w:pos="360"/>
          <w:tab w:val="left" w:pos="720"/>
          <w:tab w:val="left" w:pos="144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Сказка.</w:t>
      </w:r>
    </w:p>
    <w:p w:rsidR="00246BF4" w:rsidRDefault="00246BF4" w:rsidP="00246BF4">
      <w:pPr>
        <w:tabs>
          <w:tab w:val="left" w:pos="360"/>
          <w:tab w:val="left" w:pos="720"/>
          <w:tab w:val="left" w:pos="1440"/>
        </w:tabs>
        <w:rPr>
          <w:rFonts w:ascii="Times New Roman" w:hAnsi="Times New Roman" w:cs="Times New Roman"/>
          <w:b/>
          <w:i/>
          <w:sz w:val="24"/>
          <w:szCs w:val="24"/>
        </w:rPr>
      </w:pPr>
      <w:r w:rsidRPr="00F533C1">
        <w:rPr>
          <w:rFonts w:ascii="Times New Roman" w:hAnsi="Times New Roman" w:cs="Times New Roman"/>
          <w:b/>
          <w:sz w:val="24"/>
          <w:szCs w:val="24"/>
        </w:rPr>
        <w:t xml:space="preserve">Ответы к заданиям </w:t>
      </w:r>
      <w:r>
        <w:rPr>
          <w:rFonts w:ascii="Times New Roman" w:hAnsi="Times New Roman" w:cs="Times New Roman"/>
          <w:b/>
          <w:i/>
          <w:sz w:val="24"/>
          <w:szCs w:val="24"/>
        </w:rPr>
        <w:t>вопроса 4</w:t>
      </w:r>
    </w:p>
    <w:p w:rsidR="00246BF4" w:rsidRDefault="00246BF4" w:rsidP="00246BF4">
      <w:pPr>
        <w:tabs>
          <w:tab w:val="left" w:pos="360"/>
          <w:tab w:val="left" w:pos="720"/>
          <w:tab w:val="left" w:pos="14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Текст разделен на 4 части. Части озаглавлены.</w:t>
      </w:r>
    </w:p>
    <w:p w:rsidR="00246BF4" w:rsidRDefault="00246BF4" w:rsidP="00246BF4">
      <w:pPr>
        <w:tabs>
          <w:tab w:val="left" w:pos="360"/>
          <w:tab w:val="left" w:pos="720"/>
          <w:tab w:val="left" w:pos="1440"/>
        </w:tabs>
        <w:rPr>
          <w:rFonts w:ascii="Times New Roman" w:hAnsi="Times New Roman" w:cs="Times New Roman"/>
          <w:b/>
          <w:i/>
          <w:sz w:val="24"/>
          <w:szCs w:val="24"/>
        </w:rPr>
      </w:pPr>
      <w:r w:rsidRPr="00F042A7">
        <w:rPr>
          <w:rFonts w:ascii="Times New Roman" w:hAnsi="Times New Roman" w:cs="Times New Roman"/>
          <w:b/>
          <w:sz w:val="24"/>
          <w:szCs w:val="24"/>
        </w:rPr>
        <w:t xml:space="preserve">Ответы к заданиям </w:t>
      </w:r>
      <w:r w:rsidRPr="00F042A7">
        <w:rPr>
          <w:rFonts w:ascii="Times New Roman" w:hAnsi="Times New Roman" w:cs="Times New Roman"/>
          <w:b/>
          <w:i/>
          <w:sz w:val="24"/>
          <w:szCs w:val="24"/>
        </w:rPr>
        <w:t xml:space="preserve">вопроса </w:t>
      </w:r>
      <w:r>
        <w:rPr>
          <w:rFonts w:ascii="Times New Roman" w:hAnsi="Times New Roman" w:cs="Times New Roman"/>
          <w:b/>
          <w:i/>
          <w:sz w:val="24"/>
          <w:szCs w:val="24"/>
        </w:rPr>
        <w:t>5</w:t>
      </w:r>
    </w:p>
    <w:p w:rsidR="00246BF4" w:rsidRDefault="00246BF4" w:rsidP="00246BF4">
      <w:pPr>
        <w:tabs>
          <w:tab w:val="left" w:pos="360"/>
          <w:tab w:val="left" w:pos="720"/>
          <w:tab w:val="left" w:pos="14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Жадный, легкомысленный.</w:t>
      </w:r>
    </w:p>
    <w:p w:rsidR="00246BF4" w:rsidRPr="00F533C1" w:rsidRDefault="00246BF4" w:rsidP="00246BF4">
      <w:pPr>
        <w:tabs>
          <w:tab w:val="left" w:pos="360"/>
          <w:tab w:val="left" w:pos="720"/>
          <w:tab w:val="left" w:pos="1440"/>
        </w:tabs>
        <w:rPr>
          <w:rFonts w:ascii="Times New Roman" w:hAnsi="Times New Roman" w:cs="Times New Roman"/>
          <w:b/>
          <w:sz w:val="24"/>
          <w:szCs w:val="24"/>
        </w:rPr>
      </w:pPr>
      <w:r w:rsidRPr="00F533C1">
        <w:rPr>
          <w:rFonts w:ascii="Times New Roman" w:hAnsi="Times New Roman" w:cs="Times New Roman"/>
          <w:b/>
          <w:sz w:val="24"/>
          <w:szCs w:val="24"/>
        </w:rPr>
        <w:t xml:space="preserve">Ответы к заданиям </w:t>
      </w:r>
      <w:r>
        <w:rPr>
          <w:rFonts w:ascii="Times New Roman" w:hAnsi="Times New Roman" w:cs="Times New Roman"/>
          <w:b/>
          <w:i/>
          <w:sz w:val="24"/>
          <w:szCs w:val="24"/>
        </w:rPr>
        <w:t>вопроса 6</w:t>
      </w:r>
    </w:p>
    <w:p w:rsidR="00246BF4" w:rsidRPr="00246BF4" w:rsidRDefault="00246BF4" w:rsidP="00246BF4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Нельзя обманывать и быть жадным. </w:t>
      </w:r>
      <w:r w:rsidRPr="00F533C1">
        <w:rPr>
          <w:rFonts w:ascii="Times New Roman" w:hAnsi="Times New Roman" w:cs="Times New Roman"/>
          <w:sz w:val="24"/>
          <w:szCs w:val="24"/>
        </w:rPr>
        <w:tab/>
      </w:r>
    </w:p>
    <w:p w:rsidR="00246BF4" w:rsidRDefault="00246BF4" w:rsidP="00246BF4">
      <w:pPr>
        <w:tabs>
          <w:tab w:val="left" w:pos="360"/>
          <w:tab w:val="left" w:pos="720"/>
          <w:tab w:val="left" w:pos="1440"/>
        </w:tabs>
        <w:rPr>
          <w:rFonts w:ascii="Times New Roman" w:hAnsi="Times New Roman" w:cs="Times New Roman"/>
          <w:b/>
          <w:i/>
          <w:sz w:val="24"/>
          <w:szCs w:val="24"/>
        </w:rPr>
      </w:pPr>
      <w:r w:rsidRPr="00F533C1">
        <w:rPr>
          <w:rFonts w:ascii="Times New Roman" w:hAnsi="Times New Roman" w:cs="Times New Roman"/>
          <w:b/>
          <w:sz w:val="24"/>
          <w:szCs w:val="24"/>
        </w:rPr>
        <w:t xml:space="preserve">Ответы к заданиям </w:t>
      </w:r>
      <w:r>
        <w:rPr>
          <w:rFonts w:ascii="Times New Roman" w:hAnsi="Times New Roman" w:cs="Times New Roman"/>
          <w:b/>
          <w:i/>
          <w:sz w:val="24"/>
          <w:szCs w:val="24"/>
        </w:rPr>
        <w:t>вопроса 7</w:t>
      </w:r>
    </w:p>
    <w:p w:rsidR="00246BF4" w:rsidRPr="00246BF4" w:rsidRDefault="00246BF4" w:rsidP="00246BF4">
      <w:pPr>
        <w:tabs>
          <w:tab w:val="left" w:pos="360"/>
          <w:tab w:val="left" w:pos="720"/>
          <w:tab w:val="left" w:pos="14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Нельзя брать чужое, а то можешь потерять и свое.</w:t>
      </w:r>
    </w:p>
    <w:p w:rsidR="00246BF4" w:rsidRDefault="00246BF4" w:rsidP="00246BF4">
      <w:pPr>
        <w:rPr>
          <w:rFonts w:ascii="Times New Roman" w:eastAsia="Times New Roman" w:hAnsi="Times New Roman" w:cs="Times New Roman"/>
          <w:b/>
          <w:iCs/>
          <w:color w:val="000000"/>
          <w:spacing w:val="-10"/>
          <w:sz w:val="24"/>
          <w:szCs w:val="24"/>
          <w:lang w:eastAsia="ru-RU"/>
        </w:rPr>
      </w:pPr>
    </w:p>
    <w:p w:rsidR="00246BF4" w:rsidRPr="00F452C4" w:rsidRDefault="00246BF4" w:rsidP="00246BF4">
      <w:pPr>
        <w:rPr>
          <w:rFonts w:ascii="Times New Roman" w:eastAsia="Times New Roman" w:hAnsi="Times New Roman" w:cs="Times New Roman"/>
          <w:b/>
          <w:iCs/>
          <w:color w:val="000000"/>
          <w:spacing w:val="-10"/>
          <w:sz w:val="24"/>
          <w:szCs w:val="24"/>
          <w:lang w:eastAsia="ru-RU"/>
        </w:rPr>
      </w:pPr>
      <w:r w:rsidRPr="00F452C4">
        <w:rPr>
          <w:rFonts w:ascii="Times New Roman" w:eastAsia="Times New Roman" w:hAnsi="Times New Roman" w:cs="Times New Roman"/>
          <w:b/>
          <w:iCs/>
          <w:color w:val="000000"/>
          <w:spacing w:val="-10"/>
          <w:sz w:val="24"/>
          <w:szCs w:val="24"/>
          <w:lang w:eastAsia="ru-RU"/>
        </w:rPr>
        <w:t>Критерии оценивания</w:t>
      </w:r>
    </w:p>
    <w:tbl>
      <w:tblPr>
        <w:tblStyle w:val="a4"/>
        <w:tblW w:w="0" w:type="auto"/>
        <w:tblLook w:val="04A0"/>
      </w:tblPr>
      <w:tblGrid>
        <w:gridCol w:w="1101"/>
        <w:gridCol w:w="8591"/>
      </w:tblGrid>
      <w:tr w:rsidR="00246BF4" w:rsidRPr="00B9624E" w:rsidTr="009C1B10">
        <w:tc>
          <w:tcPr>
            <w:tcW w:w="1101" w:type="dxa"/>
          </w:tcPr>
          <w:p w:rsidR="00246BF4" w:rsidRDefault="00246BF4" w:rsidP="009C1B1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№ задания</w:t>
            </w:r>
          </w:p>
        </w:tc>
        <w:tc>
          <w:tcPr>
            <w:tcW w:w="8591" w:type="dxa"/>
          </w:tcPr>
          <w:p w:rsidR="00246BF4" w:rsidRDefault="00246BF4" w:rsidP="009C1B1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0180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Критерии оценивания</w:t>
            </w:r>
          </w:p>
          <w:p w:rsidR="00246BF4" w:rsidRPr="00B9624E" w:rsidRDefault="00246BF4" w:rsidP="009C1B1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46BF4" w:rsidRPr="001454D1" w:rsidTr="009C1B10">
        <w:tc>
          <w:tcPr>
            <w:tcW w:w="1101" w:type="dxa"/>
          </w:tcPr>
          <w:p w:rsidR="00246BF4" w:rsidRPr="00F84DE8" w:rsidRDefault="00246BF4" w:rsidP="009C1B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91" w:type="dxa"/>
          </w:tcPr>
          <w:p w:rsidR="00246BF4" w:rsidRPr="001454D1" w:rsidRDefault="00246BF4" w:rsidP="009C1B1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балл – задание выполнено правильно</w:t>
            </w:r>
          </w:p>
        </w:tc>
      </w:tr>
      <w:tr w:rsidR="00246BF4" w:rsidRPr="001454D1" w:rsidTr="009C1B10">
        <w:tc>
          <w:tcPr>
            <w:tcW w:w="1101" w:type="dxa"/>
          </w:tcPr>
          <w:p w:rsidR="00246BF4" w:rsidRPr="00F84DE8" w:rsidRDefault="00246BF4" w:rsidP="009C1B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4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91" w:type="dxa"/>
          </w:tcPr>
          <w:p w:rsidR="00246BF4" w:rsidRPr="001454D1" w:rsidRDefault="00246BF4" w:rsidP="009C1B1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балл – задание выполнено правильно</w:t>
            </w:r>
          </w:p>
        </w:tc>
      </w:tr>
      <w:tr w:rsidR="00246BF4" w:rsidRPr="003A6C2C" w:rsidTr="009C1B10">
        <w:tc>
          <w:tcPr>
            <w:tcW w:w="1101" w:type="dxa"/>
          </w:tcPr>
          <w:p w:rsidR="00246BF4" w:rsidRPr="00F84DE8" w:rsidRDefault="00246BF4" w:rsidP="009C1B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4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91" w:type="dxa"/>
          </w:tcPr>
          <w:p w:rsidR="00246BF4" w:rsidRPr="003A6C2C" w:rsidRDefault="00246BF4" w:rsidP="009C1B1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балл – задание выполнено правильно</w:t>
            </w:r>
          </w:p>
        </w:tc>
      </w:tr>
      <w:tr w:rsidR="00246BF4" w:rsidRPr="00F21214" w:rsidTr="009C1B10">
        <w:tc>
          <w:tcPr>
            <w:tcW w:w="1101" w:type="dxa"/>
          </w:tcPr>
          <w:p w:rsidR="00246BF4" w:rsidRPr="00F84DE8" w:rsidRDefault="00246BF4" w:rsidP="009C1B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4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591" w:type="dxa"/>
          </w:tcPr>
          <w:p w:rsidR="00246BF4" w:rsidRPr="00F21214" w:rsidRDefault="00246BF4" w:rsidP="009C1B1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балла – задание выполнено правильно, 2 балла – текст разделен на части, но не все озаглавлено, 1 балл - текст разделен на части не совсем правильно,   озаглавлены не все части правильно</w:t>
            </w:r>
          </w:p>
        </w:tc>
      </w:tr>
      <w:tr w:rsidR="00246BF4" w:rsidRPr="00F21214" w:rsidTr="009C1B10">
        <w:tc>
          <w:tcPr>
            <w:tcW w:w="1101" w:type="dxa"/>
          </w:tcPr>
          <w:p w:rsidR="00246BF4" w:rsidRDefault="00246BF4" w:rsidP="009C1B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591" w:type="dxa"/>
          </w:tcPr>
          <w:p w:rsidR="00246BF4" w:rsidRDefault="00246BF4" w:rsidP="009C1B1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балл – задание выполнено правильно</w:t>
            </w:r>
          </w:p>
        </w:tc>
      </w:tr>
      <w:tr w:rsidR="00246BF4" w:rsidRPr="00B9624E" w:rsidTr="009C1B10">
        <w:tc>
          <w:tcPr>
            <w:tcW w:w="1101" w:type="dxa"/>
          </w:tcPr>
          <w:p w:rsidR="00246BF4" w:rsidRPr="00F84DE8" w:rsidRDefault="00246BF4" w:rsidP="009C1B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591" w:type="dxa"/>
          </w:tcPr>
          <w:p w:rsidR="00246BF4" w:rsidRPr="00B9624E" w:rsidRDefault="00246BF4" w:rsidP="009C1B1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балл - задание выполнено правильно</w:t>
            </w:r>
          </w:p>
        </w:tc>
      </w:tr>
      <w:tr w:rsidR="00246BF4" w:rsidRPr="00FB694C" w:rsidTr="009C1B10">
        <w:tc>
          <w:tcPr>
            <w:tcW w:w="1101" w:type="dxa"/>
          </w:tcPr>
          <w:p w:rsidR="00246BF4" w:rsidRPr="00F84DE8" w:rsidRDefault="00246BF4" w:rsidP="009C1B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8591" w:type="dxa"/>
          </w:tcPr>
          <w:p w:rsidR="00246BF4" w:rsidRPr="00FB694C" w:rsidRDefault="00246BF4" w:rsidP="009C1B1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балл - задание выполнено правильно</w:t>
            </w:r>
          </w:p>
        </w:tc>
      </w:tr>
      <w:tr w:rsidR="00246BF4" w:rsidRPr="00B9624E" w:rsidTr="009C1B10">
        <w:tc>
          <w:tcPr>
            <w:tcW w:w="1101" w:type="dxa"/>
          </w:tcPr>
          <w:p w:rsidR="00246BF4" w:rsidRDefault="00246BF4" w:rsidP="009C1B1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91" w:type="dxa"/>
          </w:tcPr>
          <w:p w:rsidR="00246BF4" w:rsidRPr="00622761" w:rsidRDefault="00246BF4" w:rsidP="009C1B1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</w:t>
            </w:r>
            <w:r w:rsidRPr="0062276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баллов – отметка «5»</w:t>
            </w:r>
          </w:p>
          <w:p w:rsidR="00246BF4" w:rsidRPr="00622761" w:rsidRDefault="00246BF4" w:rsidP="009C1B1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</w:t>
            </w:r>
            <w:r w:rsidRPr="0062276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баллов - отметка «4»</w:t>
            </w:r>
          </w:p>
          <w:p w:rsidR="00246BF4" w:rsidRPr="00622761" w:rsidRDefault="00246BF4" w:rsidP="009C1B1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</w:t>
            </w:r>
            <w:r w:rsidRPr="0062276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баллов - отметка «3»</w:t>
            </w:r>
          </w:p>
          <w:p w:rsidR="00246BF4" w:rsidRPr="00B9624E" w:rsidRDefault="00246BF4" w:rsidP="009C1B1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Менее 7</w:t>
            </w:r>
            <w:r w:rsidRPr="0062276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баллов - отметка «2»</w:t>
            </w:r>
          </w:p>
        </w:tc>
      </w:tr>
    </w:tbl>
    <w:p w:rsidR="00246BF4" w:rsidRDefault="00246BF4" w:rsidP="00246BF4">
      <w:pPr>
        <w:rPr>
          <w:rFonts w:ascii="Times New Roman" w:eastAsia="Times New Roman" w:hAnsi="Times New Roman" w:cs="Times New Roman"/>
          <w:i/>
          <w:iCs/>
          <w:color w:val="000000"/>
          <w:spacing w:val="-10"/>
          <w:sz w:val="24"/>
          <w:szCs w:val="24"/>
          <w:lang w:eastAsia="ru-RU"/>
        </w:rPr>
      </w:pPr>
    </w:p>
    <w:p w:rsidR="00246BF4" w:rsidRDefault="00246BF4" w:rsidP="00246BF4">
      <w:pPr>
        <w:rPr>
          <w:rFonts w:ascii="Times New Roman" w:hAnsi="Times New Roman" w:cs="Times New Roman"/>
          <w:sz w:val="26"/>
          <w:szCs w:val="26"/>
        </w:rPr>
      </w:pPr>
    </w:p>
    <w:p w:rsidR="008177C6" w:rsidRDefault="008177C6" w:rsidP="003F5CFB">
      <w:pPr>
        <w:jc w:val="lef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8177C6" w:rsidRPr="0040369C" w:rsidRDefault="008177C6" w:rsidP="008177C6">
      <w:pPr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</w:pPr>
      <w:r w:rsidRPr="0040369C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Тест </w:t>
      </w:r>
    </w:p>
    <w:p w:rsidR="008177C6" w:rsidRPr="0040369C" w:rsidRDefault="008177C6" w:rsidP="008177C6">
      <w:pPr>
        <w:shd w:val="clear" w:color="auto" w:fill="FFFFFF"/>
        <w:ind w:left="96" w:right="-5"/>
        <w:rPr>
          <w:rFonts w:ascii="Times New Roman" w:hAnsi="Times New Roman" w:cs="Times New Roman"/>
          <w:color w:val="000000"/>
          <w:sz w:val="24"/>
          <w:szCs w:val="24"/>
        </w:rPr>
      </w:pPr>
      <w:r w:rsidRPr="0040369C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>«5»</w:t>
      </w:r>
      <w:r w:rsidRPr="0040369C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ставится за 90-100% правильно выполненных заданий </w:t>
      </w:r>
    </w:p>
    <w:p w:rsidR="008177C6" w:rsidRPr="0040369C" w:rsidRDefault="008177C6" w:rsidP="008177C6">
      <w:pPr>
        <w:shd w:val="clear" w:color="auto" w:fill="FFFFFF"/>
        <w:ind w:left="96" w:right="-5"/>
        <w:rPr>
          <w:rFonts w:ascii="Times New Roman" w:hAnsi="Times New Roman" w:cs="Times New Roman"/>
          <w:color w:val="000000"/>
          <w:sz w:val="24"/>
          <w:szCs w:val="24"/>
        </w:rPr>
      </w:pPr>
      <w:r w:rsidRPr="0040369C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>«4»</w:t>
      </w:r>
      <w:r w:rsidRPr="0040369C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ставится за 75-90% правильно выполненных заданий </w:t>
      </w:r>
    </w:p>
    <w:p w:rsidR="008177C6" w:rsidRPr="0040369C" w:rsidRDefault="008177C6" w:rsidP="008177C6">
      <w:pPr>
        <w:shd w:val="clear" w:color="auto" w:fill="FFFFFF"/>
        <w:ind w:left="96" w:right="-5"/>
        <w:rPr>
          <w:rFonts w:ascii="Times New Roman" w:hAnsi="Times New Roman" w:cs="Times New Roman"/>
          <w:color w:val="000000"/>
          <w:sz w:val="24"/>
          <w:szCs w:val="24"/>
        </w:rPr>
      </w:pPr>
      <w:r w:rsidRPr="0040369C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>«3»</w:t>
      </w:r>
      <w:r w:rsidRPr="0040369C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ставится за 50-75% правильно выполненных заданий </w:t>
      </w:r>
    </w:p>
    <w:p w:rsidR="008177C6" w:rsidRPr="0040369C" w:rsidRDefault="008177C6" w:rsidP="008177C6">
      <w:pPr>
        <w:shd w:val="clear" w:color="auto" w:fill="FFFFFF"/>
        <w:ind w:left="96" w:right="-5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40369C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>«2»</w:t>
      </w:r>
      <w:r w:rsidRPr="0040369C">
        <w:rPr>
          <w:rFonts w:ascii="Times New Roman" w:hAnsi="Times New Roman" w:cs="Times New Roman"/>
          <w:color w:val="000000"/>
          <w:spacing w:val="-3"/>
          <w:sz w:val="24"/>
          <w:szCs w:val="24"/>
        </w:rPr>
        <w:t>ставится, если правильно выполнено менее 50% заданий</w:t>
      </w:r>
    </w:p>
    <w:p w:rsidR="008177C6" w:rsidRPr="003F5CFB" w:rsidRDefault="008177C6" w:rsidP="003F5CFB">
      <w:pPr>
        <w:jc w:val="lef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sectPr w:rsidR="008177C6" w:rsidRPr="003F5CFB" w:rsidSect="001117AB">
      <w:pgSz w:w="11909" w:h="16834"/>
      <w:pgMar w:top="567" w:right="710" w:bottom="567" w:left="1134" w:header="0" w:footer="0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2">
    <w:nsid w:val="00000005"/>
    <w:multiLevelType w:val="multilevel"/>
    <w:tmpl w:val="00000004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3">
    <w:nsid w:val="00000007"/>
    <w:multiLevelType w:val="multilevel"/>
    <w:tmpl w:val="00000006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4">
    <w:nsid w:val="00000009"/>
    <w:multiLevelType w:val="multilevel"/>
    <w:tmpl w:val="00000008"/>
    <w:lvl w:ilvl="0">
      <w:start w:val="1"/>
      <w:numFmt w:val="decimal"/>
      <w:lvlText w:val="%1)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1)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1)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1)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1)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1)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1)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1)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1)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5">
    <w:nsid w:val="0000000B"/>
    <w:multiLevelType w:val="multilevel"/>
    <w:tmpl w:val="0000000A"/>
    <w:lvl w:ilvl="0">
      <w:start w:val="1"/>
      <w:numFmt w:val="decimal"/>
      <w:lvlText w:val="%1)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1)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1)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1)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1)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1)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1)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1)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1)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6">
    <w:nsid w:val="0000000D"/>
    <w:multiLevelType w:val="multilevel"/>
    <w:tmpl w:val="0000000C"/>
    <w:lvl w:ilvl="0">
      <w:start w:val="1"/>
      <w:numFmt w:val="decimal"/>
      <w:lvlText w:val="%1)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1)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1)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1)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1)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1)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1)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1)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1)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7">
    <w:nsid w:val="0000000F"/>
    <w:multiLevelType w:val="multilevel"/>
    <w:tmpl w:val="0000000E"/>
    <w:lvl w:ilvl="0">
      <w:start w:val="1"/>
      <w:numFmt w:val="decimal"/>
      <w:lvlText w:val="%1)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1)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1)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1)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1)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1)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1)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1)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1)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8">
    <w:nsid w:val="00000011"/>
    <w:multiLevelType w:val="multilevel"/>
    <w:tmpl w:val="00000010"/>
    <w:lvl w:ilvl="0">
      <w:start w:val="1"/>
      <w:numFmt w:val="decimal"/>
      <w:lvlText w:val="%1)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1)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1)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1)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1)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1)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1)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1)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1)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9">
    <w:nsid w:val="00000013"/>
    <w:multiLevelType w:val="multilevel"/>
    <w:tmpl w:val="00000012"/>
    <w:lvl w:ilvl="0">
      <w:start w:val="1"/>
      <w:numFmt w:val="decimal"/>
      <w:lvlText w:val="%1)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1)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1)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1)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1)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1)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1)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1)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1)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10">
    <w:nsid w:val="00000015"/>
    <w:multiLevelType w:val="multilevel"/>
    <w:tmpl w:val="00000014"/>
    <w:lvl w:ilvl="0">
      <w:start w:val="1"/>
      <w:numFmt w:val="decimal"/>
      <w:lvlText w:val="%1)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1)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1)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1)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1)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1)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1)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1)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1)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11">
    <w:nsid w:val="00000017"/>
    <w:multiLevelType w:val="multilevel"/>
    <w:tmpl w:val="00000016"/>
    <w:lvl w:ilvl="0">
      <w:start w:val="1"/>
      <w:numFmt w:val="decimal"/>
      <w:lvlText w:val="%1)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1)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1)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1)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1)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1)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1)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1)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1)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12">
    <w:nsid w:val="00000019"/>
    <w:multiLevelType w:val="multilevel"/>
    <w:tmpl w:val="00000018"/>
    <w:lvl w:ilvl="0">
      <w:start w:val="1"/>
      <w:numFmt w:val="decimal"/>
      <w:lvlText w:val="%1)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1)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1)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1)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1)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1)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1)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1)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1)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13">
    <w:nsid w:val="0000001B"/>
    <w:multiLevelType w:val="multilevel"/>
    <w:tmpl w:val="0000001A"/>
    <w:lvl w:ilvl="0">
      <w:start w:val="1"/>
      <w:numFmt w:val="decimal"/>
      <w:lvlText w:val="%1)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1)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1)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1)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1)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1)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1)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1)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1)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14">
    <w:nsid w:val="0000001D"/>
    <w:multiLevelType w:val="multilevel"/>
    <w:tmpl w:val="0000001C"/>
    <w:lvl w:ilvl="0">
      <w:start w:val="1"/>
      <w:numFmt w:val="decimal"/>
      <w:lvlText w:val="%1)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1)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1)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1)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1)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1)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1)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1)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1)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15">
    <w:nsid w:val="0000001F"/>
    <w:multiLevelType w:val="multilevel"/>
    <w:tmpl w:val="0000001E"/>
    <w:lvl w:ilvl="0">
      <w:start w:val="1"/>
      <w:numFmt w:val="decimal"/>
      <w:lvlText w:val="%1)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1)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1)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1)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1)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1)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1)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1)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1)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16">
    <w:nsid w:val="0B9A419F"/>
    <w:multiLevelType w:val="hybridMultilevel"/>
    <w:tmpl w:val="FC92266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B4E3143"/>
    <w:multiLevelType w:val="hybridMultilevel"/>
    <w:tmpl w:val="CD2C93C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B070B44"/>
    <w:multiLevelType w:val="hybridMultilevel"/>
    <w:tmpl w:val="8A649892"/>
    <w:lvl w:ilvl="0" w:tplc="9A6A3F1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0790590"/>
    <w:multiLevelType w:val="hybridMultilevel"/>
    <w:tmpl w:val="D7A68D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7BB58C4"/>
    <w:multiLevelType w:val="hybridMultilevel"/>
    <w:tmpl w:val="5704A2E8"/>
    <w:lvl w:ilvl="0" w:tplc="7138005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23969E8"/>
    <w:multiLevelType w:val="hybridMultilevel"/>
    <w:tmpl w:val="3A46EDD2"/>
    <w:lvl w:ilvl="0" w:tplc="AE7A08C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9646014"/>
    <w:multiLevelType w:val="hybridMultilevel"/>
    <w:tmpl w:val="79AADE50"/>
    <w:lvl w:ilvl="0" w:tplc="0419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23">
    <w:nsid w:val="6A1E43B9"/>
    <w:multiLevelType w:val="hybridMultilevel"/>
    <w:tmpl w:val="D7A68D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E6C05C6"/>
    <w:multiLevelType w:val="hybridMultilevel"/>
    <w:tmpl w:val="4DDEC6EE"/>
    <w:lvl w:ilvl="0" w:tplc="0419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25">
    <w:nsid w:val="754F2A11"/>
    <w:multiLevelType w:val="hybridMultilevel"/>
    <w:tmpl w:val="074C2CBE"/>
    <w:lvl w:ilvl="0" w:tplc="0419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26">
    <w:nsid w:val="765916E0"/>
    <w:multiLevelType w:val="hybridMultilevel"/>
    <w:tmpl w:val="B70A82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24"/>
  </w:num>
  <w:num w:numId="10">
    <w:abstractNumId w:val="16"/>
  </w:num>
  <w:num w:numId="11">
    <w:abstractNumId w:val="22"/>
  </w:num>
  <w:num w:numId="12">
    <w:abstractNumId w:val="25"/>
  </w:num>
  <w:num w:numId="13">
    <w:abstractNumId w:val="8"/>
  </w:num>
  <w:num w:numId="14">
    <w:abstractNumId w:val="9"/>
  </w:num>
  <w:num w:numId="15">
    <w:abstractNumId w:val="10"/>
  </w:num>
  <w:num w:numId="16">
    <w:abstractNumId w:val="17"/>
  </w:num>
  <w:num w:numId="17">
    <w:abstractNumId w:val="26"/>
  </w:num>
  <w:num w:numId="18">
    <w:abstractNumId w:val="21"/>
  </w:num>
  <w:num w:numId="19">
    <w:abstractNumId w:val="18"/>
  </w:num>
  <w:num w:numId="20">
    <w:abstractNumId w:val="20"/>
  </w:num>
  <w:num w:numId="21">
    <w:abstractNumId w:val="11"/>
  </w:num>
  <w:num w:numId="22">
    <w:abstractNumId w:val="12"/>
  </w:num>
  <w:num w:numId="23">
    <w:abstractNumId w:val="13"/>
  </w:num>
  <w:num w:numId="24">
    <w:abstractNumId w:val="14"/>
  </w:num>
  <w:num w:numId="25">
    <w:abstractNumId w:val="15"/>
  </w:num>
  <w:num w:numId="26">
    <w:abstractNumId w:val="19"/>
  </w:num>
  <w:num w:numId="27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40C58"/>
    <w:rsid w:val="00001DAA"/>
    <w:rsid w:val="00006C5B"/>
    <w:rsid w:val="000A60FD"/>
    <w:rsid w:val="000D1138"/>
    <w:rsid w:val="001117AB"/>
    <w:rsid w:val="00120C97"/>
    <w:rsid w:val="001F149C"/>
    <w:rsid w:val="002356AF"/>
    <w:rsid w:val="00246BF4"/>
    <w:rsid w:val="002608F9"/>
    <w:rsid w:val="00267DE7"/>
    <w:rsid w:val="00270869"/>
    <w:rsid w:val="00274CDA"/>
    <w:rsid w:val="002B6F8D"/>
    <w:rsid w:val="00303F81"/>
    <w:rsid w:val="00320465"/>
    <w:rsid w:val="00361CC3"/>
    <w:rsid w:val="00373076"/>
    <w:rsid w:val="0039185C"/>
    <w:rsid w:val="003F5CFB"/>
    <w:rsid w:val="00411208"/>
    <w:rsid w:val="00435DDE"/>
    <w:rsid w:val="00456E75"/>
    <w:rsid w:val="00460B74"/>
    <w:rsid w:val="00531A05"/>
    <w:rsid w:val="00534EDF"/>
    <w:rsid w:val="00570AAE"/>
    <w:rsid w:val="00574B43"/>
    <w:rsid w:val="005861F4"/>
    <w:rsid w:val="005C0D10"/>
    <w:rsid w:val="005C5364"/>
    <w:rsid w:val="0062258E"/>
    <w:rsid w:val="006363AF"/>
    <w:rsid w:val="00644D38"/>
    <w:rsid w:val="006A14F2"/>
    <w:rsid w:val="006A58FE"/>
    <w:rsid w:val="007019C9"/>
    <w:rsid w:val="007C66E3"/>
    <w:rsid w:val="007D1970"/>
    <w:rsid w:val="007E4C27"/>
    <w:rsid w:val="007E618E"/>
    <w:rsid w:val="008177C6"/>
    <w:rsid w:val="00840C58"/>
    <w:rsid w:val="00886F54"/>
    <w:rsid w:val="00A14B72"/>
    <w:rsid w:val="00A81B08"/>
    <w:rsid w:val="00AE1F1A"/>
    <w:rsid w:val="00BD6FE8"/>
    <w:rsid w:val="00BF45DE"/>
    <w:rsid w:val="00BF593B"/>
    <w:rsid w:val="00CF3846"/>
    <w:rsid w:val="00D574FC"/>
    <w:rsid w:val="00DB2D0A"/>
    <w:rsid w:val="00E016B2"/>
    <w:rsid w:val="00E32324"/>
    <w:rsid w:val="00EE6D62"/>
    <w:rsid w:val="00F042A7"/>
    <w:rsid w:val="00F979A0"/>
    <w:rsid w:val="00F97F77"/>
    <w:rsid w:val="00FF53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016B2"/>
    <w:pPr>
      <w:ind w:left="720"/>
      <w:contextualSpacing/>
    </w:pPr>
  </w:style>
  <w:style w:type="table" w:styleId="a4">
    <w:name w:val="Table Grid"/>
    <w:basedOn w:val="a1"/>
    <w:uiPriority w:val="39"/>
    <w:rsid w:val="0062258E"/>
    <w:pPr>
      <w:jc w:val="left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C0B12B-CF8B-49FA-9649-3F39DC5FBC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19</Pages>
  <Words>6031</Words>
  <Characters>34382</Characters>
  <Application>Microsoft Office Word</Application>
  <DocSecurity>0</DocSecurity>
  <Lines>286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User</cp:lastModifiedBy>
  <cp:revision>30</cp:revision>
  <cp:lastPrinted>2015-09-18T15:06:00Z</cp:lastPrinted>
  <dcterms:created xsi:type="dcterms:W3CDTF">2015-09-18T12:19:00Z</dcterms:created>
  <dcterms:modified xsi:type="dcterms:W3CDTF">2020-08-18T05:56:00Z</dcterms:modified>
</cp:coreProperties>
</file>